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header15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20" w:lineRule="auto"/>
        <w:ind w:left="2288" w:firstLine="1470" w:firstLineChars="400"/>
        <w:jc w:val="both"/>
        <w:rPr>
          <w:rFonts w:hint="eastAsia" w:ascii="宋体" w:hAnsi="宋体" w:eastAsia="宋体" w:cs="宋体"/>
          <w:sz w:val="36"/>
          <w:szCs w:val="36"/>
        </w:rPr>
      </w:pPr>
      <w:r>
        <w:rPr>
          <w:rFonts w:hint="eastAsia" w:ascii="宋体" w:hAnsi="宋体" w:eastAsia="宋体" w:cs="宋体"/>
          <w:b/>
          <w:bCs/>
          <w:spacing w:val="3"/>
          <w:sz w:val="36"/>
          <w:szCs w:val="36"/>
        </w:rPr>
        <w:t>大病历评分表</w:t>
      </w:r>
    </w:p>
    <w:p>
      <w:pPr>
        <w:spacing w:line="44" w:lineRule="exact"/>
        <w:rPr>
          <w:rFonts w:hint="eastAsia" w:ascii="宋体" w:hAnsi="宋体" w:eastAsia="宋体" w:cs="宋体"/>
          <w:sz w:val="24"/>
          <w:szCs w:val="24"/>
        </w:rPr>
      </w:pPr>
    </w:p>
    <w:tbl>
      <w:tblPr>
        <w:tblStyle w:val="7"/>
        <w:tblW w:w="10043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61"/>
        <w:gridCol w:w="1187"/>
        <w:gridCol w:w="3518"/>
        <w:gridCol w:w="2209"/>
        <w:gridCol w:w="886"/>
        <w:gridCol w:w="158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5" w:hRule="atLeast"/>
        </w:trPr>
        <w:tc>
          <w:tcPr>
            <w:tcW w:w="1848" w:type="dxa"/>
            <w:gridSpan w:val="2"/>
            <w:noWrap w:val="0"/>
            <w:vAlign w:val="top"/>
          </w:tcPr>
          <w:p>
            <w:pPr>
              <w:spacing w:before="40" w:line="219" w:lineRule="auto"/>
              <w:ind w:left="345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4"/>
                <w:sz w:val="24"/>
                <w:szCs w:val="24"/>
              </w:rPr>
              <w:t>考生姓名</w:t>
            </w:r>
          </w:p>
        </w:tc>
        <w:tc>
          <w:tcPr>
            <w:tcW w:w="3518" w:type="dxa"/>
            <w:noWrap w:val="0"/>
            <w:vAlign w:val="top"/>
          </w:tcPr>
          <w:p>
            <w:pPr>
              <w:spacing w:line="205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209" w:type="dxa"/>
            <w:noWrap w:val="0"/>
            <w:vAlign w:val="top"/>
          </w:tcPr>
          <w:p>
            <w:pPr>
              <w:spacing w:before="40" w:line="219" w:lineRule="auto"/>
              <w:ind w:left="285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  <w:lang w:eastAsia="zh-CN"/>
              </w:rPr>
              <w:t>终身码</w:t>
            </w:r>
          </w:p>
        </w:tc>
        <w:tc>
          <w:tcPr>
            <w:tcW w:w="2468" w:type="dxa"/>
            <w:gridSpan w:val="2"/>
            <w:noWrap w:val="0"/>
            <w:vAlign w:val="top"/>
          </w:tcPr>
          <w:p>
            <w:pPr>
              <w:spacing w:line="205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848" w:type="dxa"/>
            <w:gridSpan w:val="2"/>
            <w:noWrap w:val="0"/>
            <w:vAlign w:val="top"/>
          </w:tcPr>
          <w:p>
            <w:pPr>
              <w:spacing w:before="44" w:line="219" w:lineRule="auto"/>
              <w:ind w:left="345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培训学科</w:t>
            </w:r>
          </w:p>
        </w:tc>
        <w:tc>
          <w:tcPr>
            <w:tcW w:w="3518" w:type="dxa"/>
            <w:noWrap w:val="0"/>
            <w:vAlign w:val="top"/>
          </w:tcPr>
          <w:p>
            <w:pPr>
              <w:spacing w:line="219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209" w:type="dxa"/>
            <w:noWrap w:val="0"/>
            <w:vAlign w:val="top"/>
          </w:tcPr>
          <w:p>
            <w:pPr>
              <w:spacing w:before="45" w:line="219" w:lineRule="auto"/>
              <w:ind w:left="285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1"/>
                <w:sz w:val="24"/>
                <w:szCs w:val="24"/>
              </w:rPr>
              <w:t>考核基地</w:t>
            </w:r>
          </w:p>
        </w:tc>
        <w:tc>
          <w:tcPr>
            <w:tcW w:w="2468" w:type="dxa"/>
            <w:gridSpan w:val="2"/>
            <w:noWrap w:val="0"/>
            <w:vAlign w:val="top"/>
          </w:tcPr>
          <w:p>
            <w:pPr>
              <w:spacing w:line="219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1848" w:type="dxa"/>
            <w:gridSpan w:val="2"/>
            <w:noWrap w:val="0"/>
            <w:vAlign w:val="top"/>
          </w:tcPr>
          <w:p>
            <w:pPr>
              <w:spacing w:before="36" w:line="219" w:lineRule="auto"/>
              <w:ind w:left="345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1"/>
                <w:sz w:val="24"/>
                <w:szCs w:val="24"/>
              </w:rPr>
              <w:t>考核时间</w:t>
            </w:r>
          </w:p>
        </w:tc>
        <w:tc>
          <w:tcPr>
            <w:tcW w:w="8195" w:type="dxa"/>
            <w:gridSpan w:val="4"/>
            <w:noWrap w:val="0"/>
            <w:vAlign w:val="top"/>
          </w:tcPr>
          <w:p>
            <w:pPr>
              <w:spacing w:line="21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0" w:hRule="atLeast"/>
        </w:trPr>
        <w:tc>
          <w:tcPr>
            <w:tcW w:w="1848" w:type="dxa"/>
            <w:gridSpan w:val="2"/>
            <w:noWrap w:val="0"/>
            <w:vAlign w:val="top"/>
          </w:tcPr>
          <w:p>
            <w:pPr>
              <w:spacing w:before="44" w:line="220" w:lineRule="auto"/>
              <w:ind w:left="346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3"/>
                <w:sz w:val="24"/>
                <w:szCs w:val="24"/>
              </w:rPr>
              <w:t>评分项目</w:t>
            </w:r>
          </w:p>
        </w:tc>
        <w:tc>
          <w:tcPr>
            <w:tcW w:w="5727" w:type="dxa"/>
            <w:gridSpan w:val="2"/>
            <w:noWrap w:val="0"/>
            <w:vAlign w:val="top"/>
          </w:tcPr>
          <w:p>
            <w:pPr>
              <w:spacing w:before="44" w:line="219" w:lineRule="auto"/>
              <w:ind w:left="1543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9"/>
                <w:sz w:val="24"/>
                <w:szCs w:val="24"/>
              </w:rPr>
              <w:t>评分要素</w:t>
            </w:r>
          </w:p>
        </w:tc>
        <w:tc>
          <w:tcPr>
            <w:tcW w:w="886" w:type="dxa"/>
            <w:noWrap w:val="0"/>
            <w:vAlign w:val="top"/>
          </w:tcPr>
          <w:p>
            <w:pPr>
              <w:spacing w:before="44" w:line="220" w:lineRule="auto"/>
              <w:ind w:left="12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3"/>
                <w:sz w:val="24"/>
                <w:szCs w:val="24"/>
              </w:rPr>
              <w:t>标准分</w:t>
            </w:r>
          </w:p>
        </w:tc>
        <w:tc>
          <w:tcPr>
            <w:tcW w:w="1582" w:type="dxa"/>
            <w:noWrap w:val="0"/>
            <w:vAlign w:val="top"/>
          </w:tcPr>
          <w:p>
            <w:pPr>
              <w:spacing w:before="44" w:line="219" w:lineRule="auto"/>
              <w:ind w:left="10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3"/>
                <w:sz w:val="24"/>
                <w:szCs w:val="24"/>
              </w:rPr>
              <w:t>得分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 w:hRule="atLeast"/>
        </w:trPr>
        <w:tc>
          <w:tcPr>
            <w:tcW w:w="661" w:type="dxa"/>
            <w:vMerge w:val="restart"/>
            <w:tcBorders>
              <w:bottom w:val="nil"/>
            </w:tcBorders>
            <w:noWrap w:val="0"/>
            <w:vAlign w:val="top"/>
          </w:tcPr>
          <w:p>
            <w:pPr>
              <w:spacing w:line="309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spacing w:line="309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spacing w:line="31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spacing w:before="42" w:line="201" w:lineRule="exact"/>
              <w:ind w:left="15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position w:val="5"/>
                <w:sz w:val="24"/>
                <w:szCs w:val="24"/>
              </w:rPr>
              <w:t>入院</w:t>
            </w:r>
          </w:p>
          <w:p>
            <w:pPr>
              <w:spacing w:line="221" w:lineRule="auto"/>
              <w:ind w:left="15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记录</w:t>
            </w:r>
          </w:p>
        </w:tc>
        <w:tc>
          <w:tcPr>
            <w:tcW w:w="1187" w:type="dxa"/>
            <w:noWrap w:val="0"/>
            <w:vAlign w:val="top"/>
          </w:tcPr>
          <w:p>
            <w:pPr>
              <w:spacing w:before="36" w:line="220" w:lineRule="auto"/>
              <w:ind w:left="51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6"/>
                <w:sz w:val="24"/>
                <w:szCs w:val="24"/>
              </w:rPr>
              <w:t>一般项目</w:t>
            </w:r>
          </w:p>
        </w:tc>
        <w:tc>
          <w:tcPr>
            <w:tcW w:w="5727" w:type="dxa"/>
            <w:gridSpan w:val="2"/>
            <w:noWrap w:val="0"/>
            <w:vAlign w:val="top"/>
          </w:tcPr>
          <w:p>
            <w:pPr>
              <w:spacing w:before="36" w:line="219" w:lineRule="auto"/>
              <w:ind w:left="112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5"/>
                <w:sz w:val="24"/>
                <w:szCs w:val="24"/>
              </w:rPr>
              <w:t>姓名、性别、年龄、职业等</w:t>
            </w:r>
          </w:p>
        </w:tc>
        <w:tc>
          <w:tcPr>
            <w:tcW w:w="886" w:type="dxa"/>
            <w:noWrap w:val="0"/>
            <w:vAlign w:val="top"/>
          </w:tcPr>
          <w:p>
            <w:pPr>
              <w:spacing w:before="69" w:line="183" w:lineRule="auto"/>
              <w:ind w:left="288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</w:t>
            </w:r>
          </w:p>
        </w:tc>
        <w:tc>
          <w:tcPr>
            <w:tcW w:w="1582" w:type="dxa"/>
            <w:noWrap w:val="0"/>
            <w:vAlign w:val="top"/>
          </w:tcPr>
          <w:p>
            <w:pPr>
              <w:spacing w:line="209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0" w:hRule="atLeast"/>
        </w:trPr>
        <w:tc>
          <w:tcPr>
            <w:tcW w:w="661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87" w:type="dxa"/>
            <w:noWrap w:val="0"/>
            <w:vAlign w:val="top"/>
          </w:tcPr>
          <w:p>
            <w:pPr>
              <w:spacing w:before="47" w:line="220" w:lineRule="auto"/>
              <w:ind w:left="51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主诉</w:t>
            </w:r>
          </w:p>
        </w:tc>
        <w:tc>
          <w:tcPr>
            <w:tcW w:w="5727" w:type="dxa"/>
            <w:gridSpan w:val="2"/>
            <w:noWrap w:val="0"/>
            <w:vAlign w:val="top"/>
          </w:tcPr>
          <w:p>
            <w:pPr>
              <w:spacing w:before="46" w:line="219" w:lineRule="auto"/>
              <w:ind w:left="112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5"/>
                <w:sz w:val="24"/>
                <w:szCs w:val="24"/>
              </w:rPr>
              <w:t>简明、扼要、完整，原则上不用诊断名称</w:t>
            </w:r>
          </w:p>
        </w:tc>
        <w:tc>
          <w:tcPr>
            <w:tcW w:w="886" w:type="dxa"/>
            <w:noWrap w:val="0"/>
            <w:vAlign w:val="top"/>
          </w:tcPr>
          <w:p>
            <w:pPr>
              <w:spacing w:before="80" w:line="183" w:lineRule="auto"/>
              <w:ind w:left="288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</w:t>
            </w:r>
          </w:p>
        </w:tc>
        <w:tc>
          <w:tcPr>
            <w:tcW w:w="1582" w:type="dxa"/>
            <w:noWrap w:val="0"/>
            <w:vAlign w:val="top"/>
          </w:tcPr>
          <w:p>
            <w:pPr>
              <w:spacing w:line="22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9" w:hRule="atLeast"/>
        </w:trPr>
        <w:tc>
          <w:tcPr>
            <w:tcW w:w="661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87" w:type="dxa"/>
            <w:noWrap w:val="0"/>
            <w:vAlign w:val="top"/>
          </w:tcPr>
          <w:p>
            <w:pPr>
              <w:spacing w:before="227" w:line="220" w:lineRule="auto"/>
              <w:ind w:left="51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现病史</w:t>
            </w:r>
          </w:p>
        </w:tc>
        <w:tc>
          <w:tcPr>
            <w:tcW w:w="5727" w:type="dxa"/>
            <w:gridSpan w:val="2"/>
            <w:noWrap w:val="0"/>
            <w:vAlign w:val="top"/>
          </w:tcPr>
          <w:p>
            <w:pPr>
              <w:spacing w:before="56" w:line="252" w:lineRule="auto"/>
              <w:ind w:left="112" w:right="40"/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4"/>
                <w:sz w:val="24"/>
                <w:szCs w:val="24"/>
              </w:rPr>
              <w:t>起病时间、诱因、症状，缓解因素，治疗经过，具有鉴别诊断意义的阴性病史，发病后一般情况，与本病无关但仍需治</w:t>
            </w:r>
            <w:r>
              <w:rPr>
                <w:rFonts w:hint="eastAsia" w:ascii="宋体" w:hAnsi="宋体" w:eastAsia="宋体" w:cs="宋体"/>
                <w:spacing w:val="5"/>
                <w:sz w:val="24"/>
                <w:szCs w:val="24"/>
              </w:rPr>
              <w:t>疗的其他疾病情况</w:t>
            </w:r>
          </w:p>
        </w:tc>
        <w:tc>
          <w:tcPr>
            <w:tcW w:w="886" w:type="dxa"/>
            <w:noWrap w:val="0"/>
            <w:vAlign w:val="top"/>
          </w:tcPr>
          <w:p>
            <w:pPr>
              <w:spacing w:before="260" w:line="183" w:lineRule="auto"/>
              <w:ind w:left="288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8</w:t>
            </w:r>
          </w:p>
        </w:tc>
        <w:tc>
          <w:tcPr>
            <w:tcW w:w="1582" w:type="dxa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661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87" w:type="dxa"/>
            <w:noWrap w:val="0"/>
            <w:vAlign w:val="top"/>
          </w:tcPr>
          <w:p>
            <w:pPr>
              <w:spacing w:before="38" w:line="219" w:lineRule="auto"/>
              <w:ind w:left="51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3"/>
                <w:sz w:val="24"/>
                <w:szCs w:val="24"/>
              </w:rPr>
              <w:t>既往史等</w:t>
            </w:r>
          </w:p>
        </w:tc>
        <w:tc>
          <w:tcPr>
            <w:tcW w:w="5727" w:type="dxa"/>
            <w:gridSpan w:val="2"/>
            <w:noWrap w:val="0"/>
            <w:vAlign w:val="top"/>
          </w:tcPr>
          <w:p>
            <w:pPr>
              <w:spacing w:before="38" w:line="219" w:lineRule="auto"/>
              <w:ind w:left="112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5"/>
                <w:sz w:val="24"/>
                <w:szCs w:val="24"/>
              </w:rPr>
              <w:t>既往史、个人史、过敏史、婚育史、月经史、家族史等</w:t>
            </w:r>
          </w:p>
        </w:tc>
        <w:tc>
          <w:tcPr>
            <w:tcW w:w="886" w:type="dxa"/>
            <w:noWrap w:val="0"/>
            <w:vAlign w:val="top"/>
          </w:tcPr>
          <w:p>
            <w:pPr>
              <w:spacing w:before="71" w:line="183" w:lineRule="auto"/>
              <w:ind w:left="288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3</w:t>
            </w:r>
          </w:p>
        </w:tc>
        <w:tc>
          <w:tcPr>
            <w:tcW w:w="1582" w:type="dxa"/>
            <w:noWrap w:val="0"/>
            <w:vAlign w:val="top"/>
          </w:tcPr>
          <w:p>
            <w:pPr>
              <w:spacing w:line="21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9" w:hRule="atLeast"/>
        </w:trPr>
        <w:tc>
          <w:tcPr>
            <w:tcW w:w="661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87" w:type="dxa"/>
            <w:noWrap w:val="0"/>
            <w:vAlign w:val="top"/>
          </w:tcPr>
          <w:p>
            <w:pPr>
              <w:spacing w:before="128" w:line="219" w:lineRule="auto"/>
              <w:ind w:left="51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1"/>
                <w:sz w:val="24"/>
                <w:szCs w:val="24"/>
              </w:rPr>
              <w:t>体格检查</w:t>
            </w:r>
          </w:p>
        </w:tc>
        <w:tc>
          <w:tcPr>
            <w:tcW w:w="5727" w:type="dxa"/>
            <w:gridSpan w:val="2"/>
            <w:noWrap w:val="0"/>
            <w:vAlign w:val="top"/>
          </w:tcPr>
          <w:p>
            <w:pPr>
              <w:spacing w:before="58" w:line="235" w:lineRule="auto"/>
              <w:ind w:left="112" w:right="37" w:hanging="1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5"/>
                <w:sz w:val="24"/>
                <w:szCs w:val="24"/>
              </w:rPr>
              <w:t>各大系统体检项目完整、准确、规范，专科体</w:t>
            </w:r>
            <w:r>
              <w:rPr>
                <w:rFonts w:hint="eastAsia" w:ascii="宋体" w:hAnsi="宋体" w:eastAsia="宋体" w:cs="宋体"/>
                <w:spacing w:val="4"/>
                <w:sz w:val="24"/>
                <w:szCs w:val="24"/>
              </w:rPr>
              <w:t>检记录完整，</w:t>
            </w:r>
            <w:r>
              <w:rPr>
                <w:rFonts w:hint="eastAsia" w:ascii="宋体" w:hAnsi="宋体" w:eastAsia="宋体" w:cs="宋体"/>
                <w:spacing w:val="3"/>
                <w:sz w:val="24"/>
                <w:szCs w:val="24"/>
              </w:rPr>
              <w:t>有鉴别诊断意义的阴性体征无遗漏</w:t>
            </w:r>
          </w:p>
        </w:tc>
        <w:tc>
          <w:tcPr>
            <w:tcW w:w="886" w:type="dxa"/>
            <w:noWrap w:val="0"/>
            <w:vAlign w:val="top"/>
          </w:tcPr>
          <w:p>
            <w:pPr>
              <w:spacing w:before="161" w:line="183" w:lineRule="auto"/>
              <w:ind w:left="288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4</w:t>
            </w:r>
          </w:p>
        </w:tc>
        <w:tc>
          <w:tcPr>
            <w:tcW w:w="1582" w:type="dxa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 w:hRule="atLeast"/>
        </w:trPr>
        <w:tc>
          <w:tcPr>
            <w:tcW w:w="661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87" w:type="dxa"/>
            <w:noWrap w:val="0"/>
            <w:vAlign w:val="top"/>
          </w:tcPr>
          <w:p>
            <w:pPr>
              <w:spacing w:before="49" w:line="219" w:lineRule="auto"/>
              <w:ind w:left="51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辅助检查</w:t>
            </w:r>
          </w:p>
        </w:tc>
        <w:tc>
          <w:tcPr>
            <w:tcW w:w="5727" w:type="dxa"/>
            <w:gridSpan w:val="2"/>
            <w:noWrap w:val="0"/>
            <w:vAlign w:val="top"/>
          </w:tcPr>
          <w:p>
            <w:pPr>
              <w:spacing w:before="48" w:line="219" w:lineRule="auto"/>
              <w:ind w:left="112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4"/>
                <w:sz w:val="24"/>
                <w:szCs w:val="24"/>
              </w:rPr>
              <w:t>与本次疾病相关的主要辅助检查及其结果</w:t>
            </w:r>
          </w:p>
        </w:tc>
        <w:tc>
          <w:tcPr>
            <w:tcW w:w="886" w:type="dxa"/>
            <w:noWrap w:val="0"/>
            <w:vAlign w:val="top"/>
          </w:tcPr>
          <w:p>
            <w:pPr>
              <w:spacing w:before="82" w:line="183" w:lineRule="auto"/>
              <w:ind w:left="288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</w:t>
            </w:r>
          </w:p>
        </w:tc>
        <w:tc>
          <w:tcPr>
            <w:tcW w:w="1582" w:type="dxa"/>
            <w:noWrap w:val="0"/>
            <w:vAlign w:val="top"/>
          </w:tcPr>
          <w:p>
            <w:pPr>
              <w:spacing w:line="23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9" w:hRule="atLeast"/>
        </w:trPr>
        <w:tc>
          <w:tcPr>
            <w:tcW w:w="661" w:type="dxa"/>
            <w:vMerge w:val="continue"/>
            <w:tcBorders>
              <w:top w:val="nil"/>
            </w:tcBorders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87" w:type="dxa"/>
            <w:noWrap w:val="0"/>
            <w:vAlign w:val="top"/>
          </w:tcPr>
          <w:p>
            <w:pPr>
              <w:spacing w:before="129" w:line="219" w:lineRule="auto"/>
              <w:ind w:left="51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诊断</w:t>
            </w:r>
          </w:p>
        </w:tc>
        <w:tc>
          <w:tcPr>
            <w:tcW w:w="5727" w:type="dxa"/>
            <w:gridSpan w:val="2"/>
            <w:noWrap w:val="0"/>
            <w:vAlign w:val="top"/>
          </w:tcPr>
          <w:p>
            <w:pPr>
              <w:spacing w:before="48" w:line="242" w:lineRule="auto"/>
              <w:ind w:left="112" w:right="37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4"/>
                <w:sz w:val="24"/>
                <w:szCs w:val="24"/>
              </w:rPr>
              <w:t>书写准确，初步诊断合理规范，修正、补充记录在病程录中</w:t>
            </w:r>
            <w:r>
              <w:rPr>
                <w:rFonts w:hint="eastAsia" w:ascii="宋体" w:hAnsi="宋体" w:eastAsia="宋体" w:cs="宋体"/>
                <w:spacing w:val="5"/>
                <w:sz w:val="24"/>
                <w:szCs w:val="24"/>
              </w:rPr>
              <w:t>相应的诊断依据</w:t>
            </w:r>
          </w:p>
        </w:tc>
        <w:tc>
          <w:tcPr>
            <w:tcW w:w="886" w:type="dxa"/>
            <w:noWrap w:val="0"/>
            <w:vAlign w:val="top"/>
          </w:tcPr>
          <w:p>
            <w:pPr>
              <w:spacing w:before="162" w:line="183" w:lineRule="auto"/>
              <w:ind w:left="288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4</w:t>
            </w:r>
          </w:p>
        </w:tc>
        <w:tc>
          <w:tcPr>
            <w:tcW w:w="1582" w:type="dxa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661" w:type="dxa"/>
            <w:vMerge w:val="restart"/>
            <w:tcBorders>
              <w:bottom w:val="nil"/>
            </w:tcBorders>
            <w:noWrap w:val="0"/>
            <w:vAlign w:val="top"/>
          </w:tcPr>
          <w:p>
            <w:pPr>
              <w:spacing w:before="170" w:line="210" w:lineRule="exact"/>
              <w:ind w:left="15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position w:val="6"/>
                <w:sz w:val="24"/>
                <w:szCs w:val="24"/>
              </w:rPr>
              <w:t>首次</w:t>
            </w:r>
          </w:p>
          <w:p>
            <w:pPr>
              <w:spacing w:line="220" w:lineRule="auto"/>
              <w:ind w:left="15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病程</w:t>
            </w:r>
          </w:p>
          <w:p>
            <w:pPr>
              <w:spacing w:before="56" w:line="221" w:lineRule="auto"/>
              <w:ind w:left="15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记录</w:t>
            </w:r>
          </w:p>
        </w:tc>
        <w:tc>
          <w:tcPr>
            <w:tcW w:w="1187" w:type="dxa"/>
            <w:noWrap w:val="0"/>
            <w:vAlign w:val="top"/>
          </w:tcPr>
          <w:p>
            <w:pPr>
              <w:spacing w:before="40" w:line="219" w:lineRule="auto"/>
              <w:ind w:left="51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1"/>
                <w:sz w:val="24"/>
                <w:szCs w:val="24"/>
              </w:rPr>
              <w:t>病历特点</w:t>
            </w:r>
          </w:p>
        </w:tc>
        <w:tc>
          <w:tcPr>
            <w:tcW w:w="5727" w:type="dxa"/>
            <w:gridSpan w:val="2"/>
            <w:noWrap w:val="0"/>
            <w:vAlign w:val="top"/>
          </w:tcPr>
          <w:p>
            <w:pPr>
              <w:spacing w:before="39" w:line="219" w:lineRule="auto"/>
              <w:ind w:left="112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5"/>
                <w:sz w:val="24"/>
                <w:szCs w:val="24"/>
              </w:rPr>
              <w:t>归纳简单明了、重点突出</w:t>
            </w:r>
          </w:p>
        </w:tc>
        <w:tc>
          <w:tcPr>
            <w:tcW w:w="886" w:type="dxa"/>
            <w:noWrap w:val="0"/>
            <w:vAlign w:val="top"/>
          </w:tcPr>
          <w:p>
            <w:pPr>
              <w:spacing w:before="73" w:line="183" w:lineRule="auto"/>
              <w:ind w:left="288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4</w:t>
            </w:r>
          </w:p>
        </w:tc>
        <w:tc>
          <w:tcPr>
            <w:tcW w:w="1582" w:type="dxa"/>
            <w:noWrap w:val="0"/>
            <w:vAlign w:val="top"/>
          </w:tcPr>
          <w:p>
            <w:pPr>
              <w:spacing w:line="21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0" w:hRule="atLeast"/>
        </w:trPr>
        <w:tc>
          <w:tcPr>
            <w:tcW w:w="661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87" w:type="dxa"/>
            <w:noWrap w:val="0"/>
            <w:vAlign w:val="top"/>
          </w:tcPr>
          <w:p>
            <w:pPr>
              <w:spacing w:before="49" w:line="219" w:lineRule="auto"/>
              <w:ind w:left="51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诊断依据</w:t>
            </w:r>
          </w:p>
        </w:tc>
        <w:tc>
          <w:tcPr>
            <w:tcW w:w="5727" w:type="dxa"/>
            <w:gridSpan w:val="2"/>
            <w:noWrap w:val="0"/>
            <w:vAlign w:val="top"/>
          </w:tcPr>
          <w:p>
            <w:pPr>
              <w:spacing w:before="50" w:line="219" w:lineRule="auto"/>
              <w:ind w:left="112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5"/>
                <w:sz w:val="24"/>
                <w:szCs w:val="24"/>
              </w:rPr>
              <w:t>各项诊断均有病史、体检、辅助检查的支持</w:t>
            </w:r>
          </w:p>
        </w:tc>
        <w:tc>
          <w:tcPr>
            <w:tcW w:w="886" w:type="dxa"/>
            <w:noWrap w:val="0"/>
            <w:vAlign w:val="top"/>
          </w:tcPr>
          <w:p>
            <w:pPr>
              <w:spacing w:before="83" w:line="183" w:lineRule="auto"/>
              <w:ind w:left="288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6</w:t>
            </w:r>
          </w:p>
        </w:tc>
        <w:tc>
          <w:tcPr>
            <w:tcW w:w="1582" w:type="dxa"/>
            <w:noWrap w:val="0"/>
            <w:vAlign w:val="top"/>
          </w:tcPr>
          <w:p>
            <w:pPr>
              <w:spacing w:line="22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661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87" w:type="dxa"/>
            <w:noWrap w:val="0"/>
            <w:vAlign w:val="top"/>
          </w:tcPr>
          <w:p>
            <w:pPr>
              <w:spacing w:before="40" w:line="219" w:lineRule="auto"/>
              <w:ind w:left="51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鉴别诊断</w:t>
            </w:r>
          </w:p>
        </w:tc>
        <w:tc>
          <w:tcPr>
            <w:tcW w:w="5727" w:type="dxa"/>
            <w:gridSpan w:val="2"/>
            <w:noWrap w:val="0"/>
            <w:vAlign w:val="top"/>
          </w:tcPr>
          <w:p>
            <w:pPr>
              <w:spacing w:before="80" w:line="200" w:lineRule="auto"/>
              <w:ind w:left="112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15"/>
                <w:sz w:val="24"/>
                <w:szCs w:val="24"/>
              </w:rPr>
              <w:t>结合患者，分析有条理，思路清晰</w:t>
            </w:r>
          </w:p>
        </w:tc>
        <w:tc>
          <w:tcPr>
            <w:tcW w:w="886" w:type="dxa"/>
            <w:noWrap w:val="0"/>
            <w:vAlign w:val="top"/>
          </w:tcPr>
          <w:p>
            <w:pPr>
              <w:spacing w:before="73" w:line="183" w:lineRule="auto"/>
              <w:ind w:left="288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4</w:t>
            </w:r>
          </w:p>
        </w:tc>
        <w:tc>
          <w:tcPr>
            <w:tcW w:w="1582" w:type="dxa"/>
            <w:noWrap w:val="0"/>
            <w:vAlign w:val="top"/>
          </w:tcPr>
          <w:p>
            <w:pPr>
              <w:spacing w:line="21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661" w:type="dxa"/>
            <w:vMerge w:val="continue"/>
            <w:tcBorders>
              <w:top w:val="nil"/>
            </w:tcBorders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87" w:type="dxa"/>
            <w:noWrap w:val="0"/>
            <w:vAlign w:val="top"/>
          </w:tcPr>
          <w:p>
            <w:pPr>
              <w:spacing w:before="50" w:line="220" w:lineRule="auto"/>
              <w:ind w:left="51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诊疗计划</w:t>
            </w:r>
          </w:p>
        </w:tc>
        <w:tc>
          <w:tcPr>
            <w:tcW w:w="5727" w:type="dxa"/>
            <w:gridSpan w:val="2"/>
            <w:noWrap w:val="0"/>
            <w:vAlign w:val="top"/>
          </w:tcPr>
          <w:p>
            <w:pPr>
              <w:spacing w:before="50" w:line="219" w:lineRule="auto"/>
              <w:ind w:left="112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4"/>
                <w:sz w:val="24"/>
                <w:szCs w:val="24"/>
              </w:rPr>
              <w:t>提出具体的检查及治疗措施安排</w:t>
            </w:r>
          </w:p>
        </w:tc>
        <w:tc>
          <w:tcPr>
            <w:tcW w:w="886" w:type="dxa"/>
            <w:noWrap w:val="0"/>
            <w:vAlign w:val="top"/>
          </w:tcPr>
          <w:p>
            <w:pPr>
              <w:spacing w:before="83" w:line="183" w:lineRule="auto"/>
              <w:ind w:left="288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6</w:t>
            </w:r>
          </w:p>
        </w:tc>
        <w:tc>
          <w:tcPr>
            <w:tcW w:w="1582" w:type="dxa"/>
            <w:noWrap w:val="0"/>
            <w:vAlign w:val="top"/>
          </w:tcPr>
          <w:p>
            <w:pPr>
              <w:spacing w:line="218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 w:hRule="atLeast"/>
        </w:trPr>
        <w:tc>
          <w:tcPr>
            <w:tcW w:w="661" w:type="dxa"/>
            <w:vMerge w:val="restart"/>
            <w:tcBorders>
              <w:bottom w:val="nil"/>
            </w:tcBorders>
            <w:noWrap w:val="0"/>
            <w:vAlign w:val="top"/>
          </w:tcPr>
          <w:p>
            <w:pPr>
              <w:spacing w:line="264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spacing w:line="265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spacing w:line="265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spacing w:before="42" w:line="211" w:lineRule="exact"/>
              <w:ind w:left="15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position w:val="6"/>
                <w:sz w:val="24"/>
                <w:szCs w:val="24"/>
              </w:rPr>
              <w:t>病程</w:t>
            </w:r>
          </w:p>
          <w:p>
            <w:pPr>
              <w:spacing w:line="221" w:lineRule="auto"/>
              <w:ind w:left="15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记录</w:t>
            </w:r>
          </w:p>
        </w:tc>
        <w:tc>
          <w:tcPr>
            <w:tcW w:w="1187" w:type="dxa"/>
            <w:noWrap w:val="0"/>
            <w:vAlign w:val="top"/>
          </w:tcPr>
          <w:p>
            <w:pPr>
              <w:spacing w:before="43" w:line="221" w:lineRule="auto"/>
              <w:ind w:left="51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6"/>
                <w:sz w:val="24"/>
                <w:szCs w:val="24"/>
              </w:rPr>
              <w:t>时间</w:t>
            </w:r>
          </w:p>
        </w:tc>
        <w:tc>
          <w:tcPr>
            <w:tcW w:w="5727" w:type="dxa"/>
            <w:gridSpan w:val="2"/>
            <w:noWrap w:val="0"/>
            <w:vAlign w:val="top"/>
          </w:tcPr>
          <w:p>
            <w:pPr>
              <w:spacing w:before="41" w:line="219" w:lineRule="auto"/>
              <w:ind w:left="112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12"/>
                <w:sz w:val="24"/>
                <w:szCs w:val="24"/>
              </w:rPr>
              <w:t>病危&gt;1次/天，病重&gt;1次/2天，病情稳定1次/3天</w:t>
            </w:r>
          </w:p>
        </w:tc>
        <w:tc>
          <w:tcPr>
            <w:tcW w:w="886" w:type="dxa"/>
            <w:noWrap w:val="0"/>
            <w:vAlign w:val="top"/>
          </w:tcPr>
          <w:p>
            <w:pPr>
              <w:spacing w:before="75" w:line="182" w:lineRule="auto"/>
              <w:ind w:left="288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5</w:t>
            </w:r>
          </w:p>
        </w:tc>
        <w:tc>
          <w:tcPr>
            <w:tcW w:w="1582" w:type="dxa"/>
            <w:noWrap w:val="0"/>
            <w:vAlign w:val="top"/>
          </w:tcPr>
          <w:p>
            <w:pPr>
              <w:spacing w:line="21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78" w:hRule="atLeast"/>
        </w:trPr>
        <w:tc>
          <w:tcPr>
            <w:tcW w:w="661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87" w:type="dxa"/>
            <w:noWrap w:val="0"/>
            <w:vAlign w:val="top"/>
          </w:tcPr>
          <w:p>
            <w:pPr>
              <w:spacing w:line="292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spacing w:line="293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spacing w:before="42" w:line="219" w:lineRule="auto"/>
              <w:ind w:left="51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3"/>
                <w:sz w:val="24"/>
                <w:szCs w:val="24"/>
              </w:rPr>
              <w:t>内容</w:t>
            </w:r>
          </w:p>
        </w:tc>
        <w:tc>
          <w:tcPr>
            <w:tcW w:w="5727" w:type="dxa"/>
            <w:gridSpan w:val="2"/>
            <w:noWrap w:val="0"/>
            <w:vAlign w:val="top"/>
          </w:tcPr>
          <w:p>
            <w:pPr>
              <w:spacing w:before="51" w:line="220" w:lineRule="auto"/>
              <w:ind w:left="112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5"/>
                <w:sz w:val="24"/>
                <w:szCs w:val="24"/>
              </w:rPr>
              <w:t>准确反映病情变化及诊治过程，有病情分析</w:t>
            </w:r>
            <w:r>
              <w:rPr>
                <w:rFonts w:hint="eastAsia" w:cs="宋体"/>
                <w:spacing w:val="5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spacing w:val="3"/>
                <w:sz w:val="24"/>
                <w:szCs w:val="24"/>
              </w:rPr>
              <w:t>辅助检查结果有记录及分析</w:t>
            </w:r>
            <w:r>
              <w:rPr>
                <w:rFonts w:hint="eastAsia" w:cs="宋体"/>
                <w:spacing w:val="3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spacing w:val="10"/>
                <w:sz w:val="24"/>
                <w:szCs w:val="24"/>
              </w:rPr>
              <w:t>重要医嘱更改(抗生素及专科用药)记录及时、理由充分</w:t>
            </w:r>
            <w:r>
              <w:rPr>
                <w:rFonts w:hint="eastAsia" w:ascii="宋体" w:hAnsi="宋体" w:eastAsia="宋体" w:cs="宋体"/>
                <w:spacing w:val="4"/>
                <w:sz w:val="24"/>
                <w:szCs w:val="24"/>
              </w:rPr>
              <w:t>交接班记录、转科记录、阶段小结按时完成，格式符合要求重要操作、抢救记录及时、完整</w:t>
            </w:r>
            <w:r>
              <w:rPr>
                <w:rFonts w:hint="eastAsia" w:cs="宋体"/>
                <w:spacing w:val="4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spacing w:val="5"/>
                <w:sz w:val="24"/>
                <w:szCs w:val="24"/>
              </w:rPr>
              <w:t>病例讨论记录翔实、层次清楚、重点突出</w:t>
            </w:r>
            <w:r>
              <w:rPr>
                <w:rFonts w:hint="eastAsia" w:ascii="宋体" w:hAnsi="宋体" w:eastAsia="宋体" w:cs="宋体"/>
                <w:spacing w:val="14"/>
                <w:sz w:val="24"/>
                <w:szCs w:val="24"/>
              </w:rPr>
              <w:t>(每项5分)</w:t>
            </w:r>
          </w:p>
        </w:tc>
        <w:tc>
          <w:tcPr>
            <w:tcW w:w="886" w:type="dxa"/>
            <w:noWrap w:val="0"/>
            <w:vAlign w:val="top"/>
          </w:tcPr>
          <w:p>
            <w:pPr>
              <w:spacing w:line="309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spacing w:line="309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spacing w:before="43" w:line="183" w:lineRule="auto"/>
              <w:ind w:left="258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30</w:t>
            </w:r>
          </w:p>
        </w:tc>
        <w:tc>
          <w:tcPr>
            <w:tcW w:w="1582" w:type="dxa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9" w:hRule="atLeast"/>
        </w:trPr>
        <w:tc>
          <w:tcPr>
            <w:tcW w:w="661" w:type="dxa"/>
            <w:vMerge w:val="continue"/>
            <w:tcBorders>
              <w:top w:val="nil"/>
            </w:tcBorders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87" w:type="dxa"/>
            <w:noWrap w:val="0"/>
            <w:vAlign w:val="top"/>
          </w:tcPr>
          <w:p>
            <w:pPr>
              <w:spacing w:before="53" w:line="200" w:lineRule="exact"/>
              <w:ind w:left="51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position w:val="5"/>
                <w:sz w:val="24"/>
                <w:szCs w:val="24"/>
              </w:rPr>
              <w:t>上级医师</w:t>
            </w:r>
          </w:p>
          <w:p>
            <w:pPr>
              <w:spacing w:line="192" w:lineRule="auto"/>
              <w:ind w:left="51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查房记录</w:t>
            </w:r>
          </w:p>
        </w:tc>
        <w:tc>
          <w:tcPr>
            <w:tcW w:w="5727" w:type="dxa"/>
            <w:gridSpan w:val="2"/>
            <w:noWrap w:val="0"/>
            <w:vAlign w:val="top"/>
          </w:tcPr>
          <w:p>
            <w:pPr>
              <w:spacing w:before="73" w:line="243" w:lineRule="auto"/>
              <w:ind w:left="112" w:right="-3" w:rightChars="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18"/>
                <w:sz w:val="24"/>
                <w:szCs w:val="24"/>
              </w:rPr>
              <w:t>规定时间内完成(主治每周2次，副高以上每</w:t>
            </w:r>
            <w:r>
              <w:rPr>
                <w:rFonts w:hint="eastAsia" w:ascii="宋体" w:hAnsi="宋体" w:eastAsia="宋体" w:cs="宋体"/>
                <w:spacing w:val="17"/>
                <w:sz w:val="24"/>
                <w:szCs w:val="24"/>
              </w:rPr>
              <w:t>周1次)</w:t>
            </w:r>
            <w:r>
              <w:rPr>
                <w:rFonts w:hint="eastAsia" w:ascii="宋体" w:hAnsi="宋体" w:eastAsia="宋体" w:cs="宋体"/>
                <w:spacing w:val="15"/>
                <w:sz w:val="24"/>
                <w:szCs w:val="24"/>
              </w:rPr>
              <w:t>记录真实、层次清楚、重点突出</w:t>
            </w:r>
          </w:p>
        </w:tc>
        <w:tc>
          <w:tcPr>
            <w:tcW w:w="886" w:type="dxa"/>
            <w:noWrap w:val="0"/>
            <w:vAlign w:val="top"/>
          </w:tcPr>
          <w:p>
            <w:pPr>
              <w:spacing w:before="167" w:line="182" w:lineRule="auto"/>
              <w:ind w:left="288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5</w:t>
            </w:r>
          </w:p>
        </w:tc>
        <w:tc>
          <w:tcPr>
            <w:tcW w:w="1582" w:type="dxa"/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 w:hRule="atLeast"/>
        </w:trPr>
        <w:tc>
          <w:tcPr>
            <w:tcW w:w="661" w:type="dxa"/>
            <w:vMerge w:val="restart"/>
            <w:tcBorders>
              <w:bottom w:val="nil"/>
            </w:tcBorders>
            <w:noWrap w:val="0"/>
            <w:vAlign w:val="top"/>
          </w:tcPr>
          <w:p>
            <w:pPr>
              <w:spacing w:line="479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spacing w:before="42" w:line="191" w:lineRule="exact"/>
              <w:ind w:left="15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3"/>
                <w:position w:val="4"/>
                <w:sz w:val="24"/>
                <w:szCs w:val="24"/>
              </w:rPr>
              <w:t>出院</w:t>
            </w:r>
          </w:p>
          <w:p>
            <w:pPr>
              <w:spacing w:line="221" w:lineRule="auto"/>
              <w:ind w:left="15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记录</w:t>
            </w:r>
          </w:p>
        </w:tc>
        <w:tc>
          <w:tcPr>
            <w:tcW w:w="1187" w:type="dxa"/>
            <w:noWrap w:val="0"/>
            <w:vAlign w:val="top"/>
          </w:tcPr>
          <w:p>
            <w:pPr>
              <w:spacing w:before="54" w:line="220" w:lineRule="auto"/>
              <w:ind w:left="51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一般情况</w:t>
            </w:r>
          </w:p>
        </w:tc>
        <w:tc>
          <w:tcPr>
            <w:tcW w:w="5727" w:type="dxa"/>
            <w:gridSpan w:val="2"/>
            <w:noWrap w:val="0"/>
            <w:vAlign w:val="top"/>
          </w:tcPr>
          <w:p>
            <w:pPr>
              <w:spacing w:before="84" w:line="207" w:lineRule="auto"/>
              <w:ind w:left="112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6"/>
                <w:sz w:val="24"/>
                <w:szCs w:val="24"/>
              </w:rPr>
              <w:t>姓名、性别、年龄、入院日期、出院日期、住</w:t>
            </w:r>
            <w:r>
              <w:rPr>
                <w:rFonts w:hint="eastAsia" w:ascii="宋体" w:hAnsi="宋体" w:eastAsia="宋体" w:cs="宋体"/>
                <w:spacing w:val="5"/>
                <w:sz w:val="24"/>
                <w:szCs w:val="24"/>
              </w:rPr>
              <w:t>院天数</w:t>
            </w:r>
          </w:p>
        </w:tc>
        <w:tc>
          <w:tcPr>
            <w:tcW w:w="886" w:type="dxa"/>
            <w:noWrap w:val="0"/>
            <w:vAlign w:val="top"/>
          </w:tcPr>
          <w:p>
            <w:pPr>
              <w:spacing w:before="87" w:line="183" w:lineRule="auto"/>
              <w:ind w:left="288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</w:t>
            </w:r>
          </w:p>
        </w:tc>
        <w:tc>
          <w:tcPr>
            <w:tcW w:w="1582" w:type="dxa"/>
            <w:noWrap w:val="0"/>
            <w:vAlign w:val="top"/>
          </w:tcPr>
          <w:p>
            <w:pPr>
              <w:spacing w:line="23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0" w:hRule="atLeast"/>
        </w:trPr>
        <w:tc>
          <w:tcPr>
            <w:tcW w:w="661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87" w:type="dxa"/>
            <w:noWrap w:val="0"/>
            <w:vAlign w:val="top"/>
          </w:tcPr>
          <w:p>
            <w:pPr>
              <w:spacing w:before="44" w:line="220" w:lineRule="auto"/>
              <w:ind w:left="51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1"/>
                <w:sz w:val="24"/>
                <w:szCs w:val="24"/>
              </w:rPr>
              <w:t>入院情况</w:t>
            </w:r>
          </w:p>
        </w:tc>
        <w:tc>
          <w:tcPr>
            <w:tcW w:w="5727" w:type="dxa"/>
            <w:gridSpan w:val="2"/>
            <w:noWrap w:val="0"/>
            <w:vAlign w:val="top"/>
          </w:tcPr>
          <w:p>
            <w:pPr>
              <w:spacing w:before="73" w:line="194" w:lineRule="auto"/>
              <w:ind w:left="112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15"/>
                <w:sz w:val="24"/>
                <w:szCs w:val="24"/>
              </w:rPr>
              <w:t>简洁明了、重点突出，入院诊断合理</w:t>
            </w:r>
          </w:p>
        </w:tc>
        <w:tc>
          <w:tcPr>
            <w:tcW w:w="886" w:type="dxa"/>
            <w:noWrap w:val="0"/>
            <w:vAlign w:val="top"/>
          </w:tcPr>
          <w:p>
            <w:pPr>
              <w:spacing w:before="77" w:line="174" w:lineRule="auto"/>
              <w:ind w:left="288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</w:t>
            </w:r>
          </w:p>
        </w:tc>
        <w:tc>
          <w:tcPr>
            <w:tcW w:w="1582" w:type="dxa"/>
            <w:noWrap w:val="0"/>
            <w:vAlign w:val="top"/>
          </w:tcPr>
          <w:p>
            <w:pPr>
              <w:spacing w:line="20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0" w:hRule="atLeast"/>
        </w:trPr>
        <w:tc>
          <w:tcPr>
            <w:tcW w:w="661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87" w:type="dxa"/>
            <w:noWrap w:val="0"/>
            <w:vAlign w:val="top"/>
          </w:tcPr>
          <w:p>
            <w:pPr>
              <w:spacing w:before="54" w:line="220" w:lineRule="auto"/>
              <w:ind w:left="51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2"/>
                <w:sz w:val="24"/>
                <w:szCs w:val="24"/>
              </w:rPr>
              <w:t>诊疗经过</w:t>
            </w:r>
          </w:p>
        </w:tc>
        <w:tc>
          <w:tcPr>
            <w:tcW w:w="5727" w:type="dxa"/>
            <w:gridSpan w:val="2"/>
            <w:noWrap w:val="0"/>
            <w:vAlign w:val="top"/>
          </w:tcPr>
          <w:p>
            <w:pPr>
              <w:spacing w:before="74" w:line="207" w:lineRule="auto"/>
              <w:ind w:left="112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4"/>
                <w:sz w:val="24"/>
                <w:szCs w:val="24"/>
              </w:rPr>
              <w:t>住院期间的病情变化、检查结果、治疗经过及效果表述清楚</w:t>
            </w:r>
          </w:p>
        </w:tc>
        <w:tc>
          <w:tcPr>
            <w:tcW w:w="886" w:type="dxa"/>
            <w:noWrap w:val="0"/>
            <w:vAlign w:val="top"/>
          </w:tcPr>
          <w:p>
            <w:pPr>
              <w:spacing w:before="88" w:line="182" w:lineRule="auto"/>
              <w:ind w:left="288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5</w:t>
            </w:r>
          </w:p>
        </w:tc>
        <w:tc>
          <w:tcPr>
            <w:tcW w:w="1582" w:type="dxa"/>
            <w:noWrap w:val="0"/>
            <w:vAlign w:val="top"/>
          </w:tcPr>
          <w:p>
            <w:pPr>
              <w:spacing w:line="22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 w:hRule="atLeast"/>
        </w:trPr>
        <w:tc>
          <w:tcPr>
            <w:tcW w:w="661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87" w:type="dxa"/>
            <w:noWrap w:val="0"/>
            <w:vAlign w:val="top"/>
          </w:tcPr>
          <w:p>
            <w:pPr>
              <w:spacing w:before="44" w:line="220" w:lineRule="auto"/>
              <w:ind w:left="51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1"/>
                <w:sz w:val="24"/>
                <w:szCs w:val="24"/>
              </w:rPr>
              <w:t>出院情况</w:t>
            </w:r>
          </w:p>
        </w:tc>
        <w:tc>
          <w:tcPr>
            <w:tcW w:w="5727" w:type="dxa"/>
            <w:gridSpan w:val="2"/>
            <w:noWrap w:val="0"/>
            <w:vAlign w:val="top"/>
          </w:tcPr>
          <w:p>
            <w:pPr>
              <w:spacing w:before="44" w:line="219" w:lineRule="auto"/>
              <w:ind w:left="112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5"/>
                <w:sz w:val="24"/>
                <w:szCs w:val="24"/>
              </w:rPr>
              <w:t>主要症状、体征、辅助检查结果记录清楚、完整</w:t>
            </w:r>
          </w:p>
        </w:tc>
        <w:tc>
          <w:tcPr>
            <w:tcW w:w="886" w:type="dxa"/>
            <w:noWrap w:val="0"/>
            <w:vAlign w:val="top"/>
          </w:tcPr>
          <w:p>
            <w:pPr>
              <w:spacing w:before="77" w:line="183" w:lineRule="auto"/>
              <w:ind w:left="288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</w:t>
            </w:r>
          </w:p>
        </w:tc>
        <w:tc>
          <w:tcPr>
            <w:tcW w:w="1582" w:type="dxa"/>
            <w:noWrap w:val="0"/>
            <w:vAlign w:val="top"/>
          </w:tcPr>
          <w:p>
            <w:pPr>
              <w:spacing w:line="208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0" w:hRule="atLeast"/>
        </w:trPr>
        <w:tc>
          <w:tcPr>
            <w:tcW w:w="661" w:type="dxa"/>
            <w:vMerge w:val="continue"/>
            <w:tcBorders>
              <w:top w:val="nil"/>
              <w:bottom w:val="nil"/>
            </w:tcBorders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87" w:type="dxa"/>
            <w:noWrap w:val="0"/>
            <w:vAlign w:val="top"/>
          </w:tcPr>
          <w:p>
            <w:pPr>
              <w:spacing w:before="55" w:line="219" w:lineRule="auto"/>
              <w:ind w:left="51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1"/>
                <w:sz w:val="24"/>
                <w:szCs w:val="24"/>
              </w:rPr>
              <w:t>出院诊断</w:t>
            </w:r>
          </w:p>
        </w:tc>
        <w:tc>
          <w:tcPr>
            <w:tcW w:w="5727" w:type="dxa"/>
            <w:gridSpan w:val="2"/>
            <w:noWrap w:val="0"/>
            <w:vAlign w:val="top"/>
          </w:tcPr>
          <w:p>
            <w:pPr>
              <w:spacing w:before="55" w:line="219" w:lineRule="auto"/>
              <w:ind w:left="112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7"/>
                <w:sz w:val="24"/>
                <w:szCs w:val="24"/>
              </w:rPr>
              <w:t>完整、规范</w:t>
            </w:r>
          </w:p>
        </w:tc>
        <w:tc>
          <w:tcPr>
            <w:tcW w:w="886" w:type="dxa"/>
            <w:noWrap w:val="0"/>
            <w:vAlign w:val="top"/>
          </w:tcPr>
          <w:p>
            <w:pPr>
              <w:spacing w:before="88" w:line="183" w:lineRule="auto"/>
              <w:ind w:left="288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</w:t>
            </w:r>
          </w:p>
        </w:tc>
        <w:tc>
          <w:tcPr>
            <w:tcW w:w="1582" w:type="dxa"/>
            <w:noWrap w:val="0"/>
            <w:vAlign w:val="top"/>
          </w:tcPr>
          <w:p>
            <w:pPr>
              <w:spacing w:line="220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661" w:type="dxa"/>
            <w:vMerge w:val="continue"/>
            <w:tcBorders>
              <w:top w:val="nil"/>
            </w:tcBorders>
            <w:noWrap w:val="0"/>
            <w:vAlign w:val="top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87" w:type="dxa"/>
            <w:noWrap w:val="0"/>
            <w:vAlign w:val="top"/>
          </w:tcPr>
          <w:p>
            <w:pPr>
              <w:spacing w:before="55" w:line="220" w:lineRule="auto"/>
              <w:ind w:left="51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2"/>
                <w:sz w:val="24"/>
                <w:szCs w:val="24"/>
              </w:rPr>
              <w:t>出院医嘱</w:t>
            </w:r>
          </w:p>
        </w:tc>
        <w:tc>
          <w:tcPr>
            <w:tcW w:w="5727" w:type="dxa"/>
            <w:gridSpan w:val="2"/>
            <w:noWrap w:val="0"/>
            <w:vAlign w:val="top"/>
          </w:tcPr>
          <w:p>
            <w:pPr>
              <w:spacing w:before="55" w:line="220" w:lineRule="auto"/>
              <w:ind w:left="112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8"/>
                <w:sz w:val="24"/>
                <w:szCs w:val="24"/>
              </w:rPr>
              <w:t>全面、具体(药物及非药物治疗、生活指导、复诊时间)</w:t>
            </w:r>
          </w:p>
        </w:tc>
        <w:tc>
          <w:tcPr>
            <w:tcW w:w="886" w:type="dxa"/>
            <w:noWrap w:val="0"/>
            <w:vAlign w:val="top"/>
          </w:tcPr>
          <w:p>
            <w:pPr>
              <w:spacing w:before="88" w:line="183" w:lineRule="auto"/>
              <w:ind w:left="288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</w:t>
            </w:r>
          </w:p>
        </w:tc>
        <w:tc>
          <w:tcPr>
            <w:tcW w:w="1582" w:type="dxa"/>
            <w:noWrap w:val="0"/>
            <w:vAlign w:val="top"/>
          </w:tcPr>
          <w:p>
            <w:pPr>
              <w:spacing w:line="219" w:lineRule="exac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5" w:hRule="atLeast"/>
        </w:trPr>
        <w:tc>
          <w:tcPr>
            <w:tcW w:w="7575" w:type="dxa"/>
            <w:gridSpan w:val="4"/>
            <w:noWrap w:val="0"/>
            <w:vAlign w:val="top"/>
          </w:tcPr>
          <w:p>
            <w:pPr>
              <w:spacing w:before="47" w:line="221" w:lineRule="auto"/>
              <w:ind w:left="2265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3"/>
                <w:sz w:val="24"/>
                <w:szCs w:val="24"/>
              </w:rPr>
              <w:t>合</w:t>
            </w:r>
            <w:r>
              <w:rPr>
                <w:rFonts w:hint="eastAsia" w:cs="宋体"/>
                <w:b/>
                <w:bCs/>
                <w:spacing w:val="-3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宋体" w:hAnsi="宋体" w:eastAsia="宋体" w:cs="宋体"/>
                <w:b/>
                <w:bCs/>
                <w:spacing w:val="-3"/>
                <w:sz w:val="24"/>
                <w:szCs w:val="24"/>
              </w:rPr>
              <w:t>计</w:t>
            </w:r>
          </w:p>
        </w:tc>
        <w:tc>
          <w:tcPr>
            <w:tcW w:w="886" w:type="dxa"/>
            <w:noWrap w:val="0"/>
            <w:vAlign w:val="top"/>
          </w:tcPr>
          <w:p>
            <w:pPr>
              <w:spacing w:before="79" w:line="184" w:lineRule="auto"/>
              <w:ind w:left="218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4"/>
                <w:sz w:val="24"/>
                <w:szCs w:val="24"/>
              </w:rPr>
              <w:t>100</w:t>
            </w:r>
          </w:p>
        </w:tc>
        <w:tc>
          <w:tcPr>
            <w:tcW w:w="1582" w:type="dxa"/>
            <w:noWrap w:val="0"/>
            <w:vAlign w:val="top"/>
          </w:tcPr>
          <w:p>
            <w:pPr>
              <w:spacing w:line="215" w:lineRule="exact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</w:tr>
    </w:tbl>
    <w:p>
      <w:pPr>
        <w:spacing w:before="118" w:line="222" w:lineRule="auto"/>
        <w:ind w:left="67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pacing w:val="-15"/>
          <w:sz w:val="24"/>
          <w:szCs w:val="24"/>
        </w:rPr>
        <w:t>考官签字：</w:t>
      </w:r>
    </w:p>
    <w:p>
      <w:pPr>
        <w:spacing w:before="10" w:line="240" w:lineRule="auto"/>
        <w:rPr>
          <w:rFonts w:hint="eastAsia" w:ascii="宋体" w:hAnsi="宋体" w:eastAsia="宋体" w:cs="宋体"/>
          <w:b/>
          <w:sz w:val="24"/>
          <w:szCs w:val="24"/>
        </w:rPr>
      </w:pPr>
    </w:p>
    <w:p>
      <w:pPr>
        <w:tabs>
          <w:tab w:val="left" w:pos="1199"/>
        </w:tabs>
        <w:bidi w:val="0"/>
        <w:jc w:val="left"/>
      </w:pPr>
      <w:r>
        <w:rPr>
          <w:rFonts w:hint="eastAsia" w:cs="宋体"/>
          <w:sz w:val="22"/>
          <w:szCs w:val="22"/>
          <w:lang w:val="zh-CN" w:eastAsia="zh-CN" w:bidi="zh-CN"/>
        </w:rPr>
        <w:tab/>
      </w:r>
    </w:p>
    <w:p>
      <w:pPr>
        <w:pStyle w:val="2"/>
        <w:spacing w:before="162" w:line="431" w:lineRule="exact"/>
        <w:ind w:right="2"/>
        <w:jc w:val="center"/>
      </w:pPr>
      <w:r>
        <w:t>首次病程录评分表</w:t>
      </w:r>
    </w:p>
    <w:p>
      <w:pPr>
        <w:pStyle w:val="2"/>
        <w:spacing w:before="6"/>
        <w:rPr>
          <w:rFonts w:ascii="Times New Roman"/>
          <w:b w:val="0"/>
          <w:sz w:val="11"/>
        </w:rPr>
      </w:pPr>
    </w:p>
    <w:tbl>
      <w:tblPr>
        <w:tblStyle w:val="5"/>
        <w:tblW w:w="0" w:type="auto"/>
        <w:tblInd w:w="601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257"/>
        <w:gridCol w:w="2489"/>
        <w:gridCol w:w="1958"/>
        <w:gridCol w:w="893"/>
        <w:gridCol w:w="945"/>
        <w:gridCol w:w="77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7" w:hRule="atLeast"/>
        </w:trPr>
        <w:tc>
          <w:tcPr>
            <w:tcW w:w="2257" w:type="dxa"/>
          </w:tcPr>
          <w:p>
            <w:pPr>
              <w:pStyle w:val="9"/>
              <w:spacing w:before="126"/>
              <w:ind w:left="624" w:right="616"/>
              <w:jc w:val="center"/>
              <w:rPr>
                <w:sz w:val="24"/>
              </w:rPr>
            </w:pPr>
            <w:r>
              <w:rPr>
                <w:sz w:val="24"/>
              </w:rPr>
              <w:t>考生姓名</w:t>
            </w:r>
          </w:p>
        </w:tc>
        <w:tc>
          <w:tcPr>
            <w:tcW w:w="2489" w:type="dxa"/>
          </w:tcPr>
          <w:p>
            <w:pPr>
              <w:pStyle w:val="9"/>
              <w:rPr>
                <w:rFonts w:ascii="Times New Roman"/>
                <w:sz w:val="24"/>
              </w:rPr>
            </w:pPr>
          </w:p>
        </w:tc>
        <w:tc>
          <w:tcPr>
            <w:tcW w:w="1958" w:type="dxa"/>
          </w:tcPr>
          <w:p>
            <w:pPr>
              <w:pStyle w:val="9"/>
              <w:spacing w:before="126"/>
              <w:ind w:left="477" w:right="470"/>
              <w:jc w:val="center"/>
              <w:rPr>
                <w:rFonts w:hint="eastAsia" w:eastAsia="宋体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终身码</w:t>
            </w:r>
          </w:p>
        </w:tc>
        <w:tc>
          <w:tcPr>
            <w:tcW w:w="2609" w:type="dxa"/>
            <w:gridSpan w:val="3"/>
          </w:tcPr>
          <w:p>
            <w:pPr>
              <w:pStyle w:val="9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7" w:hRule="atLeast"/>
        </w:trPr>
        <w:tc>
          <w:tcPr>
            <w:tcW w:w="2257" w:type="dxa"/>
          </w:tcPr>
          <w:p>
            <w:pPr>
              <w:pStyle w:val="9"/>
              <w:spacing w:before="125"/>
              <w:ind w:left="624" w:right="616"/>
              <w:jc w:val="center"/>
              <w:rPr>
                <w:sz w:val="24"/>
              </w:rPr>
            </w:pPr>
            <w:r>
              <w:rPr>
                <w:sz w:val="24"/>
              </w:rPr>
              <w:t>培训学科</w:t>
            </w:r>
          </w:p>
        </w:tc>
        <w:tc>
          <w:tcPr>
            <w:tcW w:w="2489" w:type="dxa"/>
          </w:tcPr>
          <w:p>
            <w:pPr>
              <w:pStyle w:val="9"/>
              <w:rPr>
                <w:rFonts w:ascii="Times New Roman"/>
                <w:sz w:val="24"/>
              </w:rPr>
            </w:pPr>
          </w:p>
        </w:tc>
        <w:tc>
          <w:tcPr>
            <w:tcW w:w="1958" w:type="dxa"/>
          </w:tcPr>
          <w:p>
            <w:pPr>
              <w:pStyle w:val="9"/>
              <w:spacing w:before="125"/>
              <w:ind w:left="477" w:right="470"/>
              <w:jc w:val="center"/>
              <w:rPr>
                <w:sz w:val="24"/>
              </w:rPr>
            </w:pPr>
            <w:r>
              <w:rPr>
                <w:sz w:val="24"/>
              </w:rPr>
              <w:t>考核基地</w:t>
            </w:r>
          </w:p>
        </w:tc>
        <w:tc>
          <w:tcPr>
            <w:tcW w:w="2609" w:type="dxa"/>
            <w:gridSpan w:val="3"/>
          </w:tcPr>
          <w:p>
            <w:pPr>
              <w:pStyle w:val="9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7" w:hRule="atLeast"/>
        </w:trPr>
        <w:tc>
          <w:tcPr>
            <w:tcW w:w="2257" w:type="dxa"/>
          </w:tcPr>
          <w:p>
            <w:pPr>
              <w:pStyle w:val="9"/>
              <w:spacing w:before="125"/>
              <w:ind w:left="624" w:right="616"/>
              <w:jc w:val="center"/>
              <w:rPr>
                <w:sz w:val="24"/>
              </w:rPr>
            </w:pPr>
            <w:r>
              <w:rPr>
                <w:sz w:val="24"/>
              </w:rPr>
              <w:t>考核时间</w:t>
            </w:r>
          </w:p>
        </w:tc>
        <w:tc>
          <w:tcPr>
            <w:tcW w:w="7056" w:type="dxa"/>
            <w:gridSpan w:val="5"/>
          </w:tcPr>
          <w:p>
            <w:pPr>
              <w:pStyle w:val="9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6" w:hRule="atLeast"/>
        </w:trPr>
        <w:tc>
          <w:tcPr>
            <w:tcW w:w="2257" w:type="dxa"/>
          </w:tcPr>
          <w:p>
            <w:pPr>
              <w:pStyle w:val="9"/>
              <w:spacing w:before="124"/>
              <w:ind w:left="626" w:right="61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评分项目</w:t>
            </w:r>
          </w:p>
        </w:tc>
        <w:tc>
          <w:tcPr>
            <w:tcW w:w="5340" w:type="dxa"/>
            <w:gridSpan w:val="3"/>
          </w:tcPr>
          <w:p>
            <w:pPr>
              <w:pStyle w:val="9"/>
              <w:spacing w:before="124"/>
              <w:ind w:left="2169" w:right="215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评分要求</w:t>
            </w:r>
          </w:p>
        </w:tc>
        <w:tc>
          <w:tcPr>
            <w:tcW w:w="945" w:type="dxa"/>
          </w:tcPr>
          <w:p>
            <w:pPr>
              <w:pStyle w:val="9"/>
              <w:spacing w:before="124"/>
              <w:ind w:left="91" w:right="8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标准分</w:t>
            </w:r>
          </w:p>
        </w:tc>
        <w:tc>
          <w:tcPr>
            <w:tcW w:w="771" w:type="dxa"/>
          </w:tcPr>
          <w:p>
            <w:pPr>
              <w:pStyle w:val="9"/>
              <w:spacing w:before="124"/>
              <w:ind w:left="145"/>
              <w:rPr>
                <w:b/>
                <w:sz w:val="24"/>
              </w:rPr>
            </w:pPr>
            <w:r>
              <w:rPr>
                <w:b/>
                <w:sz w:val="24"/>
              </w:rPr>
              <w:t>得分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7" w:hRule="atLeast"/>
        </w:trPr>
        <w:tc>
          <w:tcPr>
            <w:tcW w:w="2257" w:type="dxa"/>
            <w:vMerge w:val="restart"/>
          </w:tcPr>
          <w:p>
            <w:pPr>
              <w:pStyle w:val="9"/>
              <w:rPr>
                <w:rFonts w:ascii="Times New Roman"/>
                <w:sz w:val="24"/>
              </w:rPr>
            </w:pPr>
          </w:p>
          <w:p>
            <w:pPr>
              <w:pStyle w:val="9"/>
              <w:spacing w:before="198"/>
              <w:ind w:left="107"/>
              <w:rPr>
                <w:sz w:val="24"/>
              </w:rPr>
            </w:pPr>
            <w:r>
              <w:rPr>
                <w:color w:val="221F1F"/>
                <w:sz w:val="24"/>
              </w:rPr>
              <w:t>主观简要病史（S）</w:t>
            </w:r>
          </w:p>
        </w:tc>
        <w:tc>
          <w:tcPr>
            <w:tcW w:w="5340" w:type="dxa"/>
            <w:gridSpan w:val="3"/>
          </w:tcPr>
          <w:p>
            <w:pPr>
              <w:pStyle w:val="9"/>
              <w:spacing w:before="131"/>
              <w:ind w:left="159"/>
              <w:rPr>
                <w:sz w:val="24"/>
              </w:rPr>
            </w:pPr>
            <w:r>
              <w:rPr>
                <w:sz w:val="24"/>
              </w:rPr>
              <w:t>对现病史概括简练，重点突出</w:t>
            </w:r>
          </w:p>
        </w:tc>
        <w:tc>
          <w:tcPr>
            <w:tcW w:w="945" w:type="dxa"/>
          </w:tcPr>
          <w:p>
            <w:pPr>
              <w:pStyle w:val="9"/>
              <w:spacing w:before="126"/>
              <w:ind w:left="89" w:right="81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771" w:type="dxa"/>
          </w:tcPr>
          <w:p>
            <w:pPr>
              <w:pStyle w:val="9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6" w:hRule="atLeast"/>
        </w:trPr>
        <w:tc>
          <w:tcPr>
            <w:tcW w:w="2257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340" w:type="dxa"/>
            <w:gridSpan w:val="3"/>
          </w:tcPr>
          <w:p>
            <w:pPr>
              <w:pStyle w:val="9"/>
              <w:spacing w:before="130"/>
              <w:ind w:left="159"/>
              <w:rPr>
                <w:sz w:val="24"/>
              </w:rPr>
            </w:pPr>
            <w:r>
              <w:rPr>
                <w:sz w:val="24"/>
              </w:rPr>
              <w:t>与病史采集病案的信息一致</w:t>
            </w:r>
          </w:p>
        </w:tc>
        <w:tc>
          <w:tcPr>
            <w:tcW w:w="945" w:type="dxa"/>
          </w:tcPr>
          <w:p>
            <w:pPr>
              <w:pStyle w:val="9"/>
              <w:spacing w:before="125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771" w:type="dxa"/>
          </w:tcPr>
          <w:p>
            <w:pPr>
              <w:pStyle w:val="9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7" w:hRule="atLeast"/>
        </w:trPr>
        <w:tc>
          <w:tcPr>
            <w:tcW w:w="2257" w:type="dxa"/>
            <w:vMerge w:val="restart"/>
          </w:tcPr>
          <w:p>
            <w:pPr>
              <w:pStyle w:val="9"/>
              <w:spacing w:before="8"/>
              <w:rPr>
                <w:rFonts w:ascii="Times New Roman"/>
                <w:sz w:val="27"/>
              </w:rPr>
            </w:pPr>
          </w:p>
          <w:p>
            <w:pPr>
              <w:pStyle w:val="9"/>
              <w:spacing w:line="242" w:lineRule="auto"/>
              <w:ind w:left="107" w:right="78"/>
              <w:rPr>
                <w:sz w:val="24"/>
              </w:rPr>
            </w:pPr>
            <w:r>
              <w:rPr>
                <w:color w:val="221F1F"/>
                <w:sz w:val="24"/>
              </w:rPr>
              <w:t>客观体检记录/检查结果（O）</w:t>
            </w:r>
          </w:p>
        </w:tc>
        <w:tc>
          <w:tcPr>
            <w:tcW w:w="5340" w:type="dxa"/>
            <w:gridSpan w:val="3"/>
          </w:tcPr>
          <w:p>
            <w:pPr>
              <w:pStyle w:val="9"/>
              <w:spacing w:before="132"/>
              <w:ind w:left="159"/>
              <w:rPr>
                <w:sz w:val="24"/>
              </w:rPr>
            </w:pPr>
            <w:r>
              <w:rPr>
                <w:sz w:val="24"/>
              </w:rPr>
              <w:t>对疾病诊断有意义的体格检查描述正确、到位</w:t>
            </w:r>
          </w:p>
        </w:tc>
        <w:tc>
          <w:tcPr>
            <w:tcW w:w="945" w:type="dxa"/>
          </w:tcPr>
          <w:p>
            <w:pPr>
              <w:pStyle w:val="9"/>
              <w:spacing w:before="124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771" w:type="dxa"/>
          </w:tcPr>
          <w:p>
            <w:pPr>
              <w:pStyle w:val="9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6" w:hRule="atLeast"/>
        </w:trPr>
        <w:tc>
          <w:tcPr>
            <w:tcW w:w="2257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340" w:type="dxa"/>
            <w:gridSpan w:val="3"/>
          </w:tcPr>
          <w:p>
            <w:pPr>
              <w:pStyle w:val="9"/>
              <w:spacing w:before="131"/>
              <w:ind w:left="159"/>
              <w:rPr>
                <w:sz w:val="24"/>
              </w:rPr>
            </w:pPr>
            <w:r>
              <w:rPr>
                <w:sz w:val="24"/>
              </w:rPr>
              <w:t>与疾病相关的辅助检查结果描述正确、到位</w:t>
            </w:r>
          </w:p>
        </w:tc>
        <w:tc>
          <w:tcPr>
            <w:tcW w:w="945" w:type="dxa"/>
          </w:tcPr>
          <w:p>
            <w:pPr>
              <w:pStyle w:val="9"/>
              <w:spacing w:before="124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771" w:type="dxa"/>
          </w:tcPr>
          <w:p>
            <w:pPr>
              <w:pStyle w:val="9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7" w:hRule="atLeast"/>
        </w:trPr>
        <w:tc>
          <w:tcPr>
            <w:tcW w:w="2257" w:type="dxa"/>
            <w:vMerge w:val="restart"/>
          </w:tcPr>
          <w:p>
            <w:pPr>
              <w:pStyle w:val="9"/>
              <w:rPr>
                <w:rFonts w:ascii="Times New Roman"/>
                <w:sz w:val="24"/>
              </w:rPr>
            </w:pPr>
          </w:p>
          <w:p>
            <w:pPr>
              <w:pStyle w:val="9"/>
              <w:rPr>
                <w:rFonts w:ascii="Times New Roman"/>
                <w:sz w:val="24"/>
              </w:rPr>
            </w:pPr>
          </w:p>
          <w:p>
            <w:pPr>
              <w:pStyle w:val="9"/>
              <w:rPr>
                <w:rFonts w:ascii="Times New Roman"/>
                <w:sz w:val="24"/>
              </w:rPr>
            </w:pPr>
          </w:p>
          <w:p>
            <w:pPr>
              <w:pStyle w:val="9"/>
              <w:rPr>
                <w:rFonts w:ascii="Times New Roman"/>
                <w:sz w:val="24"/>
              </w:rPr>
            </w:pPr>
          </w:p>
          <w:p>
            <w:pPr>
              <w:pStyle w:val="9"/>
              <w:rPr>
                <w:rFonts w:ascii="Times New Roman"/>
                <w:sz w:val="24"/>
              </w:rPr>
            </w:pPr>
          </w:p>
          <w:p>
            <w:pPr>
              <w:pStyle w:val="9"/>
              <w:rPr>
                <w:rFonts w:ascii="Times New Roman"/>
                <w:sz w:val="24"/>
              </w:rPr>
            </w:pPr>
          </w:p>
          <w:p>
            <w:pPr>
              <w:pStyle w:val="9"/>
              <w:spacing w:before="203"/>
              <w:ind w:left="107"/>
              <w:rPr>
                <w:sz w:val="24"/>
              </w:rPr>
            </w:pPr>
            <w:r>
              <w:rPr>
                <w:color w:val="221F1F"/>
                <w:spacing w:val="-12"/>
                <w:sz w:val="24"/>
              </w:rPr>
              <w:t>诊断评估与鉴别诊断</w:t>
            </w:r>
          </w:p>
          <w:p>
            <w:pPr>
              <w:pStyle w:val="9"/>
              <w:spacing w:before="4"/>
              <w:ind w:left="107"/>
              <w:rPr>
                <w:sz w:val="24"/>
              </w:rPr>
            </w:pPr>
            <w:r>
              <w:rPr>
                <w:color w:val="221F1F"/>
                <w:sz w:val="24"/>
              </w:rPr>
              <w:t>（A）</w:t>
            </w:r>
          </w:p>
        </w:tc>
        <w:tc>
          <w:tcPr>
            <w:tcW w:w="5340" w:type="dxa"/>
            <w:gridSpan w:val="3"/>
          </w:tcPr>
          <w:p>
            <w:pPr>
              <w:pStyle w:val="9"/>
              <w:spacing w:before="131"/>
              <w:ind w:left="159"/>
              <w:rPr>
                <w:sz w:val="24"/>
              </w:rPr>
            </w:pPr>
            <w:r>
              <w:rPr>
                <w:sz w:val="24"/>
              </w:rPr>
              <w:t>诊断依据概括简洁、完整</w:t>
            </w:r>
          </w:p>
        </w:tc>
        <w:tc>
          <w:tcPr>
            <w:tcW w:w="945" w:type="dxa"/>
          </w:tcPr>
          <w:p>
            <w:pPr>
              <w:pStyle w:val="9"/>
              <w:spacing w:before="126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771" w:type="dxa"/>
          </w:tcPr>
          <w:p>
            <w:pPr>
              <w:pStyle w:val="9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7" w:hRule="atLeast"/>
        </w:trPr>
        <w:tc>
          <w:tcPr>
            <w:tcW w:w="2257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340" w:type="dxa"/>
            <w:gridSpan w:val="3"/>
          </w:tcPr>
          <w:p>
            <w:pPr>
              <w:pStyle w:val="9"/>
              <w:spacing w:before="130"/>
              <w:ind w:left="159"/>
              <w:rPr>
                <w:sz w:val="24"/>
              </w:rPr>
            </w:pPr>
            <w:r>
              <w:rPr>
                <w:sz w:val="24"/>
              </w:rPr>
              <w:t>诊断依据不堆砌，内容不空洞</w:t>
            </w:r>
          </w:p>
        </w:tc>
        <w:tc>
          <w:tcPr>
            <w:tcW w:w="945" w:type="dxa"/>
          </w:tcPr>
          <w:p>
            <w:pPr>
              <w:pStyle w:val="9"/>
              <w:spacing w:before="125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771" w:type="dxa"/>
          </w:tcPr>
          <w:p>
            <w:pPr>
              <w:pStyle w:val="9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6" w:hRule="atLeast"/>
        </w:trPr>
        <w:tc>
          <w:tcPr>
            <w:tcW w:w="2257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340" w:type="dxa"/>
            <w:gridSpan w:val="3"/>
          </w:tcPr>
          <w:p>
            <w:pPr>
              <w:pStyle w:val="9"/>
              <w:spacing w:before="132"/>
              <w:ind w:left="159"/>
              <w:rPr>
                <w:sz w:val="24"/>
              </w:rPr>
            </w:pPr>
            <w:r>
              <w:rPr>
                <w:sz w:val="24"/>
              </w:rPr>
              <w:t>各项诊断均有病史、体检、辅助检查的依据</w:t>
            </w:r>
          </w:p>
        </w:tc>
        <w:tc>
          <w:tcPr>
            <w:tcW w:w="945" w:type="dxa"/>
          </w:tcPr>
          <w:p>
            <w:pPr>
              <w:pStyle w:val="9"/>
              <w:spacing w:before="125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771" w:type="dxa"/>
          </w:tcPr>
          <w:p>
            <w:pPr>
              <w:pStyle w:val="9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7" w:hRule="atLeast"/>
        </w:trPr>
        <w:tc>
          <w:tcPr>
            <w:tcW w:w="2257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340" w:type="dxa"/>
            <w:gridSpan w:val="3"/>
          </w:tcPr>
          <w:p>
            <w:pPr>
              <w:pStyle w:val="9"/>
              <w:spacing w:before="131"/>
              <w:ind w:left="159"/>
              <w:rPr>
                <w:sz w:val="24"/>
              </w:rPr>
            </w:pPr>
            <w:r>
              <w:rPr>
                <w:sz w:val="24"/>
              </w:rPr>
              <w:t>诊断准确，主次排序合理</w:t>
            </w:r>
          </w:p>
        </w:tc>
        <w:tc>
          <w:tcPr>
            <w:tcW w:w="945" w:type="dxa"/>
          </w:tcPr>
          <w:p>
            <w:pPr>
              <w:pStyle w:val="9"/>
              <w:spacing w:before="124"/>
              <w:ind w:left="89" w:right="81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771" w:type="dxa"/>
          </w:tcPr>
          <w:p>
            <w:pPr>
              <w:pStyle w:val="9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6" w:hRule="atLeast"/>
        </w:trPr>
        <w:tc>
          <w:tcPr>
            <w:tcW w:w="2257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340" w:type="dxa"/>
            <w:gridSpan w:val="3"/>
          </w:tcPr>
          <w:p>
            <w:pPr>
              <w:pStyle w:val="9"/>
              <w:spacing w:before="131"/>
              <w:ind w:left="159"/>
              <w:rPr>
                <w:sz w:val="24"/>
              </w:rPr>
            </w:pPr>
            <w:r>
              <w:rPr>
                <w:sz w:val="24"/>
              </w:rPr>
              <w:t>鉴别诊断结合患者主要诊断展开，分析有条理</w:t>
            </w:r>
          </w:p>
        </w:tc>
        <w:tc>
          <w:tcPr>
            <w:tcW w:w="945" w:type="dxa"/>
          </w:tcPr>
          <w:p>
            <w:pPr>
              <w:pStyle w:val="9"/>
              <w:spacing w:before="126"/>
              <w:ind w:left="89" w:right="81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771" w:type="dxa"/>
          </w:tcPr>
          <w:p>
            <w:pPr>
              <w:pStyle w:val="9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7" w:hRule="atLeast"/>
        </w:trPr>
        <w:tc>
          <w:tcPr>
            <w:tcW w:w="2257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340" w:type="dxa"/>
            <w:gridSpan w:val="3"/>
          </w:tcPr>
          <w:p>
            <w:pPr>
              <w:pStyle w:val="9"/>
              <w:spacing w:before="130"/>
              <w:ind w:left="159"/>
              <w:rPr>
                <w:sz w:val="24"/>
              </w:rPr>
            </w:pPr>
            <w:r>
              <w:rPr>
                <w:sz w:val="24"/>
              </w:rPr>
              <w:t>未出现与诊断无关的鉴别诊断</w:t>
            </w:r>
          </w:p>
        </w:tc>
        <w:tc>
          <w:tcPr>
            <w:tcW w:w="945" w:type="dxa"/>
          </w:tcPr>
          <w:p>
            <w:pPr>
              <w:pStyle w:val="9"/>
              <w:spacing w:before="125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771" w:type="dxa"/>
          </w:tcPr>
          <w:p>
            <w:pPr>
              <w:pStyle w:val="9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6" w:hRule="atLeast"/>
        </w:trPr>
        <w:tc>
          <w:tcPr>
            <w:tcW w:w="2257" w:type="dxa"/>
            <w:vMerge w:val="restart"/>
          </w:tcPr>
          <w:p>
            <w:pPr>
              <w:pStyle w:val="9"/>
              <w:rPr>
                <w:rFonts w:ascii="Times New Roman"/>
                <w:sz w:val="24"/>
              </w:rPr>
            </w:pPr>
          </w:p>
          <w:p>
            <w:pPr>
              <w:pStyle w:val="9"/>
              <w:rPr>
                <w:rFonts w:ascii="Times New Roman"/>
                <w:sz w:val="24"/>
              </w:rPr>
            </w:pPr>
          </w:p>
          <w:p>
            <w:pPr>
              <w:pStyle w:val="9"/>
              <w:spacing w:before="1"/>
              <w:rPr>
                <w:rFonts w:ascii="Times New Roman"/>
                <w:sz w:val="26"/>
              </w:rPr>
            </w:pPr>
          </w:p>
          <w:p>
            <w:pPr>
              <w:pStyle w:val="9"/>
              <w:ind w:left="107"/>
              <w:rPr>
                <w:sz w:val="24"/>
              </w:rPr>
            </w:pPr>
            <w:r>
              <w:rPr>
                <w:color w:val="221F1F"/>
                <w:sz w:val="24"/>
              </w:rPr>
              <w:t>诊疗计划（P）</w:t>
            </w:r>
          </w:p>
        </w:tc>
        <w:tc>
          <w:tcPr>
            <w:tcW w:w="5340" w:type="dxa"/>
            <w:gridSpan w:val="3"/>
          </w:tcPr>
          <w:p>
            <w:pPr>
              <w:pStyle w:val="9"/>
              <w:spacing w:before="132"/>
              <w:ind w:left="159"/>
              <w:rPr>
                <w:sz w:val="24"/>
              </w:rPr>
            </w:pPr>
            <w:r>
              <w:rPr>
                <w:sz w:val="24"/>
              </w:rPr>
              <w:t>诊疗计划符合基本治疗原则，简明扼要</w:t>
            </w:r>
          </w:p>
        </w:tc>
        <w:tc>
          <w:tcPr>
            <w:tcW w:w="945" w:type="dxa"/>
          </w:tcPr>
          <w:p>
            <w:pPr>
              <w:pStyle w:val="9"/>
              <w:spacing w:before="124"/>
              <w:ind w:left="89" w:right="81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771" w:type="dxa"/>
          </w:tcPr>
          <w:p>
            <w:pPr>
              <w:pStyle w:val="9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7" w:hRule="atLeast"/>
        </w:trPr>
        <w:tc>
          <w:tcPr>
            <w:tcW w:w="2257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340" w:type="dxa"/>
            <w:gridSpan w:val="3"/>
          </w:tcPr>
          <w:p>
            <w:pPr>
              <w:pStyle w:val="9"/>
              <w:spacing w:before="131"/>
              <w:ind w:left="159"/>
              <w:rPr>
                <w:sz w:val="24"/>
              </w:rPr>
            </w:pPr>
            <w:r>
              <w:rPr>
                <w:sz w:val="24"/>
              </w:rPr>
              <w:t>诊疗计划与相关诊断对应</w:t>
            </w:r>
          </w:p>
        </w:tc>
        <w:tc>
          <w:tcPr>
            <w:tcW w:w="945" w:type="dxa"/>
          </w:tcPr>
          <w:p>
            <w:pPr>
              <w:pStyle w:val="9"/>
              <w:spacing w:before="124"/>
              <w:ind w:left="89" w:right="81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771" w:type="dxa"/>
          </w:tcPr>
          <w:p>
            <w:pPr>
              <w:pStyle w:val="9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7" w:hRule="atLeast"/>
        </w:trPr>
        <w:tc>
          <w:tcPr>
            <w:tcW w:w="2257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340" w:type="dxa"/>
            <w:gridSpan w:val="3"/>
          </w:tcPr>
          <w:p>
            <w:pPr>
              <w:pStyle w:val="9"/>
              <w:spacing w:before="130"/>
              <w:ind w:left="159"/>
              <w:rPr>
                <w:sz w:val="24"/>
              </w:rPr>
            </w:pPr>
            <w:r>
              <w:rPr>
                <w:sz w:val="24"/>
              </w:rPr>
              <w:t>诊疗计划体现患者病情个体化原则</w:t>
            </w:r>
          </w:p>
        </w:tc>
        <w:tc>
          <w:tcPr>
            <w:tcW w:w="945" w:type="dxa"/>
          </w:tcPr>
          <w:p>
            <w:pPr>
              <w:pStyle w:val="9"/>
              <w:spacing w:before="126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771" w:type="dxa"/>
          </w:tcPr>
          <w:p>
            <w:pPr>
              <w:pStyle w:val="9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7" w:hRule="atLeast"/>
        </w:trPr>
        <w:tc>
          <w:tcPr>
            <w:tcW w:w="2257" w:type="dxa"/>
            <w:vMerge w:val="restart"/>
          </w:tcPr>
          <w:p>
            <w:pPr>
              <w:pStyle w:val="9"/>
              <w:rPr>
                <w:rFonts w:ascii="Times New Roman"/>
                <w:sz w:val="24"/>
              </w:rPr>
            </w:pPr>
          </w:p>
          <w:p>
            <w:pPr>
              <w:pStyle w:val="9"/>
              <w:spacing w:before="200"/>
              <w:ind w:left="107"/>
              <w:rPr>
                <w:sz w:val="24"/>
              </w:rPr>
            </w:pPr>
            <w:r>
              <w:rPr>
                <w:color w:val="221F1F"/>
                <w:sz w:val="24"/>
              </w:rPr>
              <w:t>总体</w:t>
            </w:r>
          </w:p>
        </w:tc>
        <w:tc>
          <w:tcPr>
            <w:tcW w:w="5340" w:type="dxa"/>
            <w:gridSpan w:val="3"/>
          </w:tcPr>
          <w:p>
            <w:pPr>
              <w:pStyle w:val="9"/>
              <w:spacing w:before="130"/>
              <w:ind w:left="159"/>
              <w:rPr>
                <w:sz w:val="24"/>
              </w:rPr>
            </w:pPr>
            <w:r>
              <w:rPr>
                <w:sz w:val="24"/>
              </w:rPr>
              <w:t>首次病程录整体书写简洁扼要，临床思路清晰</w:t>
            </w:r>
          </w:p>
        </w:tc>
        <w:tc>
          <w:tcPr>
            <w:tcW w:w="945" w:type="dxa"/>
          </w:tcPr>
          <w:p>
            <w:pPr>
              <w:pStyle w:val="9"/>
              <w:spacing w:before="125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771" w:type="dxa"/>
          </w:tcPr>
          <w:p>
            <w:pPr>
              <w:pStyle w:val="9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7" w:hRule="atLeast"/>
        </w:trPr>
        <w:tc>
          <w:tcPr>
            <w:tcW w:w="2257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340" w:type="dxa"/>
            <w:gridSpan w:val="3"/>
          </w:tcPr>
          <w:p>
            <w:pPr>
              <w:pStyle w:val="9"/>
              <w:spacing w:before="132"/>
              <w:ind w:left="159"/>
              <w:rPr>
                <w:sz w:val="24"/>
              </w:rPr>
            </w:pPr>
            <w:r>
              <w:rPr>
                <w:sz w:val="24"/>
              </w:rPr>
              <w:t>字迹整洁</w:t>
            </w:r>
          </w:p>
        </w:tc>
        <w:tc>
          <w:tcPr>
            <w:tcW w:w="945" w:type="dxa"/>
          </w:tcPr>
          <w:p>
            <w:pPr>
              <w:pStyle w:val="9"/>
              <w:spacing w:before="124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771" w:type="dxa"/>
          </w:tcPr>
          <w:p>
            <w:pPr>
              <w:pStyle w:val="9"/>
              <w:rPr>
                <w:rFonts w:ascii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6" w:hRule="atLeast"/>
        </w:trPr>
        <w:tc>
          <w:tcPr>
            <w:tcW w:w="7597" w:type="dxa"/>
            <w:gridSpan w:val="4"/>
          </w:tcPr>
          <w:p>
            <w:pPr>
              <w:pStyle w:val="9"/>
              <w:tabs>
                <w:tab w:val="left" w:pos="486"/>
              </w:tabs>
              <w:spacing w:before="124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总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分</w:t>
            </w:r>
          </w:p>
        </w:tc>
        <w:tc>
          <w:tcPr>
            <w:tcW w:w="945" w:type="dxa"/>
          </w:tcPr>
          <w:p>
            <w:pPr>
              <w:pStyle w:val="9"/>
              <w:spacing w:before="124"/>
              <w:ind w:left="89" w:right="81"/>
              <w:jc w:val="center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771" w:type="dxa"/>
          </w:tcPr>
          <w:p>
            <w:pPr>
              <w:pStyle w:val="9"/>
              <w:rPr>
                <w:rFonts w:ascii="Times New Roman"/>
                <w:sz w:val="24"/>
              </w:rPr>
            </w:pPr>
          </w:p>
        </w:tc>
      </w:tr>
    </w:tbl>
    <w:p>
      <w:pPr>
        <w:spacing w:before="70"/>
        <w:ind w:left="718" w:right="0" w:firstLine="0"/>
        <w:jc w:val="left"/>
        <w:rPr>
          <w:b/>
          <w:sz w:val="21"/>
        </w:rPr>
      </w:pPr>
      <w:r>
        <w:rPr>
          <w:b/>
          <w:sz w:val="21"/>
        </w:rPr>
        <w:t>考官签字：</w:t>
      </w:r>
    </w:p>
    <w:p>
      <w:pPr>
        <w:spacing w:after="0"/>
        <w:rPr>
          <w:rFonts w:ascii="Times New Roman"/>
          <w:sz w:val="20"/>
        </w:rPr>
        <w:sectPr>
          <w:pgSz w:w="11910" w:h="16840"/>
          <w:pgMar w:top="980" w:right="700" w:bottom="1980" w:left="700" w:header="1549" w:footer="1783" w:gutter="0"/>
          <w:cols w:space="720" w:num="1"/>
        </w:sectPr>
      </w:pPr>
    </w:p>
    <w:p>
      <w:pPr>
        <w:pStyle w:val="2"/>
        <w:spacing w:before="6"/>
        <w:jc w:val="center"/>
        <w:rPr>
          <w:rFonts w:ascii="Times New Roman"/>
          <w:b w:val="0"/>
          <w:sz w:val="11"/>
        </w:rPr>
      </w:pPr>
      <w:r>
        <w:t>临床思维与决策评分表</w:t>
      </w:r>
    </w:p>
    <w:tbl>
      <w:tblPr>
        <w:tblStyle w:val="5"/>
        <w:tblW w:w="0" w:type="auto"/>
        <w:tblInd w:w="72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60"/>
        <w:gridCol w:w="3404"/>
        <w:gridCol w:w="1650"/>
        <w:gridCol w:w="1515"/>
        <w:gridCol w:w="122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0" w:hRule="atLeast"/>
        </w:trPr>
        <w:tc>
          <w:tcPr>
            <w:tcW w:w="1260" w:type="dxa"/>
          </w:tcPr>
          <w:p>
            <w:pPr>
              <w:pStyle w:val="9"/>
              <w:spacing w:before="7"/>
              <w:rPr>
                <w:rFonts w:ascii="Times New Roman"/>
                <w:sz w:val="24"/>
              </w:rPr>
            </w:pPr>
          </w:p>
          <w:p>
            <w:pPr>
              <w:pStyle w:val="9"/>
              <w:ind w:left="193" w:right="176"/>
              <w:jc w:val="center"/>
              <w:rPr>
                <w:sz w:val="21"/>
              </w:rPr>
            </w:pPr>
            <w:r>
              <w:rPr>
                <w:sz w:val="21"/>
              </w:rPr>
              <w:t>考生姓名</w:t>
            </w:r>
          </w:p>
        </w:tc>
        <w:tc>
          <w:tcPr>
            <w:tcW w:w="3404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650" w:type="dxa"/>
          </w:tcPr>
          <w:p>
            <w:pPr>
              <w:pStyle w:val="9"/>
              <w:spacing w:before="7"/>
              <w:rPr>
                <w:rFonts w:ascii="Times New Roman"/>
                <w:sz w:val="24"/>
              </w:rPr>
            </w:pPr>
          </w:p>
          <w:p>
            <w:pPr>
              <w:pStyle w:val="9"/>
              <w:ind w:left="381" w:right="376"/>
              <w:jc w:val="center"/>
              <w:rPr>
                <w:rFonts w:hint="eastAsia" w:eastAsia="宋体"/>
                <w:sz w:val="21"/>
                <w:lang w:eastAsia="zh-CN"/>
              </w:rPr>
            </w:pPr>
            <w:r>
              <w:rPr>
                <w:rFonts w:hint="eastAsia"/>
                <w:sz w:val="21"/>
                <w:lang w:eastAsia="zh-CN"/>
              </w:rPr>
              <w:t>终身码</w:t>
            </w:r>
          </w:p>
        </w:tc>
        <w:tc>
          <w:tcPr>
            <w:tcW w:w="2744" w:type="dxa"/>
            <w:gridSpan w:val="2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0" w:hRule="atLeast"/>
        </w:trPr>
        <w:tc>
          <w:tcPr>
            <w:tcW w:w="1260" w:type="dxa"/>
          </w:tcPr>
          <w:p>
            <w:pPr>
              <w:pStyle w:val="9"/>
              <w:spacing w:before="9"/>
              <w:rPr>
                <w:rFonts w:ascii="Times New Roman"/>
                <w:sz w:val="24"/>
              </w:rPr>
            </w:pPr>
          </w:p>
          <w:p>
            <w:pPr>
              <w:pStyle w:val="9"/>
              <w:ind w:left="193" w:right="176"/>
              <w:jc w:val="center"/>
              <w:rPr>
                <w:sz w:val="21"/>
              </w:rPr>
            </w:pPr>
            <w:r>
              <w:rPr>
                <w:sz w:val="21"/>
              </w:rPr>
              <w:t>培训学科</w:t>
            </w:r>
          </w:p>
        </w:tc>
        <w:tc>
          <w:tcPr>
            <w:tcW w:w="3404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650" w:type="dxa"/>
          </w:tcPr>
          <w:p>
            <w:pPr>
              <w:pStyle w:val="9"/>
              <w:spacing w:before="9"/>
              <w:rPr>
                <w:rFonts w:ascii="Times New Roman"/>
                <w:sz w:val="24"/>
              </w:rPr>
            </w:pPr>
          </w:p>
          <w:p>
            <w:pPr>
              <w:pStyle w:val="9"/>
              <w:ind w:left="381" w:right="376"/>
              <w:jc w:val="center"/>
              <w:rPr>
                <w:sz w:val="21"/>
              </w:rPr>
            </w:pPr>
            <w:r>
              <w:rPr>
                <w:sz w:val="21"/>
              </w:rPr>
              <w:t>考核基地</w:t>
            </w:r>
          </w:p>
        </w:tc>
        <w:tc>
          <w:tcPr>
            <w:tcW w:w="2744" w:type="dxa"/>
            <w:gridSpan w:val="2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0" w:hRule="atLeast"/>
        </w:trPr>
        <w:tc>
          <w:tcPr>
            <w:tcW w:w="1260" w:type="dxa"/>
          </w:tcPr>
          <w:p>
            <w:pPr>
              <w:pStyle w:val="9"/>
              <w:spacing w:before="8"/>
              <w:rPr>
                <w:rFonts w:ascii="Times New Roman"/>
                <w:sz w:val="24"/>
              </w:rPr>
            </w:pPr>
          </w:p>
          <w:p>
            <w:pPr>
              <w:pStyle w:val="9"/>
              <w:spacing w:before="1"/>
              <w:ind w:left="193" w:right="176"/>
              <w:jc w:val="center"/>
              <w:rPr>
                <w:sz w:val="21"/>
              </w:rPr>
            </w:pPr>
            <w:r>
              <w:rPr>
                <w:sz w:val="21"/>
              </w:rPr>
              <w:t>考核时间</w:t>
            </w:r>
          </w:p>
        </w:tc>
        <w:tc>
          <w:tcPr>
            <w:tcW w:w="7798" w:type="dxa"/>
            <w:gridSpan w:val="4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0" w:hRule="atLeast"/>
        </w:trPr>
        <w:tc>
          <w:tcPr>
            <w:tcW w:w="1260" w:type="dxa"/>
          </w:tcPr>
          <w:p>
            <w:pPr>
              <w:pStyle w:val="9"/>
              <w:spacing w:before="8"/>
              <w:rPr>
                <w:rFonts w:ascii="Times New Roman"/>
                <w:sz w:val="24"/>
              </w:rPr>
            </w:pPr>
          </w:p>
          <w:p>
            <w:pPr>
              <w:pStyle w:val="9"/>
              <w:ind w:left="184" w:right="176"/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>序号</w:t>
            </w:r>
          </w:p>
        </w:tc>
        <w:tc>
          <w:tcPr>
            <w:tcW w:w="5054" w:type="dxa"/>
            <w:gridSpan w:val="2"/>
          </w:tcPr>
          <w:p>
            <w:pPr>
              <w:pStyle w:val="9"/>
              <w:spacing w:before="8"/>
              <w:rPr>
                <w:rFonts w:ascii="Times New Roman"/>
                <w:sz w:val="24"/>
              </w:rPr>
            </w:pPr>
          </w:p>
          <w:p>
            <w:pPr>
              <w:pStyle w:val="9"/>
              <w:ind w:left="2085" w:right="2075"/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>评分项目</w:t>
            </w:r>
          </w:p>
        </w:tc>
        <w:tc>
          <w:tcPr>
            <w:tcW w:w="1515" w:type="dxa"/>
          </w:tcPr>
          <w:p>
            <w:pPr>
              <w:pStyle w:val="9"/>
              <w:spacing w:before="8"/>
              <w:rPr>
                <w:rFonts w:ascii="Times New Roman"/>
                <w:sz w:val="24"/>
              </w:rPr>
            </w:pPr>
          </w:p>
          <w:p>
            <w:pPr>
              <w:pStyle w:val="9"/>
              <w:ind w:left="420" w:right="412"/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>标准分</w:t>
            </w:r>
          </w:p>
        </w:tc>
        <w:tc>
          <w:tcPr>
            <w:tcW w:w="1229" w:type="dxa"/>
          </w:tcPr>
          <w:p>
            <w:pPr>
              <w:pStyle w:val="9"/>
              <w:spacing w:before="8"/>
              <w:rPr>
                <w:rFonts w:ascii="Times New Roman"/>
                <w:sz w:val="24"/>
              </w:rPr>
            </w:pPr>
          </w:p>
          <w:p>
            <w:pPr>
              <w:pStyle w:val="9"/>
              <w:ind w:left="404"/>
              <w:rPr>
                <w:b/>
                <w:sz w:val="21"/>
              </w:rPr>
            </w:pPr>
            <w:r>
              <w:rPr>
                <w:b/>
                <w:sz w:val="21"/>
              </w:rPr>
              <w:t>得分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839" w:hRule="atLeast"/>
        </w:trPr>
        <w:tc>
          <w:tcPr>
            <w:tcW w:w="1260" w:type="dxa"/>
          </w:tcPr>
          <w:p>
            <w:pPr>
              <w:pStyle w:val="9"/>
              <w:spacing w:before="8"/>
              <w:rPr>
                <w:rFonts w:ascii="Times New Roman"/>
                <w:sz w:val="24"/>
              </w:rPr>
            </w:pPr>
          </w:p>
          <w:p>
            <w:pPr>
              <w:pStyle w:val="9"/>
              <w:ind w:left="9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1</w:t>
            </w:r>
          </w:p>
        </w:tc>
        <w:tc>
          <w:tcPr>
            <w:tcW w:w="5054" w:type="dxa"/>
            <w:gridSpan w:val="2"/>
          </w:tcPr>
          <w:p>
            <w:pPr>
              <w:pStyle w:val="9"/>
              <w:spacing w:before="1"/>
              <w:rPr>
                <w:rFonts w:ascii="Times New Roman"/>
                <w:sz w:val="26"/>
              </w:rPr>
            </w:pPr>
          </w:p>
          <w:p>
            <w:pPr>
              <w:pStyle w:val="9"/>
              <w:spacing w:before="1"/>
              <w:ind w:left="159"/>
              <w:rPr>
                <w:sz w:val="21"/>
              </w:rPr>
            </w:pPr>
            <w:r>
              <w:rPr>
                <w:sz w:val="21"/>
              </w:rPr>
              <w:t>病史特点归纳</w:t>
            </w:r>
          </w:p>
        </w:tc>
        <w:tc>
          <w:tcPr>
            <w:tcW w:w="1515" w:type="dxa"/>
          </w:tcPr>
          <w:p>
            <w:pPr>
              <w:pStyle w:val="9"/>
              <w:spacing w:before="8"/>
              <w:rPr>
                <w:rFonts w:ascii="Times New Roman"/>
                <w:sz w:val="24"/>
              </w:rPr>
            </w:pPr>
          </w:p>
          <w:p>
            <w:pPr>
              <w:pStyle w:val="9"/>
              <w:ind w:left="420" w:right="411"/>
              <w:jc w:val="center"/>
              <w:rPr>
                <w:sz w:val="21"/>
              </w:rPr>
            </w:pPr>
            <w:r>
              <w:rPr>
                <w:sz w:val="21"/>
              </w:rPr>
              <w:t>15</w:t>
            </w:r>
          </w:p>
        </w:tc>
        <w:tc>
          <w:tcPr>
            <w:tcW w:w="1229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0" w:hRule="atLeast"/>
        </w:trPr>
        <w:tc>
          <w:tcPr>
            <w:tcW w:w="1260" w:type="dxa"/>
          </w:tcPr>
          <w:p>
            <w:pPr>
              <w:pStyle w:val="9"/>
              <w:spacing w:before="7"/>
              <w:rPr>
                <w:rFonts w:ascii="Times New Roman"/>
                <w:sz w:val="24"/>
              </w:rPr>
            </w:pPr>
          </w:p>
          <w:p>
            <w:pPr>
              <w:pStyle w:val="9"/>
              <w:ind w:left="9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2</w:t>
            </w:r>
          </w:p>
        </w:tc>
        <w:tc>
          <w:tcPr>
            <w:tcW w:w="5054" w:type="dxa"/>
            <w:gridSpan w:val="2"/>
          </w:tcPr>
          <w:p>
            <w:pPr>
              <w:pStyle w:val="9"/>
              <w:spacing w:before="1"/>
              <w:rPr>
                <w:rFonts w:ascii="Times New Roman"/>
                <w:sz w:val="26"/>
              </w:rPr>
            </w:pPr>
          </w:p>
          <w:p>
            <w:pPr>
              <w:pStyle w:val="9"/>
              <w:ind w:left="159"/>
              <w:rPr>
                <w:sz w:val="21"/>
              </w:rPr>
            </w:pPr>
            <w:r>
              <w:rPr>
                <w:sz w:val="21"/>
              </w:rPr>
              <w:t>诊断及依据</w:t>
            </w:r>
          </w:p>
        </w:tc>
        <w:tc>
          <w:tcPr>
            <w:tcW w:w="1515" w:type="dxa"/>
          </w:tcPr>
          <w:p>
            <w:pPr>
              <w:pStyle w:val="9"/>
              <w:spacing w:before="7"/>
              <w:rPr>
                <w:rFonts w:ascii="Times New Roman"/>
                <w:sz w:val="24"/>
              </w:rPr>
            </w:pPr>
          </w:p>
          <w:p>
            <w:pPr>
              <w:pStyle w:val="9"/>
              <w:ind w:left="420" w:right="411"/>
              <w:jc w:val="center"/>
              <w:rPr>
                <w:sz w:val="21"/>
              </w:rPr>
            </w:pPr>
            <w:r>
              <w:rPr>
                <w:sz w:val="21"/>
              </w:rPr>
              <w:t>15</w:t>
            </w:r>
          </w:p>
        </w:tc>
        <w:tc>
          <w:tcPr>
            <w:tcW w:w="1229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0" w:hRule="atLeast"/>
        </w:trPr>
        <w:tc>
          <w:tcPr>
            <w:tcW w:w="1260" w:type="dxa"/>
          </w:tcPr>
          <w:p>
            <w:pPr>
              <w:pStyle w:val="9"/>
              <w:spacing w:before="7"/>
              <w:rPr>
                <w:rFonts w:ascii="Times New Roman"/>
                <w:sz w:val="24"/>
              </w:rPr>
            </w:pPr>
          </w:p>
          <w:p>
            <w:pPr>
              <w:pStyle w:val="9"/>
              <w:ind w:left="9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3</w:t>
            </w:r>
          </w:p>
        </w:tc>
        <w:tc>
          <w:tcPr>
            <w:tcW w:w="5054" w:type="dxa"/>
            <w:gridSpan w:val="2"/>
          </w:tcPr>
          <w:p>
            <w:pPr>
              <w:pStyle w:val="9"/>
              <w:spacing w:before="1"/>
              <w:rPr>
                <w:rFonts w:ascii="Times New Roman"/>
                <w:sz w:val="26"/>
              </w:rPr>
            </w:pPr>
          </w:p>
          <w:p>
            <w:pPr>
              <w:pStyle w:val="9"/>
              <w:ind w:left="159"/>
              <w:rPr>
                <w:sz w:val="21"/>
              </w:rPr>
            </w:pPr>
            <w:r>
              <w:rPr>
                <w:sz w:val="21"/>
              </w:rPr>
              <w:t>鉴别诊断要点</w:t>
            </w:r>
          </w:p>
        </w:tc>
        <w:tc>
          <w:tcPr>
            <w:tcW w:w="1515" w:type="dxa"/>
          </w:tcPr>
          <w:p>
            <w:pPr>
              <w:pStyle w:val="9"/>
              <w:spacing w:before="7"/>
              <w:rPr>
                <w:rFonts w:ascii="Times New Roman"/>
                <w:sz w:val="24"/>
              </w:rPr>
            </w:pPr>
          </w:p>
          <w:p>
            <w:pPr>
              <w:pStyle w:val="9"/>
              <w:ind w:left="420" w:right="411"/>
              <w:jc w:val="center"/>
              <w:rPr>
                <w:sz w:val="21"/>
              </w:rPr>
            </w:pPr>
            <w:r>
              <w:rPr>
                <w:sz w:val="21"/>
              </w:rPr>
              <w:t>15</w:t>
            </w:r>
          </w:p>
        </w:tc>
        <w:tc>
          <w:tcPr>
            <w:tcW w:w="1229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0" w:hRule="atLeast"/>
        </w:trPr>
        <w:tc>
          <w:tcPr>
            <w:tcW w:w="1260" w:type="dxa"/>
          </w:tcPr>
          <w:p>
            <w:pPr>
              <w:pStyle w:val="9"/>
              <w:spacing w:before="9"/>
              <w:rPr>
                <w:rFonts w:ascii="Times New Roman"/>
                <w:sz w:val="24"/>
              </w:rPr>
            </w:pPr>
          </w:p>
          <w:p>
            <w:pPr>
              <w:pStyle w:val="9"/>
              <w:ind w:left="9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4</w:t>
            </w:r>
          </w:p>
        </w:tc>
        <w:tc>
          <w:tcPr>
            <w:tcW w:w="5054" w:type="dxa"/>
            <w:gridSpan w:val="2"/>
          </w:tcPr>
          <w:p>
            <w:pPr>
              <w:pStyle w:val="9"/>
              <w:spacing w:before="3"/>
              <w:rPr>
                <w:rFonts w:ascii="Times New Roman"/>
                <w:sz w:val="26"/>
              </w:rPr>
            </w:pPr>
          </w:p>
          <w:p>
            <w:pPr>
              <w:pStyle w:val="9"/>
              <w:ind w:left="159"/>
              <w:rPr>
                <w:sz w:val="21"/>
              </w:rPr>
            </w:pPr>
            <w:r>
              <w:rPr>
                <w:sz w:val="21"/>
              </w:rPr>
              <w:t>治疗原则和措施</w:t>
            </w:r>
          </w:p>
        </w:tc>
        <w:tc>
          <w:tcPr>
            <w:tcW w:w="1515" w:type="dxa"/>
          </w:tcPr>
          <w:p>
            <w:pPr>
              <w:pStyle w:val="9"/>
              <w:spacing w:before="9"/>
              <w:rPr>
                <w:rFonts w:ascii="Times New Roman"/>
                <w:sz w:val="24"/>
              </w:rPr>
            </w:pPr>
          </w:p>
          <w:p>
            <w:pPr>
              <w:pStyle w:val="9"/>
              <w:ind w:left="420" w:right="411"/>
              <w:jc w:val="center"/>
              <w:rPr>
                <w:sz w:val="21"/>
              </w:rPr>
            </w:pPr>
            <w:r>
              <w:rPr>
                <w:sz w:val="21"/>
              </w:rPr>
              <w:t>15</w:t>
            </w:r>
          </w:p>
        </w:tc>
        <w:tc>
          <w:tcPr>
            <w:tcW w:w="1229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9" w:hRule="atLeast"/>
        </w:trPr>
        <w:tc>
          <w:tcPr>
            <w:tcW w:w="1260" w:type="dxa"/>
          </w:tcPr>
          <w:p>
            <w:pPr>
              <w:pStyle w:val="9"/>
              <w:spacing w:before="8"/>
              <w:rPr>
                <w:rFonts w:ascii="Times New Roman"/>
                <w:sz w:val="24"/>
              </w:rPr>
            </w:pPr>
          </w:p>
          <w:p>
            <w:pPr>
              <w:pStyle w:val="9"/>
              <w:spacing w:before="1"/>
              <w:ind w:left="9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5054" w:type="dxa"/>
            <w:gridSpan w:val="2"/>
          </w:tcPr>
          <w:p>
            <w:pPr>
              <w:pStyle w:val="9"/>
              <w:spacing w:before="2"/>
              <w:rPr>
                <w:rFonts w:ascii="Times New Roman"/>
                <w:sz w:val="26"/>
              </w:rPr>
            </w:pPr>
          </w:p>
          <w:p>
            <w:pPr>
              <w:pStyle w:val="9"/>
              <w:ind w:left="159"/>
              <w:rPr>
                <w:sz w:val="21"/>
              </w:rPr>
            </w:pPr>
            <w:r>
              <w:rPr>
                <w:sz w:val="21"/>
              </w:rPr>
              <w:t>专业知识提问（根据题量分配）</w:t>
            </w:r>
          </w:p>
        </w:tc>
        <w:tc>
          <w:tcPr>
            <w:tcW w:w="1515" w:type="dxa"/>
          </w:tcPr>
          <w:p>
            <w:pPr>
              <w:pStyle w:val="9"/>
              <w:spacing w:before="8"/>
              <w:rPr>
                <w:rFonts w:ascii="Times New Roman"/>
                <w:sz w:val="24"/>
              </w:rPr>
            </w:pPr>
          </w:p>
          <w:p>
            <w:pPr>
              <w:pStyle w:val="9"/>
              <w:spacing w:before="1"/>
              <w:ind w:left="420" w:right="411"/>
              <w:jc w:val="center"/>
              <w:rPr>
                <w:sz w:val="21"/>
              </w:rPr>
            </w:pPr>
            <w:r>
              <w:rPr>
                <w:sz w:val="21"/>
              </w:rPr>
              <w:t>15</w:t>
            </w:r>
          </w:p>
        </w:tc>
        <w:tc>
          <w:tcPr>
            <w:tcW w:w="1229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0" w:hRule="atLeast"/>
        </w:trPr>
        <w:tc>
          <w:tcPr>
            <w:tcW w:w="1260" w:type="dxa"/>
          </w:tcPr>
          <w:p>
            <w:pPr>
              <w:pStyle w:val="9"/>
              <w:spacing w:before="8"/>
              <w:rPr>
                <w:rFonts w:ascii="Times New Roman"/>
                <w:sz w:val="24"/>
              </w:rPr>
            </w:pPr>
          </w:p>
          <w:p>
            <w:pPr>
              <w:pStyle w:val="9"/>
              <w:ind w:left="9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6</w:t>
            </w:r>
          </w:p>
        </w:tc>
        <w:tc>
          <w:tcPr>
            <w:tcW w:w="5054" w:type="dxa"/>
            <w:gridSpan w:val="2"/>
          </w:tcPr>
          <w:p>
            <w:pPr>
              <w:pStyle w:val="9"/>
              <w:spacing w:before="2"/>
              <w:rPr>
                <w:rFonts w:ascii="Times New Roman"/>
                <w:sz w:val="26"/>
              </w:rPr>
            </w:pPr>
          </w:p>
          <w:p>
            <w:pPr>
              <w:pStyle w:val="9"/>
              <w:ind w:left="159"/>
              <w:rPr>
                <w:sz w:val="21"/>
              </w:rPr>
            </w:pPr>
            <w:r>
              <w:rPr>
                <w:sz w:val="21"/>
              </w:rPr>
              <w:t>伦理、人文及职业素养提问（根据题量分配）</w:t>
            </w:r>
          </w:p>
        </w:tc>
        <w:tc>
          <w:tcPr>
            <w:tcW w:w="1515" w:type="dxa"/>
          </w:tcPr>
          <w:p>
            <w:pPr>
              <w:pStyle w:val="9"/>
              <w:spacing w:before="8"/>
              <w:rPr>
                <w:rFonts w:ascii="Times New Roman"/>
                <w:sz w:val="24"/>
              </w:rPr>
            </w:pPr>
          </w:p>
          <w:p>
            <w:pPr>
              <w:pStyle w:val="9"/>
              <w:ind w:left="420" w:right="411"/>
              <w:jc w:val="center"/>
              <w:rPr>
                <w:sz w:val="21"/>
              </w:rPr>
            </w:pPr>
            <w:r>
              <w:rPr>
                <w:sz w:val="21"/>
              </w:rPr>
              <w:t>15</w:t>
            </w:r>
          </w:p>
        </w:tc>
        <w:tc>
          <w:tcPr>
            <w:tcW w:w="1229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840" w:hRule="atLeast"/>
        </w:trPr>
        <w:tc>
          <w:tcPr>
            <w:tcW w:w="1260" w:type="dxa"/>
          </w:tcPr>
          <w:p>
            <w:pPr>
              <w:pStyle w:val="9"/>
              <w:spacing w:before="8"/>
              <w:rPr>
                <w:rFonts w:ascii="Times New Roman"/>
                <w:sz w:val="24"/>
              </w:rPr>
            </w:pPr>
          </w:p>
          <w:p>
            <w:pPr>
              <w:pStyle w:val="9"/>
              <w:ind w:left="9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7</w:t>
            </w:r>
          </w:p>
        </w:tc>
        <w:tc>
          <w:tcPr>
            <w:tcW w:w="5054" w:type="dxa"/>
            <w:gridSpan w:val="2"/>
          </w:tcPr>
          <w:p>
            <w:pPr>
              <w:pStyle w:val="9"/>
              <w:spacing w:before="1"/>
              <w:rPr>
                <w:rFonts w:ascii="Times New Roman"/>
                <w:sz w:val="26"/>
              </w:rPr>
            </w:pPr>
          </w:p>
          <w:p>
            <w:pPr>
              <w:pStyle w:val="9"/>
              <w:spacing w:before="1"/>
              <w:ind w:left="159"/>
              <w:rPr>
                <w:sz w:val="21"/>
              </w:rPr>
            </w:pPr>
            <w:r>
              <w:rPr>
                <w:sz w:val="21"/>
              </w:rPr>
              <w:t>提炼概括和沟通表达能力</w:t>
            </w:r>
          </w:p>
        </w:tc>
        <w:tc>
          <w:tcPr>
            <w:tcW w:w="1515" w:type="dxa"/>
          </w:tcPr>
          <w:p>
            <w:pPr>
              <w:pStyle w:val="9"/>
              <w:spacing w:before="8"/>
              <w:rPr>
                <w:rFonts w:ascii="Times New Roman"/>
                <w:sz w:val="24"/>
              </w:rPr>
            </w:pPr>
          </w:p>
          <w:p>
            <w:pPr>
              <w:pStyle w:val="9"/>
              <w:ind w:left="420" w:right="411"/>
              <w:jc w:val="center"/>
              <w:rPr>
                <w:sz w:val="21"/>
              </w:rPr>
            </w:pPr>
            <w:r>
              <w:rPr>
                <w:sz w:val="21"/>
              </w:rPr>
              <w:t>10</w:t>
            </w:r>
          </w:p>
        </w:tc>
        <w:tc>
          <w:tcPr>
            <w:tcW w:w="1229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840" w:hRule="atLeast"/>
        </w:trPr>
        <w:tc>
          <w:tcPr>
            <w:tcW w:w="6314" w:type="dxa"/>
            <w:gridSpan w:val="3"/>
          </w:tcPr>
          <w:p>
            <w:pPr>
              <w:pStyle w:val="9"/>
              <w:spacing w:before="7"/>
              <w:rPr>
                <w:rFonts w:ascii="Times New Roman"/>
                <w:sz w:val="24"/>
              </w:rPr>
            </w:pPr>
          </w:p>
          <w:p>
            <w:pPr>
              <w:pStyle w:val="9"/>
              <w:tabs>
                <w:tab w:val="left" w:pos="426"/>
              </w:tabs>
              <w:ind w:left="6"/>
              <w:jc w:val="center"/>
              <w:rPr>
                <w:sz w:val="21"/>
              </w:rPr>
            </w:pPr>
            <w:r>
              <w:rPr>
                <w:sz w:val="21"/>
              </w:rPr>
              <w:t>合</w:t>
            </w:r>
            <w:r>
              <w:rPr>
                <w:sz w:val="21"/>
              </w:rPr>
              <w:tab/>
            </w:r>
            <w:r>
              <w:rPr>
                <w:sz w:val="21"/>
              </w:rPr>
              <w:t>计</w:t>
            </w:r>
          </w:p>
        </w:tc>
        <w:tc>
          <w:tcPr>
            <w:tcW w:w="1515" w:type="dxa"/>
          </w:tcPr>
          <w:p>
            <w:pPr>
              <w:pStyle w:val="9"/>
              <w:spacing w:before="7"/>
              <w:rPr>
                <w:rFonts w:ascii="Times New Roman"/>
                <w:sz w:val="24"/>
              </w:rPr>
            </w:pPr>
          </w:p>
          <w:p>
            <w:pPr>
              <w:pStyle w:val="9"/>
              <w:ind w:left="420" w:right="411"/>
              <w:jc w:val="center"/>
              <w:rPr>
                <w:sz w:val="21"/>
              </w:rPr>
            </w:pPr>
            <w:r>
              <w:rPr>
                <w:sz w:val="21"/>
              </w:rPr>
              <w:t>100</w:t>
            </w:r>
          </w:p>
        </w:tc>
        <w:tc>
          <w:tcPr>
            <w:tcW w:w="1229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</w:tbl>
    <w:p>
      <w:pPr>
        <w:pStyle w:val="2"/>
        <w:spacing w:before="4"/>
        <w:rPr>
          <w:rFonts w:ascii="Times New Roman"/>
          <w:b w:val="0"/>
          <w:sz w:val="9"/>
        </w:rPr>
      </w:pPr>
    </w:p>
    <w:p>
      <w:pPr>
        <w:spacing w:before="70"/>
        <w:ind w:left="718" w:right="0" w:firstLine="0"/>
        <w:jc w:val="left"/>
        <w:rPr>
          <w:b/>
          <w:sz w:val="21"/>
        </w:rPr>
      </w:pPr>
      <w:r>
        <w:rPr>
          <w:b/>
          <w:sz w:val="21"/>
        </w:rPr>
        <w:t>考官签字：</w:t>
      </w:r>
    </w:p>
    <w:p>
      <w:pPr>
        <w:spacing w:after="0"/>
        <w:jc w:val="left"/>
        <w:rPr>
          <w:sz w:val="21"/>
        </w:rPr>
        <w:sectPr>
          <w:headerReference r:id="rId5" w:type="default"/>
          <w:footerReference r:id="rId6" w:type="default"/>
          <w:pgSz w:w="11910" w:h="16840"/>
          <w:pgMar w:top="2520" w:right="700" w:bottom="280" w:left="700" w:header="1549" w:footer="0" w:gutter="0"/>
          <w:cols w:space="720" w:num="1"/>
        </w:sectPr>
      </w:pPr>
    </w:p>
    <w:p>
      <w:pPr>
        <w:pStyle w:val="2"/>
        <w:spacing w:before="49"/>
        <w:ind w:left="910" w:right="908"/>
        <w:jc w:val="center"/>
      </w:pPr>
      <w:r>
        <w:t>病史采集评分表</w:t>
      </w:r>
    </w:p>
    <w:p>
      <w:pPr>
        <w:spacing w:before="5" w:line="240" w:lineRule="auto"/>
        <w:rPr>
          <w:b/>
          <w:sz w:val="6"/>
        </w:rPr>
      </w:pPr>
    </w:p>
    <w:tbl>
      <w:tblPr>
        <w:tblStyle w:val="5"/>
        <w:tblW w:w="0" w:type="auto"/>
        <w:tblInd w:w="44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88"/>
        <w:gridCol w:w="3552"/>
        <w:gridCol w:w="1399"/>
        <w:gridCol w:w="1640"/>
        <w:gridCol w:w="1005"/>
        <w:gridCol w:w="74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288" w:type="dxa"/>
          </w:tcPr>
          <w:p>
            <w:pPr>
              <w:pStyle w:val="9"/>
              <w:spacing w:before="62"/>
              <w:ind w:right="215"/>
              <w:jc w:val="right"/>
              <w:rPr>
                <w:sz w:val="21"/>
              </w:rPr>
            </w:pPr>
            <w:r>
              <w:rPr>
                <w:w w:val="95"/>
                <w:sz w:val="21"/>
              </w:rPr>
              <w:t>考生姓名</w:t>
            </w:r>
          </w:p>
        </w:tc>
        <w:tc>
          <w:tcPr>
            <w:tcW w:w="3552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  <w:tc>
          <w:tcPr>
            <w:tcW w:w="1399" w:type="dxa"/>
          </w:tcPr>
          <w:p>
            <w:pPr>
              <w:pStyle w:val="9"/>
              <w:spacing w:before="62"/>
              <w:ind w:left="257" w:right="251"/>
              <w:jc w:val="center"/>
              <w:rPr>
                <w:rFonts w:hint="eastAsia" w:eastAsia="宋体"/>
                <w:sz w:val="21"/>
                <w:lang w:eastAsia="zh-CN"/>
              </w:rPr>
            </w:pPr>
            <w:r>
              <w:rPr>
                <w:rFonts w:hint="eastAsia"/>
                <w:sz w:val="21"/>
                <w:lang w:eastAsia="zh-CN"/>
              </w:rPr>
              <w:t>终身码</w:t>
            </w:r>
          </w:p>
        </w:tc>
        <w:tc>
          <w:tcPr>
            <w:tcW w:w="3386" w:type="dxa"/>
            <w:gridSpan w:val="3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288" w:type="dxa"/>
          </w:tcPr>
          <w:p>
            <w:pPr>
              <w:pStyle w:val="9"/>
              <w:spacing w:before="63"/>
              <w:ind w:right="215"/>
              <w:jc w:val="right"/>
              <w:rPr>
                <w:sz w:val="21"/>
              </w:rPr>
            </w:pPr>
            <w:r>
              <w:rPr>
                <w:w w:val="95"/>
                <w:sz w:val="21"/>
              </w:rPr>
              <w:t>培训学科</w:t>
            </w:r>
          </w:p>
        </w:tc>
        <w:tc>
          <w:tcPr>
            <w:tcW w:w="3552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  <w:tc>
          <w:tcPr>
            <w:tcW w:w="1399" w:type="dxa"/>
          </w:tcPr>
          <w:p>
            <w:pPr>
              <w:pStyle w:val="9"/>
              <w:spacing w:before="63"/>
              <w:ind w:left="257" w:right="251"/>
              <w:jc w:val="center"/>
              <w:rPr>
                <w:sz w:val="21"/>
              </w:rPr>
            </w:pPr>
            <w:r>
              <w:rPr>
                <w:sz w:val="21"/>
              </w:rPr>
              <w:t>考核基地</w:t>
            </w:r>
          </w:p>
        </w:tc>
        <w:tc>
          <w:tcPr>
            <w:tcW w:w="3386" w:type="dxa"/>
            <w:gridSpan w:val="3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288" w:type="dxa"/>
          </w:tcPr>
          <w:p>
            <w:pPr>
              <w:pStyle w:val="9"/>
              <w:spacing w:before="62"/>
              <w:ind w:right="215"/>
              <w:jc w:val="right"/>
              <w:rPr>
                <w:sz w:val="21"/>
              </w:rPr>
            </w:pPr>
            <w:r>
              <w:rPr>
                <w:w w:val="95"/>
                <w:sz w:val="21"/>
              </w:rPr>
              <w:t>考核时间</w:t>
            </w:r>
          </w:p>
        </w:tc>
        <w:tc>
          <w:tcPr>
            <w:tcW w:w="8337" w:type="dxa"/>
            <w:gridSpan w:val="5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 w:hRule="atLeast"/>
        </w:trPr>
        <w:tc>
          <w:tcPr>
            <w:tcW w:w="1288" w:type="dxa"/>
          </w:tcPr>
          <w:p>
            <w:pPr>
              <w:pStyle w:val="9"/>
              <w:spacing w:before="63"/>
              <w:ind w:right="210"/>
              <w:jc w:val="right"/>
              <w:rPr>
                <w:b/>
                <w:sz w:val="21"/>
              </w:rPr>
            </w:pPr>
            <w:r>
              <w:rPr>
                <w:b/>
                <w:w w:val="95"/>
                <w:sz w:val="21"/>
              </w:rPr>
              <w:t>评分项目</w:t>
            </w:r>
          </w:p>
        </w:tc>
        <w:tc>
          <w:tcPr>
            <w:tcW w:w="6591" w:type="dxa"/>
            <w:gridSpan w:val="3"/>
          </w:tcPr>
          <w:p>
            <w:pPr>
              <w:pStyle w:val="9"/>
              <w:spacing w:before="63"/>
              <w:ind w:left="2855" w:right="2842"/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>评分要素</w:t>
            </w:r>
          </w:p>
        </w:tc>
        <w:tc>
          <w:tcPr>
            <w:tcW w:w="1005" w:type="dxa"/>
          </w:tcPr>
          <w:p>
            <w:pPr>
              <w:pStyle w:val="9"/>
              <w:spacing w:before="63"/>
              <w:ind w:left="166" w:right="156"/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>标准分</w:t>
            </w:r>
          </w:p>
        </w:tc>
        <w:tc>
          <w:tcPr>
            <w:tcW w:w="741" w:type="dxa"/>
          </w:tcPr>
          <w:p>
            <w:pPr>
              <w:pStyle w:val="9"/>
              <w:spacing w:before="63"/>
              <w:ind w:left="158"/>
              <w:rPr>
                <w:b/>
                <w:sz w:val="21"/>
              </w:rPr>
            </w:pPr>
            <w:r>
              <w:rPr>
                <w:b/>
                <w:sz w:val="21"/>
              </w:rPr>
              <w:t>得分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97" w:hRule="atLeast"/>
        </w:trPr>
        <w:tc>
          <w:tcPr>
            <w:tcW w:w="1288" w:type="dxa"/>
            <w:vMerge w:val="restart"/>
          </w:tcPr>
          <w:p>
            <w:pPr>
              <w:pStyle w:val="9"/>
              <w:spacing w:before="11"/>
              <w:rPr>
                <w:b/>
                <w:sz w:val="20"/>
              </w:rPr>
            </w:pPr>
          </w:p>
          <w:p>
            <w:pPr>
              <w:pStyle w:val="9"/>
              <w:ind w:left="107"/>
              <w:rPr>
                <w:sz w:val="21"/>
              </w:rPr>
            </w:pPr>
            <w:r>
              <w:rPr>
                <w:sz w:val="21"/>
              </w:rPr>
              <w:t>一般情况</w:t>
            </w:r>
          </w:p>
        </w:tc>
        <w:tc>
          <w:tcPr>
            <w:tcW w:w="6591" w:type="dxa"/>
            <w:gridSpan w:val="3"/>
          </w:tcPr>
          <w:p>
            <w:pPr>
              <w:pStyle w:val="9"/>
              <w:spacing w:before="81"/>
              <w:ind w:left="161"/>
              <w:rPr>
                <w:sz w:val="21"/>
              </w:rPr>
            </w:pPr>
            <w:r>
              <w:rPr>
                <w:sz w:val="21"/>
              </w:rPr>
              <w:t>检查者自我介绍（姓名、职务或职责，每项1分）</w:t>
            </w:r>
          </w:p>
        </w:tc>
        <w:tc>
          <w:tcPr>
            <w:tcW w:w="1005" w:type="dxa"/>
          </w:tcPr>
          <w:p>
            <w:pPr>
              <w:pStyle w:val="9"/>
              <w:spacing w:before="64"/>
              <w:ind w:left="7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2</w:t>
            </w:r>
          </w:p>
        </w:tc>
        <w:tc>
          <w:tcPr>
            <w:tcW w:w="741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288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591" w:type="dxa"/>
            <w:gridSpan w:val="3"/>
          </w:tcPr>
          <w:p>
            <w:pPr>
              <w:pStyle w:val="9"/>
              <w:spacing w:before="79"/>
              <w:ind w:left="161"/>
              <w:rPr>
                <w:sz w:val="21"/>
              </w:rPr>
            </w:pPr>
            <w:r>
              <w:rPr>
                <w:sz w:val="21"/>
              </w:rPr>
              <w:t>询问患者的姓名、年龄、病历号、职业、籍贯等基本情况（每项1分）</w:t>
            </w:r>
          </w:p>
        </w:tc>
        <w:tc>
          <w:tcPr>
            <w:tcW w:w="1005" w:type="dxa"/>
          </w:tcPr>
          <w:p>
            <w:pPr>
              <w:pStyle w:val="9"/>
              <w:spacing w:before="62"/>
              <w:ind w:left="7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41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288" w:type="dxa"/>
            <w:vMerge w:val="restart"/>
          </w:tcPr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spacing w:before="5"/>
              <w:rPr>
                <w:b/>
                <w:sz w:val="29"/>
              </w:rPr>
            </w:pPr>
          </w:p>
          <w:p>
            <w:pPr>
              <w:pStyle w:val="9"/>
              <w:ind w:left="107"/>
              <w:rPr>
                <w:sz w:val="21"/>
              </w:rPr>
            </w:pPr>
            <w:r>
              <w:rPr>
                <w:sz w:val="21"/>
              </w:rPr>
              <w:t>现病史</w:t>
            </w:r>
          </w:p>
        </w:tc>
        <w:tc>
          <w:tcPr>
            <w:tcW w:w="6591" w:type="dxa"/>
            <w:gridSpan w:val="3"/>
          </w:tcPr>
          <w:p>
            <w:pPr>
              <w:pStyle w:val="9"/>
              <w:spacing w:before="80"/>
              <w:ind w:left="161"/>
              <w:rPr>
                <w:sz w:val="21"/>
              </w:rPr>
            </w:pPr>
            <w:r>
              <w:rPr>
                <w:sz w:val="21"/>
              </w:rPr>
              <w:t>主诉：起病情况与时间（每项2.5分）</w:t>
            </w:r>
          </w:p>
        </w:tc>
        <w:tc>
          <w:tcPr>
            <w:tcW w:w="1005" w:type="dxa"/>
          </w:tcPr>
          <w:p>
            <w:pPr>
              <w:pStyle w:val="9"/>
              <w:spacing w:before="63"/>
              <w:ind w:left="7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41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288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591" w:type="dxa"/>
            <w:gridSpan w:val="3"/>
          </w:tcPr>
          <w:p>
            <w:pPr>
              <w:pStyle w:val="9"/>
              <w:spacing w:before="79"/>
              <w:ind w:left="161"/>
              <w:rPr>
                <w:sz w:val="21"/>
              </w:rPr>
            </w:pPr>
            <w:r>
              <w:rPr>
                <w:sz w:val="21"/>
              </w:rPr>
              <w:t>发病诱因</w:t>
            </w:r>
          </w:p>
        </w:tc>
        <w:tc>
          <w:tcPr>
            <w:tcW w:w="1005" w:type="dxa"/>
          </w:tcPr>
          <w:p>
            <w:pPr>
              <w:pStyle w:val="9"/>
              <w:spacing w:before="62"/>
              <w:ind w:left="7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2</w:t>
            </w:r>
          </w:p>
        </w:tc>
        <w:tc>
          <w:tcPr>
            <w:tcW w:w="741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96" w:hRule="atLeast"/>
        </w:trPr>
        <w:tc>
          <w:tcPr>
            <w:tcW w:w="1288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591" w:type="dxa"/>
            <w:gridSpan w:val="3"/>
          </w:tcPr>
          <w:p>
            <w:pPr>
              <w:pStyle w:val="9"/>
              <w:spacing w:before="80"/>
              <w:ind w:left="161"/>
              <w:rPr>
                <w:sz w:val="21"/>
              </w:rPr>
            </w:pPr>
            <w:r>
              <w:rPr>
                <w:sz w:val="21"/>
              </w:rPr>
              <w:t>主要症状和发病过程（每项4分）</w:t>
            </w:r>
          </w:p>
        </w:tc>
        <w:tc>
          <w:tcPr>
            <w:tcW w:w="1005" w:type="dxa"/>
          </w:tcPr>
          <w:p>
            <w:pPr>
              <w:pStyle w:val="9"/>
              <w:spacing w:before="63"/>
              <w:ind w:left="7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8</w:t>
            </w:r>
          </w:p>
        </w:tc>
        <w:tc>
          <w:tcPr>
            <w:tcW w:w="741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97" w:hRule="atLeast"/>
        </w:trPr>
        <w:tc>
          <w:tcPr>
            <w:tcW w:w="1288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591" w:type="dxa"/>
            <w:gridSpan w:val="3"/>
          </w:tcPr>
          <w:p>
            <w:pPr>
              <w:pStyle w:val="9"/>
              <w:spacing w:before="81"/>
              <w:ind w:left="161"/>
              <w:rPr>
                <w:sz w:val="21"/>
              </w:rPr>
            </w:pPr>
            <w:r>
              <w:rPr>
                <w:sz w:val="21"/>
              </w:rPr>
              <w:t>伴随症状和阴性鉴别症状（每项2.5分）</w:t>
            </w:r>
          </w:p>
        </w:tc>
        <w:tc>
          <w:tcPr>
            <w:tcW w:w="1005" w:type="dxa"/>
          </w:tcPr>
          <w:p>
            <w:pPr>
              <w:pStyle w:val="9"/>
              <w:spacing w:before="64"/>
              <w:ind w:left="7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41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13" w:hRule="atLeast"/>
        </w:trPr>
        <w:tc>
          <w:tcPr>
            <w:tcW w:w="1288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591" w:type="dxa"/>
            <w:gridSpan w:val="3"/>
          </w:tcPr>
          <w:p>
            <w:pPr>
              <w:pStyle w:val="9"/>
              <w:spacing w:before="34"/>
              <w:ind w:left="161"/>
              <w:rPr>
                <w:sz w:val="21"/>
              </w:rPr>
            </w:pPr>
            <w:r>
              <w:rPr>
                <w:sz w:val="21"/>
              </w:rPr>
              <w:t>诊疗经过（诊治单位、检查结果、治疗措施、用药情况及治疗效果等</w:t>
            </w:r>
          </w:p>
          <w:p>
            <w:pPr>
              <w:pStyle w:val="9"/>
              <w:spacing w:before="38" w:line="253" w:lineRule="exact"/>
              <w:ind w:left="161"/>
              <w:rPr>
                <w:sz w:val="21"/>
              </w:rPr>
            </w:pPr>
            <w:r>
              <w:rPr>
                <w:sz w:val="21"/>
              </w:rPr>
              <w:t>，每项1分）</w:t>
            </w:r>
          </w:p>
        </w:tc>
        <w:tc>
          <w:tcPr>
            <w:tcW w:w="1005" w:type="dxa"/>
          </w:tcPr>
          <w:p>
            <w:pPr>
              <w:pStyle w:val="9"/>
              <w:spacing w:before="173"/>
              <w:ind w:left="7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41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" w:hRule="atLeast"/>
        </w:trPr>
        <w:tc>
          <w:tcPr>
            <w:tcW w:w="1288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591" w:type="dxa"/>
            <w:gridSpan w:val="3"/>
          </w:tcPr>
          <w:p>
            <w:pPr>
              <w:pStyle w:val="9"/>
              <w:spacing w:before="36" w:line="256" w:lineRule="exact"/>
              <w:ind w:left="161"/>
              <w:rPr>
                <w:sz w:val="21"/>
              </w:rPr>
            </w:pPr>
            <w:r>
              <w:rPr>
                <w:sz w:val="21"/>
              </w:rPr>
              <w:t>目前一般状况（饮食、睡眠、大小便、体重变化等，每项1分）</w:t>
            </w:r>
          </w:p>
        </w:tc>
        <w:tc>
          <w:tcPr>
            <w:tcW w:w="1005" w:type="dxa"/>
          </w:tcPr>
          <w:p>
            <w:pPr>
              <w:pStyle w:val="9"/>
              <w:spacing w:before="22"/>
              <w:ind w:left="7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41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1" w:hRule="atLeast"/>
        </w:trPr>
        <w:tc>
          <w:tcPr>
            <w:tcW w:w="1288" w:type="dxa"/>
          </w:tcPr>
          <w:p>
            <w:pPr>
              <w:pStyle w:val="9"/>
              <w:spacing w:before="10"/>
              <w:rPr>
                <w:b/>
                <w:sz w:val="20"/>
              </w:rPr>
            </w:pPr>
          </w:p>
          <w:p>
            <w:pPr>
              <w:pStyle w:val="9"/>
              <w:ind w:left="107"/>
              <w:rPr>
                <w:sz w:val="21"/>
              </w:rPr>
            </w:pPr>
            <w:r>
              <w:rPr>
                <w:sz w:val="21"/>
              </w:rPr>
              <w:t>既往史</w:t>
            </w:r>
          </w:p>
        </w:tc>
        <w:tc>
          <w:tcPr>
            <w:tcW w:w="6591" w:type="dxa"/>
            <w:gridSpan w:val="3"/>
          </w:tcPr>
          <w:p>
            <w:pPr>
              <w:pStyle w:val="9"/>
              <w:spacing w:before="89"/>
              <w:ind w:left="161"/>
              <w:rPr>
                <w:sz w:val="21"/>
              </w:rPr>
            </w:pPr>
            <w:r>
              <w:rPr>
                <w:sz w:val="21"/>
              </w:rPr>
              <w:t>曾患病及长期用药史、手术外伤史、食物药物过敏史、传染性疾病史</w:t>
            </w:r>
          </w:p>
          <w:p>
            <w:pPr>
              <w:pStyle w:val="9"/>
              <w:spacing w:before="38"/>
              <w:ind w:left="161"/>
              <w:rPr>
                <w:sz w:val="21"/>
              </w:rPr>
            </w:pPr>
            <w:r>
              <w:rPr>
                <w:sz w:val="21"/>
              </w:rPr>
              <w:t>、输血史、预防接种史等（每项2分）</w:t>
            </w:r>
          </w:p>
        </w:tc>
        <w:tc>
          <w:tcPr>
            <w:tcW w:w="1005" w:type="dxa"/>
          </w:tcPr>
          <w:p>
            <w:pPr>
              <w:pStyle w:val="9"/>
              <w:spacing w:before="7"/>
              <w:rPr>
                <w:b/>
                <w:sz w:val="17"/>
              </w:rPr>
            </w:pPr>
          </w:p>
          <w:p>
            <w:pPr>
              <w:pStyle w:val="9"/>
              <w:ind w:left="163" w:right="156"/>
              <w:jc w:val="center"/>
              <w:rPr>
                <w:sz w:val="21"/>
              </w:rPr>
            </w:pPr>
            <w:r>
              <w:rPr>
                <w:sz w:val="21"/>
              </w:rPr>
              <w:t>12</w:t>
            </w:r>
          </w:p>
        </w:tc>
        <w:tc>
          <w:tcPr>
            <w:tcW w:w="741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83" w:hRule="atLeast"/>
        </w:trPr>
        <w:tc>
          <w:tcPr>
            <w:tcW w:w="1288" w:type="dxa"/>
          </w:tcPr>
          <w:p>
            <w:pPr>
              <w:pStyle w:val="9"/>
              <w:spacing w:before="73"/>
              <w:ind w:left="107"/>
              <w:rPr>
                <w:sz w:val="21"/>
              </w:rPr>
            </w:pPr>
            <w:r>
              <w:rPr>
                <w:sz w:val="21"/>
              </w:rPr>
              <w:t>个人史</w:t>
            </w:r>
          </w:p>
        </w:tc>
        <w:tc>
          <w:tcPr>
            <w:tcW w:w="6591" w:type="dxa"/>
            <w:gridSpan w:val="3"/>
          </w:tcPr>
          <w:p>
            <w:pPr>
              <w:pStyle w:val="9"/>
              <w:spacing w:before="73"/>
              <w:ind w:left="161"/>
              <w:rPr>
                <w:sz w:val="21"/>
              </w:rPr>
            </w:pPr>
            <w:r>
              <w:rPr>
                <w:sz w:val="21"/>
              </w:rPr>
              <w:t>吸烟史、饮酒史、婚育史（女性患者为月经婚育史）等（每项2分）</w:t>
            </w:r>
          </w:p>
        </w:tc>
        <w:tc>
          <w:tcPr>
            <w:tcW w:w="1005" w:type="dxa"/>
          </w:tcPr>
          <w:p>
            <w:pPr>
              <w:pStyle w:val="9"/>
              <w:spacing w:before="56"/>
              <w:ind w:left="7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6</w:t>
            </w:r>
          </w:p>
        </w:tc>
        <w:tc>
          <w:tcPr>
            <w:tcW w:w="741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97" w:hRule="atLeast"/>
        </w:trPr>
        <w:tc>
          <w:tcPr>
            <w:tcW w:w="1288" w:type="dxa"/>
          </w:tcPr>
          <w:p>
            <w:pPr>
              <w:pStyle w:val="9"/>
              <w:spacing w:before="79"/>
              <w:ind w:left="107"/>
              <w:rPr>
                <w:sz w:val="21"/>
              </w:rPr>
            </w:pPr>
            <w:r>
              <w:rPr>
                <w:sz w:val="21"/>
              </w:rPr>
              <w:t>家族史</w:t>
            </w:r>
          </w:p>
        </w:tc>
        <w:tc>
          <w:tcPr>
            <w:tcW w:w="6591" w:type="dxa"/>
            <w:gridSpan w:val="3"/>
          </w:tcPr>
          <w:p>
            <w:pPr>
              <w:pStyle w:val="9"/>
              <w:spacing w:before="79"/>
              <w:ind w:left="161"/>
              <w:rPr>
                <w:sz w:val="21"/>
              </w:rPr>
            </w:pPr>
            <w:r>
              <w:rPr>
                <w:sz w:val="21"/>
              </w:rPr>
              <w:t>家庭中与本病相似的病情、两系三代遗传疾病史（每项2.5分）</w:t>
            </w:r>
          </w:p>
        </w:tc>
        <w:tc>
          <w:tcPr>
            <w:tcW w:w="1005" w:type="dxa"/>
          </w:tcPr>
          <w:p>
            <w:pPr>
              <w:pStyle w:val="9"/>
              <w:spacing w:before="63"/>
              <w:ind w:left="7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41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97" w:hRule="atLeast"/>
        </w:trPr>
        <w:tc>
          <w:tcPr>
            <w:tcW w:w="1288" w:type="dxa"/>
            <w:vMerge w:val="restart"/>
          </w:tcPr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9"/>
              </w:rPr>
            </w:pPr>
          </w:p>
          <w:p>
            <w:pPr>
              <w:pStyle w:val="9"/>
              <w:ind w:left="107"/>
              <w:rPr>
                <w:sz w:val="21"/>
              </w:rPr>
            </w:pPr>
            <w:r>
              <w:rPr>
                <w:sz w:val="21"/>
              </w:rPr>
              <w:t>问诊技巧</w:t>
            </w:r>
          </w:p>
        </w:tc>
        <w:tc>
          <w:tcPr>
            <w:tcW w:w="6591" w:type="dxa"/>
            <w:gridSpan w:val="3"/>
          </w:tcPr>
          <w:p>
            <w:pPr>
              <w:pStyle w:val="9"/>
              <w:spacing w:before="80"/>
              <w:ind w:left="161"/>
              <w:rPr>
                <w:sz w:val="21"/>
              </w:rPr>
            </w:pPr>
            <w:r>
              <w:rPr>
                <w:spacing w:val="-1"/>
                <w:w w:val="99"/>
                <w:sz w:val="21"/>
              </w:rPr>
              <w:t>问诊有条理和重点，顺序流畅</w:t>
            </w:r>
            <w:r>
              <w:rPr>
                <w:spacing w:val="2"/>
                <w:w w:val="99"/>
                <w:sz w:val="21"/>
              </w:rPr>
              <w:t>（</w:t>
            </w:r>
            <w:r>
              <w:rPr>
                <w:spacing w:val="-2"/>
                <w:w w:val="99"/>
                <w:sz w:val="21"/>
              </w:rPr>
              <w:t>4</w:t>
            </w:r>
            <w:r>
              <w:rPr>
                <w:spacing w:val="2"/>
                <w:w w:val="99"/>
                <w:sz w:val="21"/>
              </w:rPr>
              <w:t>分</w:t>
            </w:r>
            <w:r>
              <w:rPr>
                <w:spacing w:val="-104"/>
                <w:w w:val="99"/>
                <w:sz w:val="21"/>
              </w:rPr>
              <w:t>）</w:t>
            </w:r>
            <w:r>
              <w:rPr>
                <w:spacing w:val="-1"/>
                <w:w w:val="99"/>
                <w:sz w:val="21"/>
              </w:rPr>
              <w:t>，体现鉴别诊断思维</w:t>
            </w:r>
            <w:r>
              <w:rPr>
                <w:spacing w:val="2"/>
                <w:w w:val="99"/>
                <w:sz w:val="21"/>
              </w:rPr>
              <w:t>（</w:t>
            </w:r>
            <w:r>
              <w:rPr>
                <w:spacing w:val="-2"/>
                <w:w w:val="99"/>
                <w:sz w:val="21"/>
              </w:rPr>
              <w:t>4</w:t>
            </w:r>
            <w:r>
              <w:rPr>
                <w:spacing w:val="-1"/>
                <w:w w:val="99"/>
                <w:sz w:val="21"/>
              </w:rPr>
              <w:t>分</w:t>
            </w:r>
            <w:r>
              <w:rPr>
                <w:w w:val="99"/>
                <w:sz w:val="21"/>
              </w:rPr>
              <w:t>）</w:t>
            </w:r>
          </w:p>
        </w:tc>
        <w:tc>
          <w:tcPr>
            <w:tcW w:w="1005" w:type="dxa"/>
          </w:tcPr>
          <w:p>
            <w:pPr>
              <w:pStyle w:val="9"/>
              <w:spacing w:before="64"/>
              <w:ind w:left="7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8</w:t>
            </w:r>
          </w:p>
        </w:tc>
        <w:tc>
          <w:tcPr>
            <w:tcW w:w="741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96" w:hRule="atLeast"/>
        </w:trPr>
        <w:tc>
          <w:tcPr>
            <w:tcW w:w="1288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591" w:type="dxa"/>
            <w:gridSpan w:val="3"/>
          </w:tcPr>
          <w:p>
            <w:pPr>
              <w:pStyle w:val="9"/>
              <w:spacing w:before="79"/>
              <w:ind w:left="161"/>
              <w:rPr>
                <w:sz w:val="21"/>
              </w:rPr>
            </w:pPr>
            <w:r>
              <w:rPr>
                <w:sz w:val="21"/>
              </w:rPr>
              <w:t>问诊语言恰当，不过度引导或指责患者</w:t>
            </w:r>
          </w:p>
        </w:tc>
        <w:tc>
          <w:tcPr>
            <w:tcW w:w="1005" w:type="dxa"/>
          </w:tcPr>
          <w:p>
            <w:pPr>
              <w:pStyle w:val="9"/>
              <w:spacing w:before="62"/>
              <w:ind w:left="7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41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97" w:hRule="atLeast"/>
        </w:trPr>
        <w:tc>
          <w:tcPr>
            <w:tcW w:w="1288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591" w:type="dxa"/>
            <w:gridSpan w:val="3"/>
          </w:tcPr>
          <w:p>
            <w:pPr>
              <w:pStyle w:val="9"/>
              <w:spacing w:before="80"/>
              <w:ind w:left="161"/>
              <w:rPr>
                <w:sz w:val="21"/>
              </w:rPr>
            </w:pPr>
            <w:r>
              <w:rPr>
                <w:sz w:val="21"/>
              </w:rPr>
              <w:t>问诊全程有对患者境遇表示同情和鼓励</w:t>
            </w:r>
          </w:p>
        </w:tc>
        <w:tc>
          <w:tcPr>
            <w:tcW w:w="1005" w:type="dxa"/>
          </w:tcPr>
          <w:p>
            <w:pPr>
              <w:pStyle w:val="9"/>
              <w:spacing w:before="63"/>
              <w:ind w:left="7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41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97" w:hRule="atLeast"/>
        </w:trPr>
        <w:tc>
          <w:tcPr>
            <w:tcW w:w="1288" w:type="dxa"/>
            <w:vMerge w:val="restart"/>
          </w:tcPr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spacing w:before="161"/>
              <w:ind w:left="107"/>
              <w:rPr>
                <w:sz w:val="21"/>
              </w:rPr>
            </w:pPr>
            <w:r>
              <w:rPr>
                <w:sz w:val="21"/>
              </w:rPr>
              <w:t>医患沟通</w:t>
            </w:r>
          </w:p>
        </w:tc>
        <w:tc>
          <w:tcPr>
            <w:tcW w:w="6591" w:type="dxa"/>
            <w:gridSpan w:val="3"/>
          </w:tcPr>
          <w:p>
            <w:pPr>
              <w:pStyle w:val="9"/>
              <w:spacing w:before="79"/>
              <w:ind w:left="161"/>
              <w:rPr>
                <w:sz w:val="21"/>
              </w:rPr>
            </w:pPr>
            <w:r>
              <w:rPr>
                <w:sz w:val="21"/>
              </w:rPr>
              <w:t>医患沟通态度和蔼，表述专业到位</w:t>
            </w:r>
          </w:p>
        </w:tc>
        <w:tc>
          <w:tcPr>
            <w:tcW w:w="1005" w:type="dxa"/>
          </w:tcPr>
          <w:p>
            <w:pPr>
              <w:pStyle w:val="9"/>
              <w:spacing w:before="62"/>
              <w:ind w:left="7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41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97" w:hRule="atLeast"/>
        </w:trPr>
        <w:tc>
          <w:tcPr>
            <w:tcW w:w="1288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591" w:type="dxa"/>
            <w:gridSpan w:val="3"/>
          </w:tcPr>
          <w:p>
            <w:pPr>
              <w:pStyle w:val="9"/>
              <w:spacing w:before="80"/>
              <w:ind w:left="161"/>
              <w:rPr>
                <w:sz w:val="21"/>
              </w:rPr>
            </w:pPr>
            <w:r>
              <w:rPr>
                <w:sz w:val="21"/>
              </w:rPr>
              <w:t>总结病史信息，主动和患者或家属进行初步沟通（每项5分）</w:t>
            </w:r>
          </w:p>
        </w:tc>
        <w:tc>
          <w:tcPr>
            <w:tcW w:w="1005" w:type="dxa"/>
          </w:tcPr>
          <w:p>
            <w:pPr>
              <w:pStyle w:val="9"/>
              <w:spacing w:before="63"/>
              <w:ind w:left="163" w:right="156"/>
              <w:jc w:val="center"/>
              <w:rPr>
                <w:sz w:val="21"/>
              </w:rPr>
            </w:pPr>
            <w:r>
              <w:rPr>
                <w:sz w:val="21"/>
              </w:rPr>
              <w:t>10</w:t>
            </w:r>
          </w:p>
        </w:tc>
        <w:tc>
          <w:tcPr>
            <w:tcW w:w="741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96" w:hRule="atLeast"/>
        </w:trPr>
        <w:tc>
          <w:tcPr>
            <w:tcW w:w="1288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591" w:type="dxa"/>
            <w:gridSpan w:val="3"/>
          </w:tcPr>
          <w:p>
            <w:pPr>
              <w:pStyle w:val="9"/>
              <w:spacing w:before="81"/>
              <w:ind w:left="161"/>
              <w:rPr>
                <w:sz w:val="21"/>
              </w:rPr>
            </w:pPr>
            <w:r>
              <w:rPr>
                <w:sz w:val="21"/>
              </w:rPr>
              <w:t>针对患者提问，能耐心提供专业建议</w:t>
            </w:r>
          </w:p>
        </w:tc>
        <w:tc>
          <w:tcPr>
            <w:tcW w:w="1005" w:type="dxa"/>
          </w:tcPr>
          <w:p>
            <w:pPr>
              <w:pStyle w:val="9"/>
              <w:spacing w:before="64"/>
              <w:ind w:left="7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41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97" w:hRule="atLeast"/>
        </w:trPr>
        <w:tc>
          <w:tcPr>
            <w:tcW w:w="1288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591" w:type="dxa"/>
            <w:gridSpan w:val="3"/>
          </w:tcPr>
          <w:p>
            <w:pPr>
              <w:pStyle w:val="9"/>
              <w:spacing w:before="79"/>
              <w:ind w:left="161"/>
              <w:rPr>
                <w:sz w:val="21"/>
              </w:rPr>
            </w:pPr>
            <w:r>
              <w:rPr>
                <w:sz w:val="21"/>
              </w:rPr>
              <w:t>主动了解患者家庭经济支付能力和医疗保障情况</w:t>
            </w:r>
          </w:p>
        </w:tc>
        <w:tc>
          <w:tcPr>
            <w:tcW w:w="1005" w:type="dxa"/>
          </w:tcPr>
          <w:p>
            <w:pPr>
              <w:pStyle w:val="9"/>
              <w:spacing w:before="62"/>
              <w:ind w:left="7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2</w:t>
            </w:r>
          </w:p>
        </w:tc>
        <w:tc>
          <w:tcPr>
            <w:tcW w:w="741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97" w:hRule="atLeast"/>
        </w:trPr>
        <w:tc>
          <w:tcPr>
            <w:tcW w:w="7879" w:type="dxa"/>
            <w:gridSpan w:val="4"/>
          </w:tcPr>
          <w:p>
            <w:pPr>
              <w:pStyle w:val="9"/>
              <w:tabs>
                <w:tab w:val="left" w:pos="427"/>
              </w:tabs>
              <w:spacing w:before="63"/>
              <w:ind w:left="7"/>
              <w:jc w:val="center"/>
              <w:rPr>
                <w:sz w:val="21"/>
              </w:rPr>
            </w:pPr>
            <w:r>
              <w:rPr>
                <w:sz w:val="21"/>
              </w:rPr>
              <w:t>合</w:t>
            </w:r>
            <w:r>
              <w:rPr>
                <w:sz w:val="21"/>
              </w:rPr>
              <w:tab/>
            </w:r>
            <w:r>
              <w:rPr>
                <w:sz w:val="21"/>
              </w:rPr>
              <w:t>计</w:t>
            </w:r>
          </w:p>
        </w:tc>
        <w:tc>
          <w:tcPr>
            <w:tcW w:w="1005" w:type="dxa"/>
          </w:tcPr>
          <w:p>
            <w:pPr>
              <w:pStyle w:val="9"/>
              <w:spacing w:before="63"/>
              <w:ind w:left="166" w:right="155"/>
              <w:jc w:val="center"/>
              <w:rPr>
                <w:sz w:val="21"/>
              </w:rPr>
            </w:pPr>
            <w:r>
              <w:rPr>
                <w:sz w:val="21"/>
              </w:rPr>
              <w:t>100</w:t>
            </w:r>
          </w:p>
        </w:tc>
        <w:tc>
          <w:tcPr>
            <w:tcW w:w="741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</w:tbl>
    <w:p>
      <w:pPr>
        <w:spacing w:before="178"/>
        <w:ind w:left="718" w:right="0" w:firstLine="0"/>
        <w:jc w:val="left"/>
        <w:rPr>
          <w:b/>
          <w:sz w:val="21"/>
        </w:rPr>
      </w:pPr>
      <w:r>
        <w:rPr>
          <w:b/>
          <w:sz w:val="21"/>
        </w:rPr>
        <w:t>考官签字：</w:t>
      </w:r>
    </w:p>
    <w:p>
      <w:pPr>
        <w:spacing w:after="0"/>
        <w:jc w:val="left"/>
        <w:rPr>
          <w:sz w:val="21"/>
        </w:rPr>
        <w:sectPr>
          <w:pgSz w:w="11910" w:h="16840"/>
          <w:pgMar w:top="1900" w:right="700" w:bottom="280" w:left="700" w:header="1549" w:footer="0" w:gutter="0"/>
          <w:cols w:space="720" w:num="1"/>
        </w:sectPr>
      </w:pPr>
    </w:p>
    <w:p>
      <w:pPr>
        <w:pStyle w:val="2"/>
        <w:spacing w:before="49"/>
        <w:ind w:left="913" w:right="908"/>
        <w:jc w:val="center"/>
      </w:pPr>
      <w:r>
        <w:t>体格检查评分表（上下肢骨折检查）</w:t>
      </w:r>
    </w:p>
    <w:p>
      <w:pPr>
        <w:spacing w:before="5" w:line="240" w:lineRule="auto"/>
        <w:rPr>
          <w:b/>
          <w:sz w:val="6"/>
        </w:rPr>
      </w:pPr>
    </w:p>
    <w:tbl>
      <w:tblPr>
        <w:tblStyle w:val="5"/>
        <w:tblW w:w="0" w:type="auto"/>
        <w:tblInd w:w="72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91"/>
        <w:gridCol w:w="3495"/>
        <w:gridCol w:w="2490"/>
        <w:gridCol w:w="1183"/>
        <w:gridCol w:w="71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7" w:hRule="atLeast"/>
        </w:trPr>
        <w:tc>
          <w:tcPr>
            <w:tcW w:w="1191" w:type="dxa"/>
          </w:tcPr>
          <w:p>
            <w:pPr>
              <w:pStyle w:val="9"/>
              <w:spacing w:before="43"/>
              <w:ind w:left="173"/>
              <w:rPr>
                <w:sz w:val="21"/>
              </w:rPr>
            </w:pPr>
            <w:r>
              <w:rPr>
                <w:sz w:val="21"/>
              </w:rPr>
              <w:t>考生姓名</w:t>
            </w:r>
          </w:p>
        </w:tc>
        <w:tc>
          <w:tcPr>
            <w:tcW w:w="3495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2490" w:type="dxa"/>
          </w:tcPr>
          <w:p>
            <w:pPr>
              <w:pStyle w:val="9"/>
              <w:spacing w:before="43"/>
              <w:ind w:right="814"/>
              <w:jc w:val="right"/>
              <w:rPr>
                <w:rFonts w:hint="eastAsia" w:eastAsia="宋体"/>
                <w:sz w:val="21"/>
                <w:lang w:eastAsia="zh-CN"/>
              </w:rPr>
            </w:pPr>
            <w:r>
              <w:rPr>
                <w:rFonts w:hint="eastAsia"/>
                <w:w w:val="95"/>
                <w:sz w:val="21"/>
                <w:lang w:eastAsia="zh-CN"/>
              </w:rPr>
              <w:t>终身码</w:t>
            </w:r>
          </w:p>
        </w:tc>
        <w:tc>
          <w:tcPr>
            <w:tcW w:w="1896" w:type="dxa"/>
            <w:gridSpan w:val="2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8" w:hRule="atLeast"/>
        </w:trPr>
        <w:tc>
          <w:tcPr>
            <w:tcW w:w="1191" w:type="dxa"/>
          </w:tcPr>
          <w:p>
            <w:pPr>
              <w:pStyle w:val="9"/>
              <w:spacing w:before="52"/>
              <w:ind w:left="173"/>
              <w:rPr>
                <w:sz w:val="21"/>
              </w:rPr>
            </w:pPr>
            <w:r>
              <w:rPr>
                <w:sz w:val="21"/>
              </w:rPr>
              <w:t>培训学科</w:t>
            </w:r>
          </w:p>
        </w:tc>
        <w:tc>
          <w:tcPr>
            <w:tcW w:w="3495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2490" w:type="dxa"/>
          </w:tcPr>
          <w:p>
            <w:pPr>
              <w:pStyle w:val="9"/>
              <w:spacing w:before="52"/>
              <w:ind w:right="814"/>
              <w:jc w:val="right"/>
              <w:rPr>
                <w:sz w:val="21"/>
              </w:rPr>
            </w:pPr>
            <w:r>
              <w:rPr>
                <w:w w:val="95"/>
                <w:sz w:val="21"/>
              </w:rPr>
              <w:t>考核基地</w:t>
            </w:r>
          </w:p>
        </w:tc>
        <w:tc>
          <w:tcPr>
            <w:tcW w:w="1896" w:type="dxa"/>
            <w:gridSpan w:val="2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7" w:hRule="atLeast"/>
        </w:trPr>
        <w:tc>
          <w:tcPr>
            <w:tcW w:w="1191" w:type="dxa"/>
          </w:tcPr>
          <w:p>
            <w:pPr>
              <w:pStyle w:val="9"/>
              <w:spacing w:before="38"/>
              <w:ind w:left="173"/>
              <w:rPr>
                <w:sz w:val="21"/>
              </w:rPr>
            </w:pPr>
            <w:r>
              <w:rPr>
                <w:sz w:val="21"/>
              </w:rPr>
              <w:t>考核时间</w:t>
            </w:r>
          </w:p>
        </w:tc>
        <w:tc>
          <w:tcPr>
            <w:tcW w:w="7881" w:type="dxa"/>
            <w:gridSpan w:val="4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</w:trPr>
        <w:tc>
          <w:tcPr>
            <w:tcW w:w="1191" w:type="dxa"/>
          </w:tcPr>
          <w:p>
            <w:pPr>
              <w:pStyle w:val="9"/>
              <w:spacing w:before="66"/>
              <w:ind w:left="173"/>
              <w:rPr>
                <w:b/>
                <w:sz w:val="21"/>
              </w:rPr>
            </w:pPr>
            <w:r>
              <w:rPr>
                <w:b/>
                <w:sz w:val="21"/>
              </w:rPr>
              <w:t>评分项目</w:t>
            </w:r>
          </w:p>
        </w:tc>
        <w:tc>
          <w:tcPr>
            <w:tcW w:w="5985" w:type="dxa"/>
            <w:gridSpan w:val="2"/>
          </w:tcPr>
          <w:p>
            <w:pPr>
              <w:pStyle w:val="9"/>
              <w:spacing w:before="66"/>
              <w:ind w:left="2550" w:right="2541"/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>评分要素</w:t>
            </w:r>
          </w:p>
        </w:tc>
        <w:tc>
          <w:tcPr>
            <w:tcW w:w="1183" w:type="dxa"/>
          </w:tcPr>
          <w:p>
            <w:pPr>
              <w:pStyle w:val="9"/>
              <w:spacing w:before="66"/>
              <w:ind w:left="253" w:right="246"/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>标准分</w:t>
            </w:r>
          </w:p>
        </w:tc>
        <w:tc>
          <w:tcPr>
            <w:tcW w:w="713" w:type="dxa"/>
          </w:tcPr>
          <w:p>
            <w:pPr>
              <w:pStyle w:val="9"/>
              <w:spacing w:before="66"/>
              <w:ind w:left="145"/>
              <w:rPr>
                <w:b/>
                <w:sz w:val="21"/>
              </w:rPr>
            </w:pPr>
            <w:r>
              <w:rPr>
                <w:b/>
                <w:sz w:val="21"/>
              </w:rPr>
              <w:t>得分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9" w:hRule="atLeast"/>
        </w:trPr>
        <w:tc>
          <w:tcPr>
            <w:tcW w:w="1191" w:type="dxa"/>
            <w:vMerge w:val="restart"/>
          </w:tcPr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spacing w:before="7"/>
              <w:rPr>
                <w:b/>
                <w:sz w:val="15"/>
              </w:rPr>
            </w:pPr>
          </w:p>
          <w:p>
            <w:pPr>
              <w:pStyle w:val="9"/>
              <w:ind w:left="106"/>
              <w:rPr>
                <w:sz w:val="21"/>
              </w:rPr>
            </w:pPr>
            <w:r>
              <w:rPr>
                <w:sz w:val="21"/>
              </w:rPr>
              <w:t>专科检查</w:t>
            </w:r>
          </w:p>
        </w:tc>
        <w:tc>
          <w:tcPr>
            <w:tcW w:w="5985" w:type="dxa"/>
            <w:gridSpan w:val="2"/>
          </w:tcPr>
          <w:p>
            <w:pPr>
              <w:pStyle w:val="9"/>
              <w:spacing w:before="35" w:line="300" w:lineRule="atLeast"/>
              <w:ind w:left="161" w:right="142"/>
              <w:rPr>
                <w:sz w:val="21"/>
              </w:rPr>
            </w:pPr>
            <w:r>
              <w:rPr>
                <w:w w:val="95"/>
                <w:sz w:val="21"/>
              </w:rPr>
              <w:t xml:space="preserve">确认患者基本信息，告知检查操作目的及可能带来的不适，请 </w:t>
            </w:r>
            <w:r>
              <w:rPr>
                <w:sz w:val="21"/>
              </w:rPr>
              <w:t>其配合。检查异性患者时应有异性医护人员在旁</w:t>
            </w:r>
          </w:p>
        </w:tc>
        <w:tc>
          <w:tcPr>
            <w:tcW w:w="1183" w:type="dxa"/>
          </w:tcPr>
          <w:p>
            <w:pPr>
              <w:pStyle w:val="9"/>
              <w:spacing w:before="11"/>
              <w:rPr>
                <w:b/>
                <w:sz w:val="15"/>
              </w:rPr>
            </w:pPr>
          </w:p>
          <w:p>
            <w:pPr>
              <w:pStyle w:val="9"/>
              <w:ind w:left="9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4</w:t>
            </w:r>
          </w:p>
        </w:tc>
        <w:tc>
          <w:tcPr>
            <w:tcW w:w="713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2" w:hRule="atLeast"/>
        </w:trPr>
        <w:tc>
          <w:tcPr>
            <w:tcW w:w="1191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985" w:type="dxa"/>
            <w:gridSpan w:val="2"/>
          </w:tcPr>
          <w:p>
            <w:pPr>
              <w:pStyle w:val="9"/>
              <w:spacing w:before="69"/>
              <w:ind w:left="161"/>
              <w:rPr>
                <w:sz w:val="21"/>
              </w:rPr>
            </w:pPr>
            <w:r>
              <w:rPr>
                <w:sz w:val="21"/>
              </w:rPr>
              <w:t>要求患者充分暴露检查肢体</w:t>
            </w:r>
          </w:p>
        </w:tc>
        <w:tc>
          <w:tcPr>
            <w:tcW w:w="1183" w:type="dxa"/>
          </w:tcPr>
          <w:p>
            <w:pPr>
              <w:pStyle w:val="9"/>
              <w:spacing w:before="52"/>
              <w:ind w:left="9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4</w:t>
            </w:r>
          </w:p>
        </w:tc>
        <w:tc>
          <w:tcPr>
            <w:tcW w:w="713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7" w:hRule="atLeast"/>
        </w:trPr>
        <w:tc>
          <w:tcPr>
            <w:tcW w:w="1191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985" w:type="dxa"/>
            <w:gridSpan w:val="2"/>
          </w:tcPr>
          <w:p>
            <w:pPr>
              <w:pStyle w:val="9"/>
              <w:spacing w:before="46" w:line="262" w:lineRule="exact"/>
              <w:ind w:left="161"/>
              <w:rPr>
                <w:sz w:val="21"/>
              </w:rPr>
            </w:pPr>
            <w:r>
              <w:rPr>
                <w:sz w:val="21"/>
              </w:rPr>
              <w:t>检查环境采光良好</w:t>
            </w:r>
          </w:p>
        </w:tc>
        <w:tc>
          <w:tcPr>
            <w:tcW w:w="1183" w:type="dxa"/>
          </w:tcPr>
          <w:p>
            <w:pPr>
              <w:pStyle w:val="9"/>
              <w:spacing w:before="29"/>
              <w:ind w:left="9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4</w:t>
            </w:r>
          </w:p>
        </w:tc>
        <w:tc>
          <w:tcPr>
            <w:tcW w:w="713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3" w:hRule="atLeast"/>
        </w:trPr>
        <w:tc>
          <w:tcPr>
            <w:tcW w:w="1191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985" w:type="dxa"/>
            <w:gridSpan w:val="2"/>
          </w:tcPr>
          <w:p>
            <w:pPr>
              <w:pStyle w:val="9"/>
              <w:spacing w:before="63"/>
              <w:ind w:left="161"/>
              <w:rPr>
                <w:sz w:val="21"/>
              </w:rPr>
            </w:pPr>
            <w:r>
              <w:rPr>
                <w:sz w:val="21"/>
              </w:rPr>
              <w:t>检查体位：上肢一般取坐位，下肢取仰卧位</w:t>
            </w:r>
          </w:p>
        </w:tc>
        <w:tc>
          <w:tcPr>
            <w:tcW w:w="1183" w:type="dxa"/>
          </w:tcPr>
          <w:p>
            <w:pPr>
              <w:pStyle w:val="9"/>
              <w:spacing w:before="46"/>
              <w:ind w:left="9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4</w:t>
            </w:r>
          </w:p>
        </w:tc>
        <w:tc>
          <w:tcPr>
            <w:tcW w:w="713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191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881" w:type="dxa"/>
            <w:gridSpan w:val="4"/>
          </w:tcPr>
          <w:p>
            <w:pPr>
              <w:pStyle w:val="9"/>
              <w:spacing w:before="30"/>
              <w:ind w:left="108"/>
              <w:rPr>
                <w:b/>
                <w:sz w:val="21"/>
              </w:rPr>
            </w:pPr>
            <w:r>
              <w:rPr>
                <w:b/>
                <w:sz w:val="21"/>
              </w:rPr>
              <w:t>望诊（12 分）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3" w:hRule="atLeast"/>
        </w:trPr>
        <w:tc>
          <w:tcPr>
            <w:tcW w:w="1191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985" w:type="dxa"/>
            <w:gridSpan w:val="2"/>
          </w:tcPr>
          <w:p>
            <w:pPr>
              <w:pStyle w:val="9"/>
              <w:spacing w:before="67"/>
              <w:ind w:left="161"/>
              <w:rPr>
                <w:sz w:val="21"/>
              </w:rPr>
            </w:pPr>
            <w:r>
              <w:rPr>
                <w:sz w:val="21"/>
              </w:rPr>
              <w:t>观察步入诊室时的情况，他人辅助或自行步入诊室</w:t>
            </w:r>
          </w:p>
        </w:tc>
        <w:tc>
          <w:tcPr>
            <w:tcW w:w="1183" w:type="dxa"/>
          </w:tcPr>
          <w:p>
            <w:pPr>
              <w:pStyle w:val="9"/>
              <w:spacing w:before="50"/>
              <w:ind w:left="9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4</w:t>
            </w:r>
          </w:p>
        </w:tc>
        <w:tc>
          <w:tcPr>
            <w:tcW w:w="713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8" w:hRule="atLeast"/>
        </w:trPr>
        <w:tc>
          <w:tcPr>
            <w:tcW w:w="1191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985" w:type="dxa"/>
            <w:gridSpan w:val="2"/>
          </w:tcPr>
          <w:p>
            <w:pPr>
              <w:pStyle w:val="9"/>
              <w:spacing w:before="61"/>
              <w:ind w:left="161"/>
              <w:rPr>
                <w:sz w:val="21"/>
              </w:rPr>
            </w:pPr>
            <w:r>
              <w:rPr>
                <w:sz w:val="21"/>
              </w:rPr>
              <w:t>一般情况，神志意识及表情</w:t>
            </w:r>
          </w:p>
        </w:tc>
        <w:tc>
          <w:tcPr>
            <w:tcW w:w="1183" w:type="dxa"/>
          </w:tcPr>
          <w:p>
            <w:pPr>
              <w:pStyle w:val="9"/>
              <w:spacing w:before="44"/>
              <w:ind w:left="9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4</w:t>
            </w:r>
          </w:p>
        </w:tc>
        <w:tc>
          <w:tcPr>
            <w:tcW w:w="713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7" w:hRule="atLeast"/>
        </w:trPr>
        <w:tc>
          <w:tcPr>
            <w:tcW w:w="1191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985" w:type="dxa"/>
            <w:gridSpan w:val="2"/>
          </w:tcPr>
          <w:p>
            <w:pPr>
              <w:pStyle w:val="9"/>
              <w:spacing w:before="74"/>
              <w:ind w:left="161"/>
              <w:rPr>
                <w:sz w:val="21"/>
              </w:rPr>
            </w:pPr>
            <w:r>
              <w:rPr>
                <w:sz w:val="21"/>
              </w:rPr>
              <w:t>患肢是否畸形、出血、压创，并描述其程度</w:t>
            </w:r>
          </w:p>
        </w:tc>
        <w:tc>
          <w:tcPr>
            <w:tcW w:w="1183" w:type="dxa"/>
          </w:tcPr>
          <w:p>
            <w:pPr>
              <w:pStyle w:val="9"/>
              <w:spacing w:before="57"/>
              <w:ind w:left="9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4</w:t>
            </w:r>
          </w:p>
        </w:tc>
        <w:tc>
          <w:tcPr>
            <w:tcW w:w="713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3" w:hRule="atLeast"/>
        </w:trPr>
        <w:tc>
          <w:tcPr>
            <w:tcW w:w="1191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881" w:type="dxa"/>
            <w:gridSpan w:val="4"/>
          </w:tcPr>
          <w:p>
            <w:pPr>
              <w:pStyle w:val="9"/>
              <w:spacing w:before="31"/>
              <w:ind w:left="108"/>
              <w:rPr>
                <w:b/>
                <w:sz w:val="21"/>
              </w:rPr>
            </w:pPr>
            <w:r>
              <w:rPr>
                <w:b/>
                <w:sz w:val="21"/>
              </w:rPr>
              <w:t>触诊（12 分）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" w:hRule="atLeast"/>
        </w:trPr>
        <w:tc>
          <w:tcPr>
            <w:tcW w:w="1191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985" w:type="dxa"/>
            <w:gridSpan w:val="2"/>
          </w:tcPr>
          <w:p>
            <w:pPr>
              <w:pStyle w:val="9"/>
              <w:spacing w:before="82"/>
              <w:ind w:left="161"/>
              <w:rPr>
                <w:sz w:val="21"/>
              </w:rPr>
            </w:pPr>
            <w:r>
              <w:rPr>
                <w:sz w:val="21"/>
              </w:rPr>
              <w:t>顺序：自近端向远端，自非病变部位向病变部位</w:t>
            </w:r>
          </w:p>
        </w:tc>
        <w:tc>
          <w:tcPr>
            <w:tcW w:w="1183" w:type="dxa"/>
          </w:tcPr>
          <w:p>
            <w:pPr>
              <w:pStyle w:val="9"/>
              <w:spacing w:before="65"/>
              <w:ind w:left="9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4</w:t>
            </w:r>
          </w:p>
        </w:tc>
        <w:tc>
          <w:tcPr>
            <w:tcW w:w="713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2" w:hRule="atLeast"/>
        </w:trPr>
        <w:tc>
          <w:tcPr>
            <w:tcW w:w="1191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985" w:type="dxa"/>
            <w:gridSpan w:val="2"/>
          </w:tcPr>
          <w:p>
            <w:pPr>
              <w:pStyle w:val="9"/>
              <w:spacing w:before="99"/>
              <w:ind w:left="161"/>
              <w:rPr>
                <w:sz w:val="21"/>
              </w:rPr>
            </w:pPr>
            <w:r>
              <w:rPr>
                <w:sz w:val="21"/>
              </w:rPr>
              <w:t>手背触诊：感觉皮温</w:t>
            </w:r>
          </w:p>
        </w:tc>
        <w:tc>
          <w:tcPr>
            <w:tcW w:w="1183" w:type="dxa"/>
          </w:tcPr>
          <w:p>
            <w:pPr>
              <w:pStyle w:val="9"/>
              <w:spacing w:before="82"/>
              <w:ind w:left="9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4</w:t>
            </w:r>
          </w:p>
        </w:tc>
        <w:tc>
          <w:tcPr>
            <w:tcW w:w="713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3" w:hRule="atLeast"/>
        </w:trPr>
        <w:tc>
          <w:tcPr>
            <w:tcW w:w="1191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985" w:type="dxa"/>
            <w:gridSpan w:val="2"/>
          </w:tcPr>
          <w:p>
            <w:pPr>
              <w:pStyle w:val="9"/>
              <w:spacing w:before="54" w:line="269" w:lineRule="exact"/>
              <w:ind w:left="161"/>
              <w:rPr>
                <w:sz w:val="21"/>
              </w:rPr>
            </w:pPr>
            <w:r>
              <w:rPr>
                <w:sz w:val="21"/>
              </w:rPr>
              <w:t>手指触诊：压痛、皮肤紧张度、有无波动感</w:t>
            </w:r>
          </w:p>
        </w:tc>
        <w:tc>
          <w:tcPr>
            <w:tcW w:w="1183" w:type="dxa"/>
          </w:tcPr>
          <w:p>
            <w:pPr>
              <w:pStyle w:val="9"/>
              <w:spacing w:before="35"/>
              <w:ind w:left="9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4</w:t>
            </w:r>
          </w:p>
        </w:tc>
        <w:tc>
          <w:tcPr>
            <w:tcW w:w="713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6" w:hRule="atLeast"/>
        </w:trPr>
        <w:tc>
          <w:tcPr>
            <w:tcW w:w="1191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881" w:type="dxa"/>
            <w:gridSpan w:val="4"/>
          </w:tcPr>
          <w:p>
            <w:pPr>
              <w:pStyle w:val="9"/>
              <w:spacing w:before="18"/>
              <w:ind w:left="108"/>
              <w:rPr>
                <w:b/>
                <w:sz w:val="21"/>
              </w:rPr>
            </w:pPr>
            <w:r>
              <w:rPr>
                <w:b/>
                <w:sz w:val="21"/>
              </w:rPr>
              <w:t>动诊（16 分）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3" w:hRule="atLeast"/>
        </w:trPr>
        <w:tc>
          <w:tcPr>
            <w:tcW w:w="1191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985" w:type="dxa"/>
            <w:gridSpan w:val="2"/>
          </w:tcPr>
          <w:p>
            <w:pPr>
              <w:pStyle w:val="9"/>
              <w:spacing w:before="68"/>
              <w:ind w:left="161"/>
              <w:rPr>
                <w:sz w:val="21"/>
              </w:rPr>
            </w:pPr>
            <w:r>
              <w:rPr>
                <w:sz w:val="21"/>
              </w:rPr>
              <w:t>顺序：先主动再被动，先近端再远端</w:t>
            </w:r>
          </w:p>
        </w:tc>
        <w:tc>
          <w:tcPr>
            <w:tcW w:w="1183" w:type="dxa"/>
          </w:tcPr>
          <w:p>
            <w:pPr>
              <w:pStyle w:val="9"/>
              <w:spacing w:before="51"/>
              <w:ind w:left="9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4</w:t>
            </w:r>
          </w:p>
        </w:tc>
        <w:tc>
          <w:tcPr>
            <w:tcW w:w="713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5" w:hRule="atLeast"/>
        </w:trPr>
        <w:tc>
          <w:tcPr>
            <w:tcW w:w="1191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985" w:type="dxa"/>
            <w:gridSpan w:val="2"/>
          </w:tcPr>
          <w:p>
            <w:pPr>
              <w:pStyle w:val="9"/>
              <w:spacing w:before="21" w:line="300" w:lineRule="atLeast"/>
              <w:ind w:left="161" w:right="142"/>
              <w:jc w:val="both"/>
              <w:rPr>
                <w:sz w:val="21"/>
              </w:rPr>
            </w:pPr>
            <w:r>
              <w:rPr>
                <w:w w:val="95"/>
                <w:sz w:val="21"/>
              </w:rPr>
              <w:t xml:space="preserve">主动活动：若上肢疾病，检查肩关节屈曲外展上举、肘关节伸 屈、腕关节伸屈、掌指关节伸屈；若下肢疾病，检查髋关节屈 </w:t>
            </w:r>
            <w:r>
              <w:rPr>
                <w:sz w:val="21"/>
              </w:rPr>
              <w:t>伸、膝关节屈伸、踝关节屈伸</w:t>
            </w:r>
          </w:p>
        </w:tc>
        <w:tc>
          <w:tcPr>
            <w:tcW w:w="1183" w:type="dxa"/>
          </w:tcPr>
          <w:p>
            <w:pPr>
              <w:pStyle w:val="9"/>
              <w:spacing w:before="9"/>
              <w:rPr>
                <w:b/>
                <w:sz w:val="26"/>
              </w:rPr>
            </w:pPr>
          </w:p>
          <w:p>
            <w:pPr>
              <w:pStyle w:val="9"/>
              <w:ind w:left="9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4</w:t>
            </w:r>
          </w:p>
        </w:tc>
        <w:tc>
          <w:tcPr>
            <w:tcW w:w="713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3" w:hRule="atLeast"/>
        </w:trPr>
        <w:tc>
          <w:tcPr>
            <w:tcW w:w="1191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985" w:type="dxa"/>
            <w:gridSpan w:val="2"/>
          </w:tcPr>
          <w:p>
            <w:pPr>
              <w:pStyle w:val="9"/>
              <w:spacing w:before="92"/>
              <w:ind w:left="161"/>
              <w:rPr>
                <w:sz w:val="21"/>
              </w:rPr>
            </w:pPr>
            <w:r>
              <w:rPr>
                <w:sz w:val="21"/>
              </w:rPr>
              <w:t>被动活动：同上，了解有无被动牵拉痛</w:t>
            </w:r>
          </w:p>
        </w:tc>
        <w:tc>
          <w:tcPr>
            <w:tcW w:w="1183" w:type="dxa"/>
          </w:tcPr>
          <w:p>
            <w:pPr>
              <w:pStyle w:val="9"/>
              <w:spacing w:before="75"/>
              <w:ind w:left="9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4</w:t>
            </w:r>
          </w:p>
        </w:tc>
        <w:tc>
          <w:tcPr>
            <w:tcW w:w="713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7" w:hRule="atLeast"/>
        </w:trPr>
        <w:tc>
          <w:tcPr>
            <w:tcW w:w="1191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985" w:type="dxa"/>
            <w:gridSpan w:val="2"/>
          </w:tcPr>
          <w:p>
            <w:pPr>
              <w:pStyle w:val="9"/>
              <w:spacing w:before="74"/>
              <w:ind w:left="161"/>
              <w:rPr>
                <w:sz w:val="21"/>
              </w:rPr>
            </w:pPr>
            <w:r>
              <w:rPr>
                <w:sz w:val="21"/>
              </w:rPr>
              <w:t>是否有骨擦音和骨擦感</w:t>
            </w:r>
          </w:p>
        </w:tc>
        <w:tc>
          <w:tcPr>
            <w:tcW w:w="1183" w:type="dxa"/>
          </w:tcPr>
          <w:p>
            <w:pPr>
              <w:pStyle w:val="9"/>
              <w:spacing w:before="57"/>
              <w:ind w:left="9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4</w:t>
            </w:r>
          </w:p>
        </w:tc>
        <w:tc>
          <w:tcPr>
            <w:tcW w:w="713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1191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881" w:type="dxa"/>
            <w:gridSpan w:val="4"/>
          </w:tcPr>
          <w:p>
            <w:pPr>
              <w:pStyle w:val="9"/>
              <w:spacing w:before="24"/>
              <w:ind w:left="108"/>
              <w:rPr>
                <w:b/>
                <w:sz w:val="21"/>
              </w:rPr>
            </w:pPr>
            <w:r>
              <w:rPr>
                <w:b/>
                <w:sz w:val="21"/>
              </w:rPr>
              <w:t>量诊（12 分）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7" w:hRule="atLeast"/>
        </w:trPr>
        <w:tc>
          <w:tcPr>
            <w:tcW w:w="1191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985" w:type="dxa"/>
            <w:gridSpan w:val="2"/>
          </w:tcPr>
          <w:p>
            <w:pPr>
              <w:pStyle w:val="9"/>
              <w:spacing w:before="99"/>
              <w:ind w:left="161"/>
              <w:rPr>
                <w:sz w:val="21"/>
              </w:rPr>
            </w:pPr>
            <w:r>
              <w:rPr>
                <w:sz w:val="21"/>
              </w:rPr>
              <w:t>测量肢体周径</w:t>
            </w:r>
          </w:p>
        </w:tc>
        <w:tc>
          <w:tcPr>
            <w:tcW w:w="1183" w:type="dxa"/>
          </w:tcPr>
          <w:p>
            <w:pPr>
              <w:pStyle w:val="9"/>
              <w:spacing w:before="82"/>
              <w:ind w:left="9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4</w:t>
            </w:r>
          </w:p>
        </w:tc>
        <w:tc>
          <w:tcPr>
            <w:tcW w:w="713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7" w:hRule="atLeast"/>
        </w:trPr>
        <w:tc>
          <w:tcPr>
            <w:tcW w:w="1191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985" w:type="dxa"/>
            <w:gridSpan w:val="2"/>
          </w:tcPr>
          <w:p>
            <w:pPr>
              <w:pStyle w:val="9"/>
              <w:spacing w:before="76"/>
              <w:ind w:left="161"/>
              <w:rPr>
                <w:sz w:val="21"/>
              </w:rPr>
            </w:pPr>
            <w:r>
              <w:rPr>
                <w:sz w:val="21"/>
              </w:rPr>
              <w:t>测量肢体长度</w:t>
            </w:r>
          </w:p>
        </w:tc>
        <w:tc>
          <w:tcPr>
            <w:tcW w:w="1183" w:type="dxa"/>
          </w:tcPr>
          <w:p>
            <w:pPr>
              <w:pStyle w:val="9"/>
              <w:spacing w:before="57"/>
              <w:ind w:left="9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4</w:t>
            </w:r>
          </w:p>
        </w:tc>
        <w:tc>
          <w:tcPr>
            <w:tcW w:w="713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8" w:hRule="atLeast"/>
        </w:trPr>
        <w:tc>
          <w:tcPr>
            <w:tcW w:w="1191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985" w:type="dxa"/>
            <w:gridSpan w:val="2"/>
          </w:tcPr>
          <w:p>
            <w:pPr>
              <w:pStyle w:val="9"/>
              <w:spacing w:before="45" w:line="263" w:lineRule="exact"/>
              <w:ind w:left="161"/>
              <w:rPr>
                <w:sz w:val="21"/>
              </w:rPr>
            </w:pPr>
            <w:r>
              <w:rPr>
                <w:sz w:val="21"/>
              </w:rPr>
              <w:t>测量关节活动度</w:t>
            </w:r>
          </w:p>
        </w:tc>
        <w:tc>
          <w:tcPr>
            <w:tcW w:w="1183" w:type="dxa"/>
          </w:tcPr>
          <w:p>
            <w:pPr>
              <w:pStyle w:val="9"/>
              <w:spacing w:before="28"/>
              <w:ind w:left="9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4</w:t>
            </w:r>
          </w:p>
        </w:tc>
        <w:tc>
          <w:tcPr>
            <w:tcW w:w="713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1191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881" w:type="dxa"/>
            <w:gridSpan w:val="4"/>
          </w:tcPr>
          <w:p>
            <w:pPr>
              <w:pStyle w:val="9"/>
              <w:spacing w:before="24"/>
              <w:ind w:left="108"/>
              <w:rPr>
                <w:b/>
                <w:sz w:val="21"/>
              </w:rPr>
            </w:pPr>
            <w:r>
              <w:rPr>
                <w:b/>
                <w:sz w:val="21"/>
              </w:rPr>
              <w:t>血管功能检查（12 分）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7" w:hRule="atLeast"/>
        </w:trPr>
        <w:tc>
          <w:tcPr>
            <w:tcW w:w="1191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985" w:type="dxa"/>
            <w:gridSpan w:val="2"/>
          </w:tcPr>
          <w:p>
            <w:pPr>
              <w:pStyle w:val="9"/>
              <w:spacing w:before="89"/>
              <w:ind w:left="161"/>
              <w:rPr>
                <w:sz w:val="21"/>
              </w:rPr>
            </w:pPr>
            <w:r>
              <w:rPr>
                <w:sz w:val="21"/>
              </w:rPr>
              <w:t>检查双侧动脉搏动</w:t>
            </w:r>
          </w:p>
        </w:tc>
        <w:tc>
          <w:tcPr>
            <w:tcW w:w="1183" w:type="dxa"/>
          </w:tcPr>
          <w:p>
            <w:pPr>
              <w:pStyle w:val="9"/>
              <w:spacing w:before="73"/>
              <w:ind w:left="9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4</w:t>
            </w:r>
          </w:p>
        </w:tc>
        <w:tc>
          <w:tcPr>
            <w:tcW w:w="713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7" w:hRule="atLeast"/>
        </w:trPr>
        <w:tc>
          <w:tcPr>
            <w:tcW w:w="1191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985" w:type="dxa"/>
            <w:gridSpan w:val="2"/>
          </w:tcPr>
          <w:p>
            <w:pPr>
              <w:pStyle w:val="9"/>
              <w:spacing w:before="89"/>
              <w:ind w:left="161"/>
              <w:rPr>
                <w:sz w:val="21"/>
              </w:rPr>
            </w:pPr>
            <w:r>
              <w:rPr>
                <w:sz w:val="21"/>
              </w:rPr>
              <w:t>检查毛细血管充盈</w:t>
            </w:r>
          </w:p>
        </w:tc>
        <w:tc>
          <w:tcPr>
            <w:tcW w:w="1183" w:type="dxa"/>
          </w:tcPr>
          <w:p>
            <w:pPr>
              <w:pStyle w:val="9"/>
              <w:spacing w:before="72"/>
              <w:ind w:left="9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4</w:t>
            </w:r>
          </w:p>
        </w:tc>
        <w:tc>
          <w:tcPr>
            <w:tcW w:w="713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7" w:hRule="atLeast"/>
        </w:trPr>
        <w:tc>
          <w:tcPr>
            <w:tcW w:w="1191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985" w:type="dxa"/>
            <w:gridSpan w:val="2"/>
          </w:tcPr>
          <w:p>
            <w:pPr>
              <w:pStyle w:val="9"/>
              <w:spacing w:before="76"/>
              <w:ind w:left="161"/>
              <w:rPr>
                <w:sz w:val="21"/>
              </w:rPr>
            </w:pPr>
            <w:r>
              <w:rPr>
                <w:sz w:val="21"/>
              </w:rPr>
              <w:t>检查静脉是否曲张</w:t>
            </w:r>
          </w:p>
        </w:tc>
        <w:tc>
          <w:tcPr>
            <w:tcW w:w="1183" w:type="dxa"/>
          </w:tcPr>
          <w:p>
            <w:pPr>
              <w:pStyle w:val="9"/>
              <w:spacing w:before="57"/>
              <w:ind w:left="9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4</w:t>
            </w:r>
          </w:p>
        </w:tc>
        <w:tc>
          <w:tcPr>
            <w:tcW w:w="713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3" w:hRule="atLeast"/>
        </w:trPr>
        <w:tc>
          <w:tcPr>
            <w:tcW w:w="1191" w:type="dxa"/>
            <w:vMerge w:val="restart"/>
          </w:tcPr>
          <w:p>
            <w:pPr>
              <w:pStyle w:val="9"/>
              <w:spacing w:before="12"/>
              <w:rPr>
                <w:b/>
                <w:sz w:val="14"/>
              </w:rPr>
            </w:pPr>
          </w:p>
          <w:p>
            <w:pPr>
              <w:pStyle w:val="9"/>
              <w:ind w:left="106"/>
              <w:rPr>
                <w:sz w:val="21"/>
              </w:rPr>
            </w:pPr>
            <w:r>
              <w:rPr>
                <w:sz w:val="21"/>
              </w:rPr>
              <w:t>其他查体</w:t>
            </w:r>
          </w:p>
        </w:tc>
        <w:tc>
          <w:tcPr>
            <w:tcW w:w="5985" w:type="dxa"/>
            <w:gridSpan w:val="2"/>
          </w:tcPr>
          <w:p>
            <w:pPr>
              <w:pStyle w:val="9"/>
              <w:spacing w:before="43" w:line="260" w:lineRule="exact"/>
              <w:ind w:left="161"/>
              <w:rPr>
                <w:sz w:val="21"/>
              </w:rPr>
            </w:pPr>
            <w:r>
              <w:rPr>
                <w:sz w:val="21"/>
              </w:rPr>
              <w:t>有鉴别诊断思路，进行除专科体检外其他查体</w:t>
            </w:r>
          </w:p>
        </w:tc>
        <w:tc>
          <w:tcPr>
            <w:tcW w:w="1183" w:type="dxa"/>
          </w:tcPr>
          <w:p>
            <w:pPr>
              <w:pStyle w:val="9"/>
              <w:spacing w:before="26"/>
              <w:ind w:left="9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13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0" w:hRule="atLeast"/>
        </w:trPr>
        <w:tc>
          <w:tcPr>
            <w:tcW w:w="1191" w:type="dxa"/>
            <w:vMerge w:val="continue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985" w:type="dxa"/>
            <w:gridSpan w:val="2"/>
          </w:tcPr>
          <w:p>
            <w:pPr>
              <w:pStyle w:val="9"/>
              <w:spacing w:before="43" w:line="257" w:lineRule="exact"/>
              <w:ind w:left="161"/>
              <w:rPr>
                <w:sz w:val="21"/>
              </w:rPr>
            </w:pPr>
            <w:r>
              <w:rPr>
                <w:sz w:val="21"/>
              </w:rPr>
              <w:t>结合病例，其他查体的部位选择正确</w:t>
            </w:r>
          </w:p>
        </w:tc>
        <w:tc>
          <w:tcPr>
            <w:tcW w:w="1183" w:type="dxa"/>
          </w:tcPr>
          <w:p>
            <w:pPr>
              <w:pStyle w:val="9"/>
              <w:spacing w:before="26"/>
              <w:ind w:left="9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13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atLeast"/>
        </w:trPr>
        <w:tc>
          <w:tcPr>
            <w:tcW w:w="1191" w:type="dxa"/>
            <w:vMerge w:val="continue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  <w:tc>
          <w:tcPr>
            <w:tcW w:w="5985" w:type="dxa"/>
            <w:gridSpan w:val="2"/>
          </w:tcPr>
          <w:p>
            <w:pPr>
              <w:pStyle w:val="9"/>
              <w:spacing w:before="43" w:line="260" w:lineRule="exact"/>
              <w:ind w:left="161"/>
              <w:rPr>
                <w:sz w:val="21"/>
              </w:rPr>
            </w:pPr>
            <w:r>
              <w:rPr>
                <w:sz w:val="21"/>
              </w:rPr>
              <w:t>查体手法正确，操作停留时间足够</w:t>
            </w:r>
          </w:p>
        </w:tc>
        <w:tc>
          <w:tcPr>
            <w:tcW w:w="1183" w:type="dxa"/>
          </w:tcPr>
          <w:p>
            <w:pPr>
              <w:pStyle w:val="9"/>
              <w:spacing w:before="26"/>
              <w:ind w:left="9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13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atLeast"/>
        </w:trPr>
        <w:tc>
          <w:tcPr>
            <w:tcW w:w="1191" w:type="dxa"/>
            <w:vMerge w:val="restart"/>
          </w:tcPr>
          <w:p>
            <w:pPr>
              <w:pStyle w:val="9"/>
              <w:rPr>
                <w:b/>
                <w:sz w:val="15"/>
              </w:rPr>
            </w:pPr>
          </w:p>
          <w:p>
            <w:pPr>
              <w:pStyle w:val="9"/>
              <w:ind w:left="106"/>
              <w:rPr>
                <w:sz w:val="21"/>
              </w:rPr>
            </w:pPr>
            <w:r>
              <w:rPr>
                <w:sz w:val="21"/>
              </w:rPr>
              <w:t>整体评价</w:t>
            </w:r>
          </w:p>
        </w:tc>
        <w:tc>
          <w:tcPr>
            <w:tcW w:w="5985" w:type="dxa"/>
            <w:gridSpan w:val="2"/>
          </w:tcPr>
          <w:p>
            <w:pPr>
              <w:pStyle w:val="9"/>
              <w:spacing w:before="44" w:line="259" w:lineRule="exact"/>
              <w:ind w:left="161"/>
              <w:rPr>
                <w:sz w:val="21"/>
              </w:rPr>
            </w:pPr>
            <w:r>
              <w:rPr>
                <w:sz w:val="21"/>
              </w:rPr>
              <w:t>根据问诊结果，选择查体正确</w:t>
            </w:r>
          </w:p>
        </w:tc>
        <w:tc>
          <w:tcPr>
            <w:tcW w:w="1183" w:type="dxa"/>
          </w:tcPr>
          <w:p>
            <w:pPr>
              <w:pStyle w:val="9"/>
              <w:spacing w:before="27"/>
              <w:ind w:left="9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2</w:t>
            </w:r>
          </w:p>
        </w:tc>
        <w:tc>
          <w:tcPr>
            <w:tcW w:w="713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3" w:hRule="atLeast"/>
        </w:trPr>
        <w:tc>
          <w:tcPr>
            <w:tcW w:w="1191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985" w:type="dxa"/>
            <w:gridSpan w:val="2"/>
          </w:tcPr>
          <w:p>
            <w:pPr>
              <w:pStyle w:val="9"/>
              <w:spacing w:before="42" w:line="261" w:lineRule="exact"/>
              <w:ind w:left="161"/>
              <w:rPr>
                <w:sz w:val="21"/>
              </w:rPr>
            </w:pPr>
            <w:r>
              <w:rPr>
                <w:sz w:val="21"/>
              </w:rPr>
              <w:t>体检过程连贯有序，动作轻柔，体现人文关怀</w:t>
            </w:r>
          </w:p>
        </w:tc>
        <w:tc>
          <w:tcPr>
            <w:tcW w:w="1183" w:type="dxa"/>
          </w:tcPr>
          <w:p>
            <w:pPr>
              <w:pStyle w:val="9"/>
              <w:spacing w:before="25"/>
              <w:ind w:left="9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3</w:t>
            </w:r>
          </w:p>
        </w:tc>
        <w:tc>
          <w:tcPr>
            <w:tcW w:w="713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atLeast"/>
        </w:trPr>
        <w:tc>
          <w:tcPr>
            <w:tcW w:w="7176" w:type="dxa"/>
            <w:gridSpan w:val="3"/>
          </w:tcPr>
          <w:p>
            <w:pPr>
              <w:pStyle w:val="9"/>
              <w:tabs>
                <w:tab w:val="left" w:pos="427"/>
              </w:tabs>
              <w:spacing w:before="25"/>
              <w:ind w:left="7"/>
              <w:jc w:val="center"/>
              <w:rPr>
                <w:sz w:val="21"/>
              </w:rPr>
            </w:pPr>
            <w:r>
              <w:rPr>
                <w:sz w:val="21"/>
              </w:rPr>
              <w:t>合</w:t>
            </w:r>
            <w:r>
              <w:rPr>
                <w:sz w:val="21"/>
              </w:rPr>
              <w:tab/>
            </w:r>
            <w:r>
              <w:rPr>
                <w:sz w:val="21"/>
              </w:rPr>
              <w:t>计</w:t>
            </w:r>
          </w:p>
        </w:tc>
        <w:tc>
          <w:tcPr>
            <w:tcW w:w="1183" w:type="dxa"/>
          </w:tcPr>
          <w:p>
            <w:pPr>
              <w:pStyle w:val="9"/>
              <w:spacing w:before="25"/>
              <w:ind w:left="253" w:right="244"/>
              <w:jc w:val="center"/>
              <w:rPr>
                <w:sz w:val="21"/>
              </w:rPr>
            </w:pPr>
            <w:r>
              <w:rPr>
                <w:sz w:val="21"/>
              </w:rPr>
              <w:t>100</w:t>
            </w:r>
          </w:p>
        </w:tc>
        <w:tc>
          <w:tcPr>
            <w:tcW w:w="713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</w:tbl>
    <w:p>
      <w:pPr>
        <w:spacing w:before="5" w:line="240" w:lineRule="auto"/>
        <w:rPr>
          <w:b/>
          <w:sz w:val="8"/>
        </w:rPr>
      </w:pPr>
    </w:p>
    <w:p>
      <w:pPr>
        <w:spacing w:before="70"/>
        <w:ind w:left="718" w:right="0" w:firstLine="0"/>
        <w:jc w:val="left"/>
        <w:rPr>
          <w:b/>
          <w:sz w:val="21"/>
        </w:rPr>
      </w:pPr>
      <w:r>
        <w:rPr>
          <w:b/>
          <w:sz w:val="21"/>
        </w:rPr>
        <w:t>考官签字：</w:t>
      </w:r>
    </w:p>
    <w:p>
      <w:pPr>
        <w:spacing w:after="0"/>
        <w:jc w:val="left"/>
        <w:rPr>
          <w:sz w:val="21"/>
        </w:rPr>
        <w:sectPr>
          <w:headerReference r:id="rId7" w:type="default"/>
          <w:pgSz w:w="11910" w:h="16840"/>
          <w:pgMar w:top="1400" w:right="700" w:bottom="280" w:left="700" w:header="0" w:footer="0" w:gutter="0"/>
          <w:cols w:space="720" w:num="1"/>
        </w:sectPr>
      </w:pPr>
    </w:p>
    <w:p>
      <w:pPr>
        <w:spacing w:before="10" w:line="240" w:lineRule="auto"/>
        <w:rPr>
          <w:b/>
          <w:sz w:val="12"/>
        </w:rPr>
      </w:pPr>
    </w:p>
    <w:p>
      <w:pPr>
        <w:pStyle w:val="2"/>
        <w:spacing w:before="49"/>
        <w:ind w:left="913" w:right="908"/>
        <w:jc w:val="center"/>
      </w:pPr>
      <w:r>
        <w:t>体格检查评分表（颈椎或腰椎检查）</w:t>
      </w:r>
    </w:p>
    <w:p>
      <w:pPr>
        <w:spacing w:before="5" w:line="240" w:lineRule="auto"/>
        <w:rPr>
          <w:b/>
          <w:sz w:val="6"/>
        </w:rPr>
      </w:pPr>
    </w:p>
    <w:tbl>
      <w:tblPr>
        <w:tblStyle w:val="5"/>
        <w:tblW w:w="0" w:type="auto"/>
        <w:tblInd w:w="12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84"/>
        <w:gridCol w:w="3983"/>
        <w:gridCol w:w="1650"/>
        <w:gridCol w:w="1420"/>
        <w:gridCol w:w="977"/>
        <w:gridCol w:w="74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1484" w:type="dxa"/>
          </w:tcPr>
          <w:p>
            <w:pPr>
              <w:pStyle w:val="9"/>
              <w:spacing w:before="24"/>
              <w:ind w:left="294" w:right="290"/>
              <w:jc w:val="center"/>
              <w:rPr>
                <w:sz w:val="21"/>
              </w:rPr>
            </w:pPr>
            <w:r>
              <w:rPr>
                <w:sz w:val="21"/>
              </w:rPr>
              <w:t>考生姓名</w:t>
            </w:r>
          </w:p>
        </w:tc>
        <w:tc>
          <w:tcPr>
            <w:tcW w:w="3983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  <w:tc>
          <w:tcPr>
            <w:tcW w:w="1650" w:type="dxa"/>
          </w:tcPr>
          <w:p>
            <w:pPr>
              <w:pStyle w:val="9"/>
              <w:spacing w:before="24"/>
              <w:ind w:left="382" w:right="375"/>
              <w:jc w:val="center"/>
              <w:rPr>
                <w:rFonts w:hint="eastAsia" w:eastAsia="宋体"/>
                <w:sz w:val="21"/>
                <w:lang w:eastAsia="zh-CN"/>
              </w:rPr>
            </w:pPr>
            <w:r>
              <w:rPr>
                <w:rFonts w:hint="eastAsia"/>
                <w:sz w:val="21"/>
                <w:lang w:eastAsia="zh-CN"/>
              </w:rPr>
              <w:t>终身码</w:t>
            </w:r>
          </w:p>
        </w:tc>
        <w:tc>
          <w:tcPr>
            <w:tcW w:w="3141" w:type="dxa"/>
            <w:gridSpan w:val="3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1484" w:type="dxa"/>
          </w:tcPr>
          <w:p>
            <w:pPr>
              <w:pStyle w:val="9"/>
              <w:spacing w:before="23"/>
              <w:ind w:left="294" w:right="290"/>
              <w:jc w:val="center"/>
              <w:rPr>
                <w:sz w:val="21"/>
              </w:rPr>
            </w:pPr>
            <w:r>
              <w:rPr>
                <w:sz w:val="21"/>
              </w:rPr>
              <w:t>培训学科</w:t>
            </w:r>
          </w:p>
        </w:tc>
        <w:tc>
          <w:tcPr>
            <w:tcW w:w="3983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  <w:tc>
          <w:tcPr>
            <w:tcW w:w="1650" w:type="dxa"/>
          </w:tcPr>
          <w:p>
            <w:pPr>
              <w:pStyle w:val="9"/>
              <w:spacing w:before="23"/>
              <w:ind w:left="382" w:right="375"/>
              <w:jc w:val="center"/>
              <w:rPr>
                <w:sz w:val="21"/>
              </w:rPr>
            </w:pPr>
            <w:r>
              <w:rPr>
                <w:sz w:val="21"/>
              </w:rPr>
              <w:t>考核基地</w:t>
            </w:r>
          </w:p>
        </w:tc>
        <w:tc>
          <w:tcPr>
            <w:tcW w:w="3141" w:type="dxa"/>
            <w:gridSpan w:val="3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1484" w:type="dxa"/>
          </w:tcPr>
          <w:p>
            <w:pPr>
              <w:pStyle w:val="9"/>
              <w:spacing w:before="22"/>
              <w:ind w:left="294" w:right="290"/>
              <w:jc w:val="center"/>
              <w:rPr>
                <w:sz w:val="21"/>
              </w:rPr>
            </w:pPr>
            <w:r>
              <w:rPr>
                <w:sz w:val="21"/>
              </w:rPr>
              <w:t>考核时间</w:t>
            </w:r>
          </w:p>
        </w:tc>
        <w:tc>
          <w:tcPr>
            <w:tcW w:w="8774" w:type="dxa"/>
            <w:gridSpan w:val="5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1484" w:type="dxa"/>
          </w:tcPr>
          <w:p>
            <w:pPr>
              <w:pStyle w:val="9"/>
              <w:spacing w:before="22"/>
              <w:ind w:left="299" w:right="290"/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>评分项目</w:t>
            </w:r>
          </w:p>
        </w:tc>
        <w:tc>
          <w:tcPr>
            <w:tcW w:w="7053" w:type="dxa"/>
            <w:gridSpan w:val="3"/>
          </w:tcPr>
          <w:p>
            <w:pPr>
              <w:pStyle w:val="9"/>
              <w:spacing w:before="22"/>
              <w:ind w:left="3085" w:right="3074"/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>评分要素</w:t>
            </w:r>
          </w:p>
        </w:tc>
        <w:tc>
          <w:tcPr>
            <w:tcW w:w="977" w:type="dxa"/>
          </w:tcPr>
          <w:p>
            <w:pPr>
              <w:pStyle w:val="9"/>
              <w:spacing w:before="22"/>
              <w:ind w:left="150" w:right="143"/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>标准分</w:t>
            </w:r>
          </w:p>
        </w:tc>
        <w:tc>
          <w:tcPr>
            <w:tcW w:w="744" w:type="dxa"/>
          </w:tcPr>
          <w:p>
            <w:pPr>
              <w:pStyle w:val="9"/>
              <w:spacing w:before="22"/>
              <w:ind w:left="161"/>
              <w:rPr>
                <w:b/>
                <w:sz w:val="21"/>
              </w:rPr>
            </w:pPr>
            <w:r>
              <w:rPr>
                <w:b/>
                <w:sz w:val="21"/>
              </w:rPr>
              <w:t>得分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17" w:hRule="atLeast"/>
        </w:trPr>
        <w:tc>
          <w:tcPr>
            <w:tcW w:w="1484" w:type="dxa"/>
            <w:vMerge w:val="restart"/>
          </w:tcPr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spacing w:before="5"/>
              <w:rPr>
                <w:b/>
                <w:sz w:val="18"/>
              </w:rPr>
            </w:pPr>
          </w:p>
          <w:p>
            <w:pPr>
              <w:pStyle w:val="9"/>
              <w:spacing w:line="242" w:lineRule="auto"/>
              <w:ind w:left="106" w:right="107"/>
              <w:jc w:val="both"/>
              <w:rPr>
                <w:sz w:val="21"/>
              </w:rPr>
            </w:pPr>
            <w:r>
              <w:rPr>
                <w:sz w:val="21"/>
              </w:rPr>
              <w:t>专科检查（</w:t>
            </w:r>
            <w:r>
              <w:rPr>
                <w:spacing w:val="-14"/>
                <w:sz w:val="21"/>
              </w:rPr>
              <w:t xml:space="preserve">根据疾病 </w:t>
            </w:r>
            <w:r>
              <w:rPr>
                <w:sz w:val="21"/>
              </w:rPr>
              <w:t>2</w:t>
            </w:r>
            <w:r>
              <w:rPr>
                <w:spacing w:val="-36"/>
                <w:sz w:val="21"/>
              </w:rPr>
              <w:t xml:space="preserve"> 选 </w:t>
            </w:r>
            <w:r>
              <w:rPr>
                <w:sz w:val="21"/>
              </w:rPr>
              <w:t>1 进行查体）</w:t>
            </w:r>
          </w:p>
        </w:tc>
        <w:tc>
          <w:tcPr>
            <w:tcW w:w="8774" w:type="dxa"/>
            <w:gridSpan w:val="5"/>
          </w:tcPr>
          <w:p>
            <w:pPr>
              <w:pStyle w:val="9"/>
              <w:spacing w:before="41" w:line="256" w:lineRule="exact"/>
              <w:ind w:left="161"/>
              <w:rPr>
                <w:b/>
                <w:sz w:val="21"/>
              </w:rPr>
            </w:pPr>
            <w:r>
              <w:rPr>
                <w:b/>
                <w:sz w:val="21"/>
              </w:rPr>
              <w:t>颈椎疾病神经查体（80分）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1484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053" w:type="dxa"/>
            <w:gridSpan w:val="3"/>
          </w:tcPr>
          <w:p>
            <w:pPr>
              <w:pStyle w:val="9"/>
              <w:spacing w:before="40" w:line="257" w:lineRule="exact"/>
              <w:ind w:left="161"/>
              <w:rPr>
                <w:sz w:val="21"/>
              </w:rPr>
            </w:pPr>
            <w:r>
              <w:rPr>
                <w:sz w:val="21"/>
              </w:rPr>
              <w:t>颈项部外形，口述是否偏斜、保护性姿势等</w:t>
            </w:r>
          </w:p>
        </w:tc>
        <w:tc>
          <w:tcPr>
            <w:tcW w:w="977" w:type="dxa"/>
          </w:tcPr>
          <w:p>
            <w:pPr>
              <w:pStyle w:val="9"/>
              <w:spacing w:before="23"/>
              <w:ind w:left="8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4</w:t>
            </w:r>
          </w:p>
        </w:tc>
        <w:tc>
          <w:tcPr>
            <w:tcW w:w="744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1484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053" w:type="dxa"/>
            <w:gridSpan w:val="3"/>
          </w:tcPr>
          <w:p>
            <w:pPr>
              <w:pStyle w:val="9"/>
              <w:spacing w:before="39" w:line="257" w:lineRule="exact"/>
              <w:ind w:left="161"/>
              <w:rPr>
                <w:sz w:val="21"/>
              </w:rPr>
            </w:pPr>
            <w:r>
              <w:rPr>
                <w:sz w:val="21"/>
              </w:rPr>
              <w:t>颈椎活动是否受限：屈曲、后伸、侧屈、旋转（每项1分）</w:t>
            </w:r>
          </w:p>
        </w:tc>
        <w:tc>
          <w:tcPr>
            <w:tcW w:w="977" w:type="dxa"/>
          </w:tcPr>
          <w:p>
            <w:pPr>
              <w:pStyle w:val="9"/>
              <w:spacing w:before="23"/>
              <w:ind w:left="8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4</w:t>
            </w:r>
          </w:p>
        </w:tc>
        <w:tc>
          <w:tcPr>
            <w:tcW w:w="744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1484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053" w:type="dxa"/>
            <w:gridSpan w:val="3"/>
          </w:tcPr>
          <w:p>
            <w:pPr>
              <w:pStyle w:val="9"/>
              <w:spacing w:before="39" w:line="258" w:lineRule="exact"/>
              <w:ind w:left="161"/>
              <w:rPr>
                <w:sz w:val="21"/>
              </w:rPr>
            </w:pPr>
            <w:r>
              <w:rPr>
                <w:sz w:val="21"/>
              </w:rPr>
              <w:t>颈项部棘突（2分</w:t>
            </w:r>
            <w:r>
              <w:rPr>
                <w:spacing w:val="-104"/>
                <w:sz w:val="21"/>
              </w:rPr>
              <w:t>）</w:t>
            </w:r>
            <w:r>
              <w:rPr>
                <w:sz w:val="21"/>
              </w:rPr>
              <w:t>、棘间（2分）及棘突旁（2分）是否存在压痛、放射痛</w:t>
            </w:r>
          </w:p>
        </w:tc>
        <w:tc>
          <w:tcPr>
            <w:tcW w:w="977" w:type="dxa"/>
          </w:tcPr>
          <w:p>
            <w:pPr>
              <w:pStyle w:val="9"/>
              <w:spacing w:before="22"/>
              <w:ind w:left="8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6</w:t>
            </w:r>
          </w:p>
        </w:tc>
        <w:tc>
          <w:tcPr>
            <w:tcW w:w="744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1484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053" w:type="dxa"/>
            <w:gridSpan w:val="3"/>
          </w:tcPr>
          <w:p>
            <w:pPr>
              <w:pStyle w:val="9"/>
              <w:spacing w:before="40" w:line="256" w:lineRule="exact"/>
              <w:ind w:left="161"/>
              <w:rPr>
                <w:sz w:val="21"/>
              </w:rPr>
            </w:pPr>
            <w:r>
              <w:rPr>
                <w:spacing w:val="-1"/>
                <w:w w:val="99"/>
                <w:sz w:val="21"/>
              </w:rPr>
              <w:t>椎间孔挤压试验</w:t>
            </w:r>
            <w:r>
              <w:rPr>
                <w:spacing w:val="2"/>
                <w:w w:val="99"/>
                <w:sz w:val="21"/>
              </w:rPr>
              <w:t>（</w:t>
            </w:r>
            <w:r>
              <w:rPr>
                <w:spacing w:val="-2"/>
                <w:w w:val="99"/>
                <w:sz w:val="21"/>
              </w:rPr>
              <w:t>4</w:t>
            </w:r>
            <w:r>
              <w:rPr>
                <w:spacing w:val="2"/>
                <w:w w:val="99"/>
                <w:sz w:val="21"/>
              </w:rPr>
              <w:t>分</w:t>
            </w:r>
            <w:r>
              <w:rPr>
                <w:spacing w:val="-104"/>
                <w:w w:val="99"/>
                <w:sz w:val="21"/>
              </w:rPr>
              <w:t>）</w:t>
            </w:r>
            <w:r>
              <w:rPr>
                <w:spacing w:val="-1"/>
                <w:w w:val="99"/>
                <w:sz w:val="21"/>
              </w:rPr>
              <w:t>，臂丛神经牵拉试验</w:t>
            </w:r>
            <w:r>
              <w:rPr>
                <w:spacing w:val="2"/>
                <w:w w:val="99"/>
                <w:sz w:val="21"/>
              </w:rPr>
              <w:t>（</w:t>
            </w:r>
            <w:r>
              <w:rPr>
                <w:spacing w:val="-2"/>
                <w:w w:val="99"/>
                <w:sz w:val="21"/>
              </w:rPr>
              <w:t>4</w:t>
            </w:r>
            <w:r>
              <w:rPr>
                <w:spacing w:val="-1"/>
                <w:w w:val="99"/>
                <w:sz w:val="21"/>
              </w:rPr>
              <w:t>分</w:t>
            </w:r>
            <w:r>
              <w:rPr>
                <w:w w:val="99"/>
                <w:sz w:val="21"/>
              </w:rPr>
              <w:t>）</w:t>
            </w:r>
          </w:p>
        </w:tc>
        <w:tc>
          <w:tcPr>
            <w:tcW w:w="977" w:type="dxa"/>
          </w:tcPr>
          <w:p>
            <w:pPr>
              <w:pStyle w:val="9"/>
              <w:spacing w:before="24"/>
              <w:ind w:left="8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8</w:t>
            </w:r>
          </w:p>
        </w:tc>
        <w:tc>
          <w:tcPr>
            <w:tcW w:w="744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1" w:hRule="atLeast"/>
        </w:trPr>
        <w:tc>
          <w:tcPr>
            <w:tcW w:w="1484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053" w:type="dxa"/>
            <w:gridSpan w:val="3"/>
          </w:tcPr>
          <w:p>
            <w:pPr>
              <w:pStyle w:val="9"/>
              <w:spacing w:before="35"/>
              <w:ind w:left="161"/>
              <w:rPr>
                <w:sz w:val="21"/>
              </w:rPr>
            </w:pPr>
            <w:r>
              <w:rPr>
                <w:sz w:val="21"/>
              </w:rPr>
              <w:t>记录双上肢肌力：三角肌、肱二头肌、肱三头肌、屈腕肌、伸腕肌、握力</w:t>
            </w:r>
          </w:p>
          <w:p>
            <w:pPr>
              <w:pStyle w:val="9"/>
              <w:spacing w:before="7" w:line="300" w:lineRule="atLeast"/>
              <w:ind w:left="161" w:right="99"/>
              <w:rPr>
                <w:sz w:val="21"/>
              </w:rPr>
            </w:pPr>
            <w:r>
              <w:rPr>
                <w:spacing w:val="-3"/>
                <w:w w:val="99"/>
                <w:sz w:val="21"/>
              </w:rPr>
              <w:t>、手内在肌力</w:t>
            </w:r>
            <w:r>
              <w:rPr>
                <w:spacing w:val="-1"/>
                <w:w w:val="99"/>
                <w:sz w:val="21"/>
              </w:rPr>
              <w:t>（</w:t>
            </w:r>
            <w:r>
              <w:rPr>
                <w:w w:val="99"/>
                <w:sz w:val="21"/>
              </w:rPr>
              <w:t>夹指</w:t>
            </w:r>
            <w:r>
              <w:rPr>
                <w:spacing w:val="-104"/>
                <w:w w:val="99"/>
                <w:sz w:val="21"/>
              </w:rPr>
              <w:t>）</w:t>
            </w:r>
            <w:r>
              <w:rPr>
                <w:spacing w:val="-5"/>
                <w:w w:val="99"/>
                <w:sz w:val="21"/>
              </w:rPr>
              <w:t>；双下肢肌力：髂腰肌、股四头肌、足背伸肌、拇背</w:t>
            </w:r>
            <w:r>
              <w:rPr>
                <w:spacing w:val="-4"/>
                <w:sz w:val="21"/>
              </w:rPr>
              <w:t>伸及跖 屈肌、足跖屈肌</w:t>
            </w:r>
          </w:p>
        </w:tc>
        <w:tc>
          <w:tcPr>
            <w:tcW w:w="977" w:type="dxa"/>
          </w:tcPr>
          <w:p>
            <w:pPr>
              <w:pStyle w:val="9"/>
              <w:spacing w:before="5"/>
              <w:rPr>
                <w:b/>
                <w:sz w:val="25"/>
              </w:rPr>
            </w:pPr>
          </w:p>
          <w:p>
            <w:pPr>
              <w:pStyle w:val="9"/>
              <w:ind w:left="150" w:right="142"/>
              <w:jc w:val="center"/>
              <w:rPr>
                <w:sz w:val="21"/>
              </w:rPr>
            </w:pPr>
            <w:r>
              <w:rPr>
                <w:sz w:val="21"/>
              </w:rPr>
              <w:t>14</w:t>
            </w:r>
          </w:p>
        </w:tc>
        <w:tc>
          <w:tcPr>
            <w:tcW w:w="744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</w:trPr>
        <w:tc>
          <w:tcPr>
            <w:tcW w:w="1484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053" w:type="dxa"/>
            <w:gridSpan w:val="3"/>
          </w:tcPr>
          <w:p>
            <w:pPr>
              <w:pStyle w:val="9"/>
              <w:spacing w:line="308" w:lineRule="exact"/>
              <w:ind w:left="161" w:right="162"/>
              <w:rPr>
                <w:sz w:val="21"/>
              </w:rPr>
            </w:pPr>
            <w:r>
              <w:rPr>
                <w:w w:val="95"/>
                <w:sz w:val="21"/>
              </w:rPr>
              <w:t xml:space="preserve">记录双上肢皮肤痛触觉、胸腹部及双下肢皮肤痛温觉：四肢各关键点需要  </w:t>
            </w:r>
            <w:r>
              <w:rPr>
                <w:sz w:val="21"/>
              </w:rPr>
              <w:t>检查</w:t>
            </w:r>
          </w:p>
        </w:tc>
        <w:tc>
          <w:tcPr>
            <w:tcW w:w="977" w:type="dxa"/>
          </w:tcPr>
          <w:p>
            <w:pPr>
              <w:pStyle w:val="9"/>
              <w:spacing w:before="170"/>
              <w:ind w:left="150" w:right="142"/>
              <w:jc w:val="center"/>
              <w:rPr>
                <w:sz w:val="21"/>
              </w:rPr>
            </w:pPr>
            <w:r>
              <w:rPr>
                <w:sz w:val="21"/>
              </w:rPr>
              <w:t>20</w:t>
            </w:r>
          </w:p>
        </w:tc>
        <w:tc>
          <w:tcPr>
            <w:tcW w:w="744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1" w:hRule="atLeast"/>
        </w:trPr>
        <w:tc>
          <w:tcPr>
            <w:tcW w:w="1484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053" w:type="dxa"/>
            <w:gridSpan w:val="3"/>
          </w:tcPr>
          <w:p>
            <w:pPr>
              <w:pStyle w:val="9"/>
              <w:spacing w:before="33"/>
              <w:ind w:left="161"/>
              <w:rPr>
                <w:sz w:val="21"/>
              </w:rPr>
            </w:pPr>
            <w:r>
              <w:rPr>
                <w:sz w:val="21"/>
              </w:rPr>
              <w:t>记录双侧肱二头肌反射（2分</w:t>
            </w:r>
            <w:r>
              <w:rPr>
                <w:spacing w:val="-104"/>
                <w:sz w:val="21"/>
              </w:rPr>
              <w:t>）</w:t>
            </w:r>
            <w:r>
              <w:rPr>
                <w:sz w:val="21"/>
              </w:rPr>
              <w:t>、三头肌肌腱反射（2分）和桡骨膜反射（2</w:t>
            </w:r>
          </w:p>
          <w:p>
            <w:pPr>
              <w:pStyle w:val="9"/>
              <w:spacing w:before="38" w:line="251" w:lineRule="exact"/>
              <w:ind w:left="161"/>
              <w:rPr>
                <w:sz w:val="21"/>
              </w:rPr>
            </w:pPr>
            <w:r>
              <w:rPr>
                <w:spacing w:val="-1"/>
                <w:w w:val="99"/>
                <w:sz w:val="21"/>
              </w:rPr>
              <w:t>分</w:t>
            </w:r>
            <w:r>
              <w:rPr>
                <w:spacing w:val="-104"/>
                <w:w w:val="99"/>
                <w:sz w:val="21"/>
              </w:rPr>
              <w:t>）</w:t>
            </w:r>
            <w:r>
              <w:rPr>
                <w:spacing w:val="-1"/>
                <w:w w:val="99"/>
                <w:sz w:val="21"/>
              </w:rPr>
              <w:t>，双侧膝腱反射</w:t>
            </w:r>
            <w:r>
              <w:rPr>
                <w:spacing w:val="2"/>
                <w:w w:val="99"/>
                <w:sz w:val="21"/>
              </w:rPr>
              <w:t>（</w:t>
            </w:r>
            <w:r>
              <w:rPr>
                <w:spacing w:val="1"/>
                <w:w w:val="99"/>
                <w:sz w:val="21"/>
              </w:rPr>
              <w:t>2</w:t>
            </w:r>
            <w:r>
              <w:rPr>
                <w:spacing w:val="-1"/>
                <w:w w:val="99"/>
                <w:sz w:val="21"/>
              </w:rPr>
              <w:t>分</w:t>
            </w:r>
            <w:r>
              <w:rPr>
                <w:spacing w:val="-104"/>
                <w:w w:val="99"/>
                <w:sz w:val="21"/>
              </w:rPr>
              <w:t>）</w:t>
            </w:r>
            <w:r>
              <w:rPr>
                <w:spacing w:val="-1"/>
                <w:w w:val="99"/>
                <w:sz w:val="21"/>
              </w:rPr>
              <w:t>，跟腱反射</w:t>
            </w:r>
            <w:r>
              <w:rPr>
                <w:spacing w:val="2"/>
                <w:w w:val="99"/>
                <w:sz w:val="21"/>
              </w:rPr>
              <w:t>（</w:t>
            </w:r>
            <w:r>
              <w:rPr>
                <w:spacing w:val="1"/>
                <w:w w:val="99"/>
                <w:sz w:val="21"/>
              </w:rPr>
              <w:t>2</w:t>
            </w:r>
            <w:r>
              <w:rPr>
                <w:spacing w:val="-1"/>
                <w:w w:val="99"/>
                <w:sz w:val="21"/>
              </w:rPr>
              <w:t>分</w:t>
            </w:r>
            <w:r>
              <w:rPr>
                <w:spacing w:val="2"/>
                <w:w w:val="99"/>
                <w:sz w:val="21"/>
              </w:rPr>
              <w:t>）</w:t>
            </w:r>
            <w:r>
              <w:rPr>
                <w:spacing w:val="-1"/>
                <w:w w:val="99"/>
                <w:sz w:val="21"/>
              </w:rPr>
              <w:t>对称引出</w:t>
            </w:r>
          </w:p>
        </w:tc>
        <w:tc>
          <w:tcPr>
            <w:tcW w:w="977" w:type="dxa"/>
          </w:tcPr>
          <w:p>
            <w:pPr>
              <w:pStyle w:val="9"/>
              <w:spacing w:before="168"/>
              <w:ind w:left="150" w:right="142"/>
              <w:jc w:val="center"/>
              <w:rPr>
                <w:sz w:val="21"/>
              </w:rPr>
            </w:pPr>
            <w:r>
              <w:rPr>
                <w:sz w:val="21"/>
              </w:rPr>
              <w:t>10</w:t>
            </w:r>
          </w:p>
        </w:tc>
        <w:tc>
          <w:tcPr>
            <w:tcW w:w="744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1484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053" w:type="dxa"/>
            <w:gridSpan w:val="3"/>
          </w:tcPr>
          <w:p>
            <w:pPr>
              <w:pStyle w:val="9"/>
              <w:spacing w:before="40" w:line="257" w:lineRule="exact"/>
              <w:ind w:left="161"/>
              <w:rPr>
                <w:sz w:val="21"/>
              </w:rPr>
            </w:pPr>
            <w:r>
              <w:rPr>
                <w:sz w:val="21"/>
              </w:rPr>
              <w:t>记录四肢肌张力是否对称无异常</w:t>
            </w:r>
          </w:p>
        </w:tc>
        <w:tc>
          <w:tcPr>
            <w:tcW w:w="977" w:type="dxa"/>
          </w:tcPr>
          <w:p>
            <w:pPr>
              <w:pStyle w:val="9"/>
              <w:spacing w:before="23"/>
              <w:ind w:left="8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4</w:t>
            </w:r>
          </w:p>
        </w:tc>
        <w:tc>
          <w:tcPr>
            <w:tcW w:w="744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1484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053" w:type="dxa"/>
            <w:gridSpan w:val="3"/>
          </w:tcPr>
          <w:p>
            <w:pPr>
              <w:pStyle w:val="9"/>
              <w:spacing w:before="39" w:line="257" w:lineRule="exact"/>
              <w:ind w:left="161"/>
              <w:rPr>
                <w:sz w:val="21"/>
              </w:rPr>
            </w:pPr>
            <w:r>
              <w:rPr>
                <w:sz w:val="21"/>
              </w:rPr>
              <w:t>观察四肢肌肉是否萎缩</w:t>
            </w:r>
          </w:p>
        </w:tc>
        <w:tc>
          <w:tcPr>
            <w:tcW w:w="977" w:type="dxa"/>
          </w:tcPr>
          <w:p>
            <w:pPr>
              <w:pStyle w:val="9"/>
              <w:spacing w:before="23"/>
              <w:ind w:left="8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4</w:t>
            </w:r>
          </w:p>
        </w:tc>
        <w:tc>
          <w:tcPr>
            <w:tcW w:w="744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17" w:hRule="atLeast"/>
        </w:trPr>
        <w:tc>
          <w:tcPr>
            <w:tcW w:w="1484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053" w:type="dxa"/>
            <w:gridSpan w:val="3"/>
          </w:tcPr>
          <w:p>
            <w:pPr>
              <w:pStyle w:val="9"/>
              <w:spacing w:before="39" w:line="258" w:lineRule="exact"/>
              <w:ind w:left="161"/>
              <w:rPr>
                <w:sz w:val="21"/>
              </w:rPr>
            </w:pPr>
            <w:r>
              <w:rPr>
                <w:sz w:val="21"/>
              </w:rPr>
              <w:t>记录双手霍夫曼氏征、巴宾斯基征、踝阵挛</w:t>
            </w:r>
          </w:p>
        </w:tc>
        <w:tc>
          <w:tcPr>
            <w:tcW w:w="977" w:type="dxa"/>
          </w:tcPr>
          <w:p>
            <w:pPr>
              <w:pStyle w:val="9"/>
              <w:spacing w:before="22"/>
              <w:ind w:left="8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6</w:t>
            </w:r>
          </w:p>
        </w:tc>
        <w:tc>
          <w:tcPr>
            <w:tcW w:w="744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17" w:hRule="atLeast"/>
        </w:trPr>
        <w:tc>
          <w:tcPr>
            <w:tcW w:w="1484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774" w:type="dxa"/>
            <w:gridSpan w:val="5"/>
          </w:tcPr>
          <w:p>
            <w:pPr>
              <w:pStyle w:val="9"/>
              <w:spacing w:before="24"/>
              <w:ind w:left="108"/>
              <w:rPr>
                <w:b/>
                <w:sz w:val="21"/>
              </w:rPr>
            </w:pPr>
            <w:r>
              <w:rPr>
                <w:b/>
                <w:sz w:val="21"/>
              </w:rPr>
              <w:t>腰椎疾病神经查体（80 分）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16" w:hRule="atLeast"/>
        </w:trPr>
        <w:tc>
          <w:tcPr>
            <w:tcW w:w="1484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053" w:type="dxa"/>
            <w:gridSpan w:val="3"/>
          </w:tcPr>
          <w:p>
            <w:pPr>
              <w:pStyle w:val="9"/>
              <w:spacing w:before="40" w:line="257" w:lineRule="exact"/>
              <w:ind w:left="161"/>
              <w:rPr>
                <w:sz w:val="21"/>
              </w:rPr>
            </w:pPr>
            <w:r>
              <w:rPr>
                <w:sz w:val="21"/>
              </w:rPr>
              <w:t>观察腰部外形，口述是否存在侧弯、保护性姿势等</w:t>
            </w:r>
          </w:p>
        </w:tc>
        <w:tc>
          <w:tcPr>
            <w:tcW w:w="977" w:type="dxa"/>
          </w:tcPr>
          <w:p>
            <w:pPr>
              <w:pStyle w:val="9"/>
              <w:spacing w:before="23"/>
              <w:ind w:left="8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4</w:t>
            </w:r>
          </w:p>
        </w:tc>
        <w:tc>
          <w:tcPr>
            <w:tcW w:w="744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1484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053" w:type="dxa"/>
            <w:gridSpan w:val="3"/>
          </w:tcPr>
          <w:p>
            <w:pPr>
              <w:pStyle w:val="9"/>
              <w:spacing w:before="40" w:line="257" w:lineRule="exact"/>
              <w:ind w:left="161"/>
              <w:rPr>
                <w:sz w:val="21"/>
              </w:rPr>
            </w:pPr>
            <w:r>
              <w:rPr>
                <w:sz w:val="21"/>
              </w:rPr>
              <w:t>腰椎活动是否受限：屈曲、后伸、侧屈、旋转（每项1分）</w:t>
            </w:r>
          </w:p>
        </w:tc>
        <w:tc>
          <w:tcPr>
            <w:tcW w:w="977" w:type="dxa"/>
          </w:tcPr>
          <w:p>
            <w:pPr>
              <w:pStyle w:val="9"/>
              <w:spacing w:before="23"/>
              <w:ind w:left="8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4</w:t>
            </w:r>
          </w:p>
        </w:tc>
        <w:tc>
          <w:tcPr>
            <w:tcW w:w="744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1484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053" w:type="dxa"/>
            <w:gridSpan w:val="3"/>
          </w:tcPr>
          <w:p>
            <w:pPr>
              <w:pStyle w:val="9"/>
              <w:spacing w:before="39" w:line="258" w:lineRule="exact"/>
              <w:ind w:left="161"/>
              <w:rPr>
                <w:sz w:val="21"/>
              </w:rPr>
            </w:pPr>
            <w:r>
              <w:rPr>
                <w:sz w:val="21"/>
              </w:rPr>
              <w:t>腰部棘突（2分</w:t>
            </w:r>
            <w:r>
              <w:rPr>
                <w:spacing w:val="-104"/>
                <w:sz w:val="21"/>
              </w:rPr>
              <w:t>）</w:t>
            </w:r>
            <w:r>
              <w:rPr>
                <w:sz w:val="21"/>
              </w:rPr>
              <w:t>、棘间（2分）及棘突旁（2分）是否存在压痛、放射痛</w:t>
            </w:r>
          </w:p>
        </w:tc>
        <w:tc>
          <w:tcPr>
            <w:tcW w:w="977" w:type="dxa"/>
          </w:tcPr>
          <w:p>
            <w:pPr>
              <w:pStyle w:val="9"/>
              <w:spacing w:before="22"/>
              <w:ind w:left="8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6</w:t>
            </w:r>
          </w:p>
        </w:tc>
        <w:tc>
          <w:tcPr>
            <w:tcW w:w="744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</w:trPr>
        <w:tc>
          <w:tcPr>
            <w:tcW w:w="1484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053" w:type="dxa"/>
            <w:gridSpan w:val="3"/>
          </w:tcPr>
          <w:p>
            <w:pPr>
              <w:pStyle w:val="9"/>
              <w:spacing w:before="5" w:line="300" w:lineRule="atLeast"/>
              <w:ind w:left="161" w:right="354"/>
              <w:rPr>
                <w:sz w:val="21"/>
              </w:rPr>
            </w:pPr>
            <w:r>
              <w:rPr>
                <w:spacing w:val="-1"/>
                <w:w w:val="95"/>
                <w:sz w:val="21"/>
              </w:rPr>
              <w:t>记录双下肢直腿抬高试验及其加强试验</w:t>
            </w:r>
            <w:r>
              <w:rPr>
                <w:w w:val="95"/>
                <w:sz w:val="21"/>
              </w:rPr>
              <w:t>（4分</w:t>
            </w:r>
            <w:r>
              <w:rPr>
                <w:spacing w:val="-104"/>
                <w:w w:val="95"/>
                <w:sz w:val="21"/>
              </w:rPr>
              <w:t>）</w:t>
            </w:r>
            <w:r>
              <w:rPr>
                <w:spacing w:val="-4"/>
                <w:w w:val="95"/>
                <w:sz w:val="21"/>
              </w:rPr>
              <w:t>、双侧髋关节“4</w:t>
            </w:r>
            <w:r>
              <w:rPr>
                <w:spacing w:val="-2"/>
                <w:w w:val="95"/>
                <w:sz w:val="21"/>
              </w:rPr>
              <w:t>”字试验</w:t>
            </w:r>
            <w:r>
              <w:rPr>
                <w:w w:val="95"/>
                <w:sz w:val="21"/>
              </w:rPr>
              <w:t xml:space="preserve">（   </w:t>
            </w:r>
            <w:r>
              <w:rPr>
                <w:sz w:val="21"/>
              </w:rPr>
              <w:t>4分</w:t>
            </w:r>
            <w:r>
              <w:rPr>
                <w:spacing w:val="-104"/>
                <w:sz w:val="21"/>
              </w:rPr>
              <w:t>）</w:t>
            </w:r>
            <w:r>
              <w:rPr>
                <w:sz w:val="21"/>
              </w:rPr>
              <w:t>、双侧股神经牵拉试验（4分）</w:t>
            </w:r>
          </w:p>
        </w:tc>
        <w:tc>
          <w:tcPr>
            <w:tcW w:w="977" w:type="dxa"/>
          </w:tcPr>
          <w:p>
            <w:pPr>
              <w:pStyle w:val="9"/>
              <w:spacing w:before="170"/>
              <w:ind w:left="150" w:right="142"/>
              <w:jc w:val="center"/>
              <w:rPr>
                <w:sz w:val="21"/>
              </w:rPr>
            </w:pPr>
            <w:r>
              <w:rPr>
                <w:sz w:val="21"/>
              </w:rPr>
              <w:t>12</w:t>
            </w:r>
          </w:p>
        </w:tc>
        <w:tc>
          <w:tcPr>
            <w:tcW w:w="744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4" w:hRule="atLeast"/>
        </w:trPr>
        <w:tc>
          <w:tcPr>
            <w:tcW w:w="1484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053" w:type="dxa"/>
            <w:gridSpan w:val="3"/>
          </w:tcPr>
          <w:p>
            <w:pPr>
              <w:pStyle w:val="9"/>
              <w:spacing w:before="5" w:line="300" w:lineRule="atLeast"/>
              <w:ind w:left="161" w:right="162"/>
              <w:rPr>
                <w:sz w:val="21"/>
              </w:rPr>
            </w:pPr>
            <w:r>
              <w:rPr>
                <w:w w:val="95"/>
                <w:sz w:val="21"/>
              </w:rPr>
              <w:t xml:space="preserve">记录双下肢肌力：髂腰肌、股四头肌、足背伸肌、拇背伸及跖屈肌、足跖  </w:t>
            </w:r>
            <w:r>
              <w:rPr>
                <w:sz w:val="21"/>
              </w:rPr>
              <w:t>屈肌</w:t>
            </w:r>
          </w:p>
        </w:tc>
        <w:tc>
          <w:tcPr>
            <w:tcW w:w="977" w:type="dxa"/>
          </w:tcPr>
          <w:p>
            <w:pPr>
              <w:pStyle w:val="9"/>
              <w:spacing w:before="170"/>
              <w:ind w:left="150" w:right="142"/>
              <w:jc w:val="center"/>
              <w:rPr>
                <w:sz w:val="21"/>
              </w:rPr>
            </w:pPr>
            <w:r>
              <w:rPr>
                <w:sz w:val="21"/>
              </w:rPr>
              <w:t>12</w:t>
            </w:r>
          </w:p>
        </w:tc>
        <w:tc>
          <w:tcPr>
            <w:tcW w:w="744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1484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053" w:type="dxa"/>
            <w:gridSpan w:val="3"/>
          </w:tcPr>
          <w:p>
            <w:pPr>
              <w:pStyle w:val="9"/>
              <w:spacing w:before="41" w:line="256" w:lineRule="exact"/>
              <w:ind w:left="161"/>
              <w:rPr>
                <w:sz w:val="21"/>
              </w:rPr>
            </w:pPr>
            <w:r>
              <w:rPr>
                <w:sz w:val="21"/>
              </w:rPr>
              <w:t>记录胸腹部及双下肢皮肤痛温觉：双下肢各关键点需要检查</w:t>
            </w:r>
          </w:p>
        </w:tc>
        <w:tc>
          <w:tcPr>
            <w:tcW w:w="977" w:type="dxa"/>
          </w:tcPr>
          <w:p>
            <w:pPr>
              <w:pStyle w:val="9"/>
              <w:spacing w:before="24"/>
              <w:ind w:left="150" w:right="142"/>
              <w:jc w:val="center"/>
              <w:rPr>
                <w:sz w:val="21"/>
              </w:rPr>
            </w:pPr>
            <w:r>
              <w:rPr>
                <w:sz w:val="21"/>
              </w:rPr>
              <w:t>20</w:t>
            </w:r>
          </w:p>
        </w:tc>
        <w:tc>
          <w:tcPr>
            <w:tcW w:w="744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17" w:hRule="atLeast"/>
        </w:trPr>
        <w:tc>
          <w:tcPr>
            <w:tcW w:w="1484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053" w:type="dxa"/>
            <w:gridSpan w:val="3"/>
          </w:tcPr>
          <w:p>
            <w:pPr>
              <w:pStyle w:val="9"/>
              <w:spacing w:before="40" w:line="257" w:lineRule="exact"/>
              <w:ind w:left="161"/>
              <w:rPr>
                <w:sz w:val="21"/>
              </w:rPr>
            </w:pPr>
            <w:r>
              <w:rPr>
                <w:sz w:val="21"/>
              </w:rPr>
              <w:t>记录双侧膝腱反射、跟腱反射对称引出</w:t>
            </w:r>
          </w:p>
        </w:tc>
        <w:tc>
          <w:tcPr>
            <w:tcW w:w="977" w:type="dxa"/>
          </w:tcPr>
          <w:p>
            <w:pPr>
              <w:pStyle w:val="9"/>
              <w:spacing w:before="23"/>
              <w:ind w:left="8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8</w:t>
            </w:r>
          </w:p>
        </w:tc>
        <w:tc>
          <w:tcPr>
            <w:tcW w:w="744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16" w:hRule="atLeast"/>
        </w:trPr>
        <w:tc>
          <w:tcPr>
            <w:tcW w:w="1484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053" w:type="dxa"/>
            <w:gridSpan w:val="3"/>
          </w:tcPr>
          <w:p>
            <w:pPr>
              <w:pStyle w:val="9"/>
              <w:spacing w:before="39" w:line="257" w:lineRule="exact"/>
              <w:ind w:left="161"/>
              <w:rPr>
                <w:sz w:val="21"/>
              </w:rPr>
            </w:pPr>
            <w:r>
              <w:rPr>
                <w:sz w:val="21"/>
              </w:rPr>
              <w:t>记录双下肢肌张力是否对称无异常</w:t>
            </w:r>
          </w:p>
        </w:tc>
        <w:tc>
          <w:tcPr>
            <w:tcW w:w="977" w:type="dxa"/>
          </w:tcPr>
          <w:p>
            <w:pPr>
              <w:pStyle w:val="9"/>
              <w:spacing w:before="23"/>
              <w:ind w:left="8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4</w:t>
            </w:r>
          </w:p>
        </w:tc>
        <w:tc>
          <w:tcPr>
            <w:tcW w:w="744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17" w:hRule="atLeast"/>
        </w:trPr>
        <w:tc>
          <w:tcPr>
            <w:tcW w:w="1484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053" w:type="dxa"/>
            <w:gridSpan w:val="3"/>
          </w:tcPr>
          <w:p>
            <w:pPr>
              <w:pStyle w:val="9"/>
              <w:spacing w:before="39" w:line="258" w:lineRule="exact"/>
              <w:ind w:left="161"/>
              <w:rPr>
                <w:sz w:val="21"/>
              </w:rPr>
            </w:pPr>
            <w:r>
              <w:rPr>
                <w:sz w:val="21"/>
              </w:rPr>
              <w:t>观察双下肢肌肉是否萎缩</w:t>
            </w:r>
          </w:p>
        </w:tc>
        <w:tc>
          <w:tcPr>
            <w:tcW w:w="977" w:type="dxa"/>
          </w:tcPr>
          <w:p>
            <w:pPr>
              <w:pStyle w:val="9"/>
              <w:spacing w:before="22"/>
              <w:ind w:left="8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4</w:t>
            </w:r>
          </w:p>
        </w:tc>
        <w:tc>
          <w:tcPr>
            <w:tcW w:w="744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17" w:hRule="atLeast"/>
        </w:trPr>
        <w:tc>
          <w:tcPr>
            <w:tcW w:w="1484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053" w:type="dxa"/>
            <w:gridSpan w:val="3"/>
          </w:tcPr>
          <w:p>
            <w:pPr>
              <w:pStyle w:val="9"/>
              <w:spacing w:before="41" w:line="256" w:lineRule="exact"/>
              <w:ind w:left="161"/>
              <w:rPr>
                <w:sz w:val="21"/>
              </w:rPr>
            </w:pPr>
            <w:r>
              <w:rPr>
                <w:sz w:val="21"/>
              </w:rPr>
              <w:t>记录双侧髌阵挛、踝阵挛、巴宾斯基征</w:t>
            </w:r>
          </w:p>
        </w:tc>
        <w:tc>
          <w:tcPr>
            <w:tcW w:w="977" w:type="dxa"/>
          </w:tcPr>
          <w:p>
            <w:pPr>
              <w:pStyle w:val="9"/>
              <w:spacing w:before="24"/>
              <w:ind w:left="8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6</w:t>
            </w:r>
          </w:p>
        </w:tc>
        <w:tc>
          <w:tcPr>
            <w:tcW w:w="744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17" w:hRule="atLeast"/>
        </w:trPr>
        <w:tc>
          <w:tcPr>
            <w:tcW w:w="1484" w:type="dxa"/>
            <w:vMerge w:val="restart"/>
          </w:tcPr>
          <w:p>
            <w:pPr>
              <w:pStyle w:val="9"/>
              <w:spacing w:before="4"/>
              <w:rPr>
                <w:b/>
                <w:sz w:val="27"/>
              </w:rPr>
            </w:pPr>
          </w:p>
          <w:p>
            <w:pPr>
              <w:pStyle w:val="9"/>
              <w:ind w:left="106"/>
              <w:rPr>
                <w:sz w:val="21"/>
              </w:rPr>
            </w:pPr>
            <w:r>
              <w:rPr>
                <w:sz w:val="21"/>
              </w:rPr>
              <w:t>其他查体</w:t>
            </w:r>
          </w:p>
        </w:tc>
        <w:tc>
          <w:tcPr>
            <w:tcW w:w="7053" w:type="dxa"/>
            <w:gridSpan w:val="3"/>
          </w:tcPr>
          <w:p>
            <w:pPr>
              <w:pStyle w:val="9"/>
              <w:spacing w:before="40" w:line="257" w:lineRule="exact"/>
              <w:ind w:left="161"/>
              <w:rPr>
                <w:sz w:val="21"/>
              </w:rPr>
            </w:pPr>
            <w:r>
              <w:rPr>
                <w:sz w:val="21"/>
              </w:rPr>
              <w:t>有鉴别诊断思路，进行除专科体检外其他查体</w:t>
            </w:r>
          </w:p>
        </w:tc>
        <w:tc>
          <w:tcPr>
            <w:tcW w:w="977" w:type="dxa"/>
          </w:tcPr>
          <w:p>
            <w:pPr>
              <w:pStyle w:val="9"/>
              <w:spacing w:before="23"/>
              <w:ind w:left="8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44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17" w:hRule="atLeast"/>
        </w:trPr>
        <w:tc>
          <w:tcPr>
            <w:tcW w:w="1484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053" w:type="dxa"/>
            <w:gridSpan w:val="3"/>
          </w:tcPr>
          <w:p>
            <w:pPr>
              <w:pStyle w:val="9"/>
              <w:spacing w:before="39" w:line="257" w:lineRule="exact"/>
              <w:ind w:left="161"/>
              <w:rPr>
                <w:sz w:val="21"/>
              </w:rPr>
            </w:pPr>
            <w:r>
              <w:rPr>
                <w:sz w:val="21"/>
              </w:rPr>
              <w:t>结合病例，其他查体的部位选择正确</w:t>
            </w:r>
          </w:p>
        </w:tc>
        <w:tc>
          <w:tcPr>
            <w:tcW w:w="977" w:type="dxa"/>
          </w:tcPr>
          <w:p>
            <w:pPr>
              <w:pStyle w:val="9"/>
              <w:spacing w:before="23"/>
              <w:ind w:left="8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44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16" w:hRule="atLeast"/>
        </w:trPr>
        <w:tc>
          <w:tcPr>
            <w:tcW w:w="1484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053" w:type="dxa"/>
            <w:gridSpan w:val="3"/>
          </w:tcPr>
          <w:p>
            <w:pPr>
              <w:pStyle w:val="9"/>
              <w:spacing w:before="39" w:line="258" w:lineRule="exact"/>
              <w:ind w:left="161"/>
              <w:rPr>
                <w:sz w:val="21"/>
              </w:rPr>
            </w:pPr>
            <w:r>
              <w:rPr>
                <w:sz w:val="21"/>
              </w:rPr>
              <w:t>查体手法正确，操作停留时间足够</w:t>
            </w:r>
          </w:p>
        </w:tc>
        <w:tc>
          <w:tcPr>
            <w:tcW w:w="977" w:type="dxa"/>
          </w:tcPr>
          <w:p>
            <w:pPr>
              <w:pStyle w:val="9"/>
              <w:spacing w:before="22"/>
              <w:ind w:left="8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44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17" w:hRule="atLeast"/>
        </w:trPr>
        <w:tc>
          <w:tcPr>
            <w:tcW w:w="1484" w:type="dxa"/>
            <w:vMerge w:val="restart"/>
          </w:tcPr>
          <w:p>
            <w:pPr>
              <w:pStyle w:val="9"/>
              <w:spacing w:before="5"/>
              <w:rPr>
                <w:b/>
                <w:sz w:val="14"/>
              </w:rPr>
            </w:pPr>
          </w:p>
          <w:p>
            <w:pPr>
              <w:pStyle w:val="9"/>
              <w:ind w:left="106"/>
              <w:rPr>
                <w:sz w:val="21"/>
              </w:rPr>
            </w:pPr>
            <w:r>
              <w:rPr>
                <w:sz w:val="21"/>
              </w:rPr>
              <w:t>整体评价</w:t>
            </w:r>
          </w:p>
        </w:tc>
        <w:tc>
          <w:tcPr>
            <w:tcW w:w="7053" w:type="dxa"/>
            <w:gridSpan w:val="3"/>
          </w:tcPr>
          <w:p>
            <w:pPr>
              <w:pStyle w:val="9"/>
              <w:spacing w:before="41" w:line="256" w:lineRule="exact"/>
              <w:ind w:left="161"/>
              <w:rPr>
                <w:sz w:val="21"/>
              </w:rPr>
            </w:pPr>
            <w:r>
              <w:rPr>
                <w:sz w:val="21"/>
              </w:rPr>
              <w:t>体检过程连贯有序，动作轻柔，体现人文关怀</w:t>
            </w:r>
          </w:p>
        </w:tc>
        <w:tc>
          <w:tcPr>
            <w:tcW w:w="977" w:type="dxa"/>
          </w:tcPr>
          <w:p>
            <w:pPr>
              <w:pStyle w:val="9"/>
              <w:spacing w:before="24"/>
              <w:ind w:left="8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3</w:t>
            </w:r>
          </w:p>
        </w:tc>
        <w:tc>
          <w:tcPr>
            <w:tcW w:w="744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17" w:hRule="atLeast"/>
        </w:trPr>
        <w:tc>
          <w:tcPr>
            <w:tcW w:w="1484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053" w:type="dxa"/>
            <w:gridSpan w:val="3"/>
          </w:tcPr>
          <w:p>
            <w:pPr>
              <w:pStyle w:val="9"/>
              <w:spacing w:before="40" w:line="257" w:lineRule="exact"/>
              <w:ind w:left="161"/>
              <w:rPr>
                <w:sz w:val="21"/>
              </w:rPr>
            </w:pPr>
            <w:r>
              <w:rPr>
                <w:sz w:val="21"/>
              </w:rPr>
              <w:t>根据问诊结果，选择查体正确</w:t>
            </w:r>
          </w:p>
        </w:tc>
        <w:tc>
          <w:tcPr>
            <w:tcW w:w="977" w:type="dxa"/>
          </w:tcPr>
          <w:p>
            <w:pPr>
              <w:pStyle w:val="9"/>
              <w:spacing w:before="23"/>
              <w:ind w:left="8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2</w:t>
            </w:r>
          </w:p>
        </w:tc>
        <w:tc>
          <w:tcPr>
            <w:tcW w:w="744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17" w:hRule="atLeast"/>
        </w:trPr>
        <w:tc>
          <w:tcPr>
            <w:tcW w:w="8537" w:type="dxa"/>
            <w:gridSpan w:val="4"/>
          </w:tcPr>
          <w:p>
            <w:pPr>
              <w:pStyle w:val="9"/>
              <w:tabs>
                <w:tab w:val="left" w:pos="425"/>
              </w:tabs>
              <w:spacing w:before="23"/>
              <w:ind w:left="5"/>
              <w:jc w:val="center"/>
              <w:rPr>
                <w:sz w:val="21"/>
              </w:rPr>
            </w:pPr>
            <w:r>
              <w:rPr>
                <w:sz w:val="21"/>
              </w:rPr>
              <w:t>合</w:t>
            </w:r>
            <w:r>
              <w:rPr>
                <w:sz w:val="21"/>
              </w:rPr>
              <w:tab/>
            </w:r>
            <w:r>
              <w:rPr>
                <w:sz w:val="21"/>
              </w:rPr>
              <w:t>计</w:t>
            </w:r>
          </w:p>
        </w:tc>
        <w:tc>
          <w:tcPr>
            <w:tcW w:w="977" w:type="dxa"/>
          </w:tcPr>
          <w:p>
            <w:pPr>
              <w:pStyle w:val="9"/>
              <w:spacing w:before="23"/>
              <w:ind w:left="150" w:right="142"/>
              <w:jc w:val="center"/>
              <w:rPr>
                <w:sz w:val="21"/>
              </w:rPr>
            </w:pPr>
            <w:r>
              <w:rPr>
                <w:sz w:val="21"/>
              </w:rPr>
              <w:t>100</w:t>
            </w:r>
          </w:p>
        </w:tc>
        <w:tc>
          <w:tcPr>
            <w:tcW w:w="744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</w:tbl>
    <w:p>
      <w:pPr>
        <w:spacing w:before="177"/>
        <w:ind w:left="718" w:right="0" w:firstLine="0"/>
        <w:jc w:val="left"/>
        <w:rPr>
          <w:b/>
          <w:sz w:val="21"/>
        </w:rPr>
      </w:pPr>
      <w:r>
        <w:rPr>
          <w:b/>
          <w:sz w:val="21"/>
        </w:rPr>
        <w:t>考官签字：</w:t>
      </w:r>
    </w:p>
    <w:p>
      <w:pPr>
        <w:spacing w:after="0"/>
        <w:jc w:val="left"/>
        <w:rPr>
          <w:sz w:val="21"/>
        </w:rPr>
        <w:sectPr>
          <w:headerReference r:id="rId8" w:type="default"/>
          <w:pgSz w:w="11910" w:h="16840"/>
          <w:pgMar w:top="1900" w:right="700" w:bottom="280" w:left="700" w:header="1549" w:footer="0" w:gutter="0"/>
          <w:cols w:space="720" w:num="1"/>
        </w:sectPr>
      </w:pPr>
    </w:p>
    <w:p>
      <w:pPr>
        <w:pStyle w:val="2"/>
        <w:spacing w:before="49"/>
        <w:ind w:left="910" w:right="908"/>
        <w:jc w:val="center"/>
      </w:pPr>
      <w:r>
        <w:t>体格检查评分表（膝关节检查）</w:t>
      </w:r>
    </w:p>
    <w:p>
      <w:pPr>
        <w:spacing w:before="5" w:line="240" w:lineRule="auto"/>
        <w:rPr>
          <w:b/>
          <w:sz w:val="6"/>
        </w:rPr>
      </w:pPr>
    </w:p>
    <w:tbl>
      <w:tblPr>
        <w:tblStyle w:val="5"/>
        <w:tblW w:w="0" w:type="auto"/>
        <w:tblInd w:w="72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21"/>
        <w:gridCol w:w="3275"/>
        <w:gridCol w:w="1552"/>
        <w:gridCol w:w="1281"/>
        <w:gridCol w:w="992"/>
        <w:gridCol w:w="75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14" w:hRule="atLeast"/>
        </w:trPr>
        <w:tc>
          <w:tcPr>
            <w:tcW w:w="1221" w:type="dxa"/>
          </w:tcPr>
          <w:p>
            <w:pPr>
              <w:pStyle w:val="9"/>
              <w:spacing w:before="72"/>
              <w:ind w:left="165" w:right="157"/>
              <w:jc w:val="center"/>
              <w:rPr>
                <w:sz w:val="21"/>
              </w:rPr>
            </w:pPr>
            <w:r>
              <w:rPr>
                <w:sz w:val="21"/>
              </w:rPr>
              <w:t>考生姓名</w:t>
            </w:r>
          </w:p>
        </w:tc>
        <w:tc>
          <w:tcPr>
            <w:tcW w:w="3275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  <w:tc>
          <w:tcPr>
            <w:tcW w:w="1552" w:type="dxa"/>
          </w:tcPr>
          <w:p>
            <w:pPr>
              <w:pStyle w:val="9"/>
              <w:spacing w:before="72"/>
              <w:ind w:left="334" w:right="328"/>
              <w:jc w:val="center"/>
              <w:rPr>
                <w:rFonts w:hint="eastAsia" w:eastAsia="宋体"/>
                <w:sz w:val="21"/>
                <w:lang w:eastAsia="zh-CN"/>
              </w:rPr>
            </w:pPr>
            <w:r>
              <w:rPr>
                <w:rFonts w:hint="eastAsia"/>
                <w:sz w:val="21"/>
                <w:lang w:eastAsia="zh-CN"/>
              </w:rPr>
              <w:t>终身码</w:t>
            </w:r>
          </w:p>
        </w:tc>
        <w:tc>
          <w:tcPr>
            <w:tcW w:w="3024" w:type="dxa"/>
            <w:gridSpan w:val="3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8" w:hRule="atLeast"/>
        </w:trPr>
        <w:tc>
          <w:tcPr>
            <w:tcW w:w="1221" w:type="dxa"/>
          </w:tcPr>
          <w:p>
            <w:pPr>
              <w:pStyle w:val="9"/>
              <w:spacing w:before="80"/>
              <w:ind w:left="165" w:right="157"/>
              <w:jc w:val="center"/>
              <w:rPr>
                <w:sz w:val="21"/>
              </w:rPr>
            </w:pPr>
            <w:r>
              <w:rPr>
                <w:sz w:val="21"/>
              </w:rPr>
              <w:t>培训学科</w:t>
            </w:r>
          </w:p>
        </w:tc>
        <w:tc>
          <w:tcPr>
            <w:tcW w:w="3275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  <w:tc>
          <w:tcPr>
            <w:tcW w:w="1552" w:type="dxa"/>
          </w:tcPr>
          <w:p>
            <w:pPr>
              <w:pStyle w:val="9"/>
              <w:spacing w:before="80"/>
              <w:ind w:left="334" w:right="328"/>
              <w:jc w:val="center"/>
              <w:rPr>
                <w:sz w:val="21"/>
              </w:rPr>
            </w:pPr>
            <w:r>
              <w:rPr>
                <w:sz w:val="21"/>
              </w:rPr>
              <w:t>考核基地</w:t>
            </w:r>
          </w:p>
        </w:tc>
        <w:tc>
          <w:tcPr>
            <w:tcW w:w="3024" w:type="dxa"/>
            <w:gridSpan w:val="3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9" w:hRule="atLeast"/>
        </w:trPr>
        <w:tc>
          <w:tcPr>
            <w:tcW w:w="1221" w:type="dxa"/>
          </w:tcPr>
          <w:p>
            <w:pPr>
              <w:pStyle w:val="9"/>
              <w:spacing w:before="63"/>
              <w:ind w:left="165" w:right="157"/>
              <w:jc w:val="center"/>
              <w:rPr>
                <w:sz w:val="21"/>
              </w:rPr>
            </w:pPr>
            <w:r>
              <w:rPr>
                <w:sz w:val="21"/>
              </w:rPr>
              <w:t>考核时间</w:t>
            </w:r>
          </w:p>
        </w:tc>
        <w:tc>
          <w:tcPr>
            <w:tcW w:w="7851" w:type="dxa"/>
            <w:gridSpan w:val="5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9" w:hRule="atLeast"/>
        </w:trPr>
        <w:tc>
          <w:tcPr>
            <w:tcW w:w="1221" w:type="dxa"/>
          </w:tcPr>
          <w:p>
            <w:pPr>
              <w:pStyle w:val="9"/>
              <w:spacing w:before="74"/>
              <w:ind w:left="169" w:right="156"/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>评分项目</w:t>
            </w:r>
          </w:p>
        </w:tc>
        <w:tc>
          <w:tcPr>
            <w:tcW w:w="6108" w:type="dxa"/>
            <w:gridSpan w:val="3"/>
          </w:tcPr>
          <w:p>
            <w:pPr>
              <w:pStyle w:val="9"/>
              <w:spacing w:before="74"/>
              <w:ind w:left="2613" w:right="2600"/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>评分要素</w:t>
            </w:r>
          </w:p>
        </w:tc>
        <w:tc>
          <w:tcPr>
            <w:tcW w:w="992" w:type="dxa"/>
          </w:tcPr>
          <w:p>
            <w:pPr>
              <w:pStyle w:val="9"/>
              <w:spacing w:before="74"/>
              <w:ind w:left="160" w:right="148"/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>标准分</w:t>
            </w:r>
          </w:p>
        </w:tc>
        <w:tc>
          <w:tcPr>
            <w:tcW w:w="751" w:type="dxa"/>
          </w:tcPr>
          <w:p>
            <w:pPr>
              <w:pStyle w:val="9"/>
              <w:spacing w:before="74"/>
              <w:ind w:left="164"/>
              <w:rPr>
                <w:b/>
                <w:sz w:val="21"/>
              </w:rPr>
            </w:pPr>
            <w:r>
              <w:rPr>
                <w:b/>
                <w:sz w:val="21"/>
              </w:rPr>
              <w:t>得分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43" w:hRule="atLeast"/>
        </w:trPr>
        <w:tc>
          <w:tcPr>
            <w:tcW w:w="1221" w:type="dxa"/>
            <w:vMerge w:val="restart"/>
          </w:tcPr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spacing w:before="159"/>
              <w:ind w:left="106"/>
              <w:rPr>
                <w:sz w:val="21"/>
              </w:rPr>
            </w:pPr>
            <w:r>
              <w:rPr>
                <w:sz w:val="21"/>
              </w:rPr>
              <w:t>专科检查</w:t>
            </w:r>
          </w:p>
        </w:tc>
        <w:tc>
          <w:tcPr>
            <w:tcW w:w="7851" w:type="dxa"/>
            <w:gridSpan w:val="5"/>
          </w:tcPr>
          <w:p>
            <w:pPr>
              <w:pStyle w:val="9"/>
              <w:spacing w:before="104"/>
              <w:ind w:left="160"/>
              <w:rPr>
                <w:b/>
                <w:sz w:val="21"/>
              </w:rPr>
            </w:pPr>
            <w:r>
              <w:rPr>
                <w:b/>
                <w:sz w:val="21"/>
              </w:rPr>
              <w:t>准备工作（20分）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4" w:hRule="atLeast"/>
        </w:trPr>
        <w:tc>
          <w:tcPr>
            <w:tcW w:w="1221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108" w:type="dxa"/>
            <w:gridSpan w:val="3"/>
          </w:tcPr>
          <w:p>
            <w:pPr>
              <w:pStyle w:val="9"/>
              <w:spacing w:before="36"/>
              <w:ind w:left="160"/>
              <w:rPr>
                <w:sz w:val="21"/>
              </w:rPr>
            </w:pPr>
            <w:r>
              <w:rPr>
                <w:sz w:val="21"/>
              </w:rPr>
              <w:t>准备物品，确认患者基本信息，告知检查目的及可能带来的不适</w:t>
            </w:r>
          </w:p>
          <w:p>
            <w:pPr>
              <w:pStyle w:val="9"/>
              <w:spacing w:before="36" w:line="253" w:lineRule="exact"/>
              <w:ind w:left="160"/>
              <w:rPr>
                <w:sz w:val="21"/>
              </w:rPr>
            </w:pPr>
            <w:r>
              <w:rPr>
                <w:sz w:val="21"/>
              </w:rPr>
              <w:t>，请其配合。安慰患者，消除紧张情绪</w:t>
            </w:r>
          </w:p>
        </w:tc>
        <w:tc>
          <w:tcPr>
            <w:tcW w:w="992" w:type="dxa"/>
          </w:tcPr>
          <w:p>
            <w:pPr>
              <w:pStyle w:val="9"/>
              <w:spacing w:before="170"/>
              <w:ind w:left="9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6</w:t>
            </w:r>
          </w:p>
        </w:tc>
        <w:tc>
          <w:tcPr>
            <w:tcW w:w="751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8" w:hRule="atLeast"/>
        </w:trPr>
        <w:tc>
          <w:tcPr>
            <w:tcW w:w="1221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108" w:type="dxa"/>
            <w:gridSpan w:val="3"/>
          </w:tcPr>
          <w:p>
            <w:pPr>
              <w:pStyle w:val="9"/>
              <w:spacing w:before="77"/>
              <w:ind w:left="160"/>
              <w:rPr>
                <w:sz w:val="21"/>
              </w:rPr>
            </w:pPr>
            <w:r>
              <w:rPr>
                <w:sz w:val="21"/>
              </w:rPr>
              <w:t>评估患者全身情况及一般状态</w:t>
            </w:r>
          </w:p>
        </w:tc>
        <w:tc>
          <w:tcPr>
            <w:tcW w:w="992" w:type="dxa"/>
          </w:tcPr>
          <w:p>
            <w:pPr>
              <w:pStyle w:val="9"/>
              <w:spacing w:before="60"/>
              <w:ind w:left="9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6</w:t>
            </w:r>
          </w:p>
        </w:tc>
        <w:tc>
          <w:tcPr>
            <w:tcW w:w="751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1221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108" w:type="dxa"/>
            <w:gridSpan w:val="3"/>
          </w:tcPr>
          <w:p>
            <w:pPr>
              <w:pStyle w:val="9"/>
              <w:spacing w:before="52"/>
              <w:ind w:left="160"/>
              <w:rPr>
                <w:sz w:val="21"/>
              </w:rPr>
            </w:pPr>
            <w:r>
              <w:rPr>
                <w:sz w:val="21"/>
              </w:rPr>
              <w:t>评估膝关节的局部肿胀情况，判断肢端感觉、运动及血供情况</w:t>
            </w:r>
          </w:p>
        </w:tc>
        <w:tc>
          <w:tcPr>
            <w:tcW w:w="992" w:type="dxa"/>
          </w:tcPr>
          <w:p>
            <w:pPr>
              <w:pStyle w:val="9"/>
              <w:spacing w:before="35"/>
              <w:ind w:left="9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8</w:t>
            </w:r>
          </w:p>
        </w:tc>
        <w:tc>
          <w:tcPr>
            <w:tcW w:w="751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4" w:hRule="atLeast"/>
        </w:trPr>
        <w:tc>
          <w:tcPr>
            <w:tcW w:w="1221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851" w:type="dxa"/>
            <w:gridSpan w:val="5"/>
          </w:tcPr>
          <w:p>
            <w:pPr>
              <w:pStyle w:val="9"/>
              <w:spacing w:before="68"/>
              <w:ind w:left="160"/>
              <w:rPr>
                <w:b/>
                <w:sz w:val="21"/>
              </w:rPr>
            </w:pPr>
            <w:r>
              <w:rPr>
                <w:b/>
                <w:sz w:val="21"/>
              </w:rPr>
              <w:t>侧方应力实验（20分）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73" w:hRule="atLeast"/>
        </w:trPr>
        <w:tc>
          <w:tcPr>
            <w:tcW w:w="1221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108" w:type="dxa"/>
            <w:gridSpan w:val="3"/>
          </w:tcPr>
          <w:p>
            <w:pPr>
              <w:pStyle w:val="9"/>
              <w:spacing w:before="68"/>
              <w:ind w:left="160"/>
              <w:rPr>
                <w:sz w:val="21"/>
              </w:rPr>
            </w:pPr>
            <w:r>
              <w:rPr>
                <w:sz w:val="21"/>
              </w:rPr>
              <w:t>叙述检查目的</w:t>
            </w:r>
          </w:p>
        </w:tc>
        <w:tc>
          <w:tcPr>
            <w:tcW w:w="992" w:type="dxa"/>
          </w:tcPr>
          <w:p>
            <w:pPr>
              <w:pStyle w:val="9"/>
              <w:spacing w:before="51"/>
              <w:ind w:left="9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51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3" w:hRule="atLeast"/>
        </w:trPr>
        <w:tc>
          <w:tcPr>
            <w:tcW w:w="1221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108" w:type="dxa"/>
            <w:gridSpan w:val="3"/>
          </w:tcPr>
          <w:p>
            <w:pPr>
              <w:pStyle w:val="9"/>
              <w:spacing w:before="58"/>
              <w:ind w:left="160"/>
              <w:rPr>
                <w:sz w:val="21"/>
              </w:rPr>
            </w:pPr>
            <w:r>
              <w:rPr>
                <w:sz w:val="21"/>
              </w:rPr>
              <w:t>最好于痛点局麻后操作</w:t>
            </w:r>
          </w:p>
        </w:tc>
        <w:tc>
          <w:tcPr>
            <w:tcW w:w="992" w:type="dxa"/>
          </w:tcPr>
          <w:p>
            <w:pPr>
              <w:pStyle w:val="9"/>
              <w:spacing w:before="41"/>
              <w:ind w:left="9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51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</w:trPr>
        <w:tc>
          <w:tcPr>
            <w:tcW w:w="1221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108" w:type="dxa"/>
            <w:gridSpan w:val="3"/>
          </w:tcPr>
          <w:p>
            <w:pPr>
              <w:pStyle w:val="9"/>
              <w:spacing w:before="35"/>
              <w:ind w:left="160"/>
              <w:rPr>
                <w:sz w:val="21"/>
              </w:rPr>
            </w:pPr>
            <w:r>
              <w:rPr>
                <w:sz w:val="21"/>
              </w:rPr>
              <w:t>膝关节完全伸直位及屈曲20°～30°位置下行被动膝内翻及膝</w:t>
            </w:r>
          </w:p>
          <w:p>
            <w:pPr>
              <w:pStyle w:val="9"/>
              <w:spacing w:before="38" w:line="252" w:lineRule="exact"/>
              <w:ind w:left="160"/>
              <w:rPr>
                <w:sz w:val="21"/>
              </w:rPr>
            </w:pPr>
            <w:r>
              <w:rPr>
                <w:sz w:val="21"/>
              </w:rPr>
              <w:t>外翻动作</w:t>
            </w:r>
          </w:p>
        </w:tc>
        <w:tc>
          <w:tcPr>
            <w:tcW w:w="992" w:type="dxa"/>
          </w:tcPr>
          <w:p>
            <w:pPr>
              <w:pStyle w:val="9"/>
              <w:spacing w:before="172"/>
              <w:ind w:left="9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51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8" w:hRule="atLeast"/>
        </w:trPr>
        <w:tc>
          <w:tcPr>
            <w:tcW w:w="1221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108" w:type="dxa"/>
            <w:gridSpan w:val="3"/>
          </w:tcPr>
          <w:p>
            <w:pPr>
              <w:pStyle w:val="9"/>
              <w:spacing w:before="76"/>
              <w:ind w:left="160"/>
              <w:rPr>
                <w:sz w:val="21"/>
              </w:rPr>
            </w:pPr>
            <w:r>
              <w:rPr>
                <w:sz w:val="21"/>
              </w:rPr>
              <w:t>与对侧进行比较</w:t>
            </w:r>
          </w:p>
        </w:tc>
        <w:tc>
          <w:tcPr>
            <w:tcW w:w="992" w:type="dxa"/>
          </w:tcPr>
          <w:p>
            <w:pPr>
              <w:pStyle w:val="9"/>
              <w:spacing w:before="59"/>
              <w:ind w:left="9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51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8" w:hRule="atLeast"/>
        </w:trPr>
        <w:tc>
          <w:tcPr>
            <w:tcW w:w="1221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851" w:type="dxa"/>
            <w:gridSpan w:val="5"/>
          </w:tcPr>
          <w:p>
            <w:pPr>
              <w:pStyle w:val="9"/>
              <w:spacing w:before="80"/>
              <w:ind w:left="160"/>
              <w:rPr>
                <w:b/>
                <w:sz w:val="21"/>
              </w:rPr>
            </w:pPr>
            <w:r>
              <w:rPr>
                <w:b/>
                <w:sz w:val="21"/>
              </w:rPr>
              <w:t>抽屉实验（15分）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4" w:hRule="atLeast"/>
        </w:trPr>
        <w:tc>
          <w:tcPr>
            <w:tcW w:w="1221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108" w:type="dxa"/>
            <w:gridSpan w:val="3"/>
          </w:tcPr>
          <w:p>
            <w:pPr>
              <w:pStyle w:val="9"/>
              <w:spacing w:before="72"/>
              <w:ind w:left="160"/>
              <w:rPr>
                <w:sz w:val="21"/>
              </w:rPr>
            </w:pPr>
            <w:r>
              <w:rPr>
                <w:sz w:val="21"/>
              </w:rPr>
              <w:t>叙述检查目的</w:t>
            </w:r>
          </w:p>
        </w:tc>
        <w:tc>
          <w:tcPr>
            <w:tcW w:w="992" w:type="dxa"/>
          </w:tcPr>
          <w:p>
            <w:pPr>
              <w:pStyle w:val="9"/>
              <w:spacing w:before="55"/>
              <w:ind w:left="9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51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8" w:hRule="atLeast"/>
        </w:trPr>
        <w:tc>
          <w:tcPr>
            <w:tcW w:w="1221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108" w:type="dxa"/>
            <w:gridSpan w:val="3"/>
          </w:tcPr>
          <w:p>
            <w:pPr>
              <w:pStyle w:val="9"/>
              <w:spacing w:before="81"/>
              <w:ind w:left="160"/>
              <w:rPr>
                <w:sz w:val="21"/>
              </w:rPr>
            </w:pPr>
            <w:r>
              <w:rPr>
                <w:sz w:val="21"/>
              </w:rPr>
              <w:t>建议在麻醉下操作</w:t>
            </w:r>
          </w:p>
        </w:tc>
        <w:tc>
          <w:tcPr>
            <w:tcW w:w="992" w:type="dxa"/>
          </w:tcPr>
          <w:p>
            <w:pPr>
              <w:pStyle w:val="9"/>
              <w:spacing w:before="64"/>
              <w:ind w:left="9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2</w:t>
            </w:r>
          </w:p>
        </w:tc>
        <w:tc>
          <w:tcPr>
            <w:tcW w:w="751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</w:trPr>
        <w:tc>
          <w:tcPr>
            <w:tcW w:w="1221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108" w:type="dxa"/>
            <w:gridSpan w:val="3"/>
          </w:tcPr>
          <w:p>
            <w:pPr>
              <w:pStyle w:val="9"/>
              <w:spacing w:before="34"/>
              <w:ind w:left="160"/>
              <w:rPr>
                <w:sz w:val="21"/>
              </w:rPr>
            </w:pPr>
            <w:r>
              <w:rPr>
                <w:sz w:val="21"/>
              </w:rPr>
              <w:t>膝关节屈曲90°，小腿垂下，检查者双手握住胫骨上段作拉前及</w:t>
            </w:r>
          </w:p>
          <w:p>
            <w:pPr>
              <w:pStyle w:val="9"/>
              <w:spacing w:before="38" w:line="252" w:lineRule="exact"/>
              <w:ind w:left="160"/>
              <w:rPr>
                <w:sz w:val="21"/>
              </w:rPr>
            </w:pPr>
            <w:r>
              <w:rPr>
                <w:sz w:val="21"/>
              </w:rPr>
              <w:t>推后动作，注意胫骨结节前后移动</w:t>
            </w:r>
          </w:p>
        </w:tc>
        <w:tc>
          <w:tcPr>
            <w:tcW w:w="992" w:type="dxa"/>
          </w:tcPr>
          <w:p>
            <w:pPr>
              <w:pStyle w:val="9"/>
              <w:spacing w:before="171"/>
              <w:ind w:left="9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3</w:t>
            </w:r>
          </w:p>
        </w:tc>
        <w:tc>
          <w:tcPr>
            <w:tcW w:w="751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3" w:hRule="atLeast"/>
        </w:trPr>
        <w:tc>
          <w:tcPr>
            <w:tcW w:w="1221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108" w:type="dxa"/>
            <w:gridSpan w:val="3"/>
          </w:tcPr>
          <w:p>
            <w:pPr>
              <w:pStyle w:val="9"/>
              <w:spacing w:before="87"/>
              <w:ind w:left="160"/>
              <w:rPr>
                <w:sz w:val="21"/>
              </w:rPr>
            </w:pPr>
            <w:r>
              <w:rPr>
                <w:sz w:val="21"/>
              </w:rPr>
              <w:t>与健侧进行比较</w:t>
            </w:r>
          </w:p>
        </w:tc>
        <w:tc>
          <w:tcPr>
            <w:tcW w:w="992" w:type="dxa"/>
          </w:tcPr>
          <w:p>
            <w:pPr>
              <w:pStyle w:val="9"/>
              <w:spacing w:before="70"/>
              <w:ind w:left="9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51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1221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851" w:type="dxa"/>
            <w:gridSpan w:val="5"/>
          </w:tcPr>
          <w:p>
            <w:pPr>
              <w:pStyle w:val="9"/>
              <w:spacing w:before="66"/>
              <w:ind w:left="160"/>
              <w:rPr>
                <w:b/>
                <w:sz w:val="21"/>
              </w:rPr>
            </w:pPr>
            <w:r>
              <w:rPr>
                <w:b/>
                <w:sz w:val="21"/>
              </w:rPr>
              <w:t>半月板旋转实验（25分）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8" w:hRule="atLeast"/>
        </w:trPr>
        <w:tc>
          <w:tcPr>
            <w:tcW w:w="1221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108" w:type="dxa"/>
            <w:gridSpan w:val="3"/>
          </w:tcPr>
          <w:p>
            <w:pPr>
              <w:pStyle w:val="9"/>
              <w:spacing w:before="66"/>
              <w:ind w:left="160"/>
              <w:rPr>
                <w:sz w:val="21"/>
              </w:rPr>
            </w:pPr>
            <w:r>
              <w:rPr>
                <w:sz w:val="21"/>
              </w:rPr>
              <w:t>叙述检查目的</w:t>
            </w:r>
          </w:p>
        </w:tc>
        <w:tc>
          <w:tcPr>
            <w:tcW w:w="992" w:type="dxa"/>
          </w:tcPr>
          <w:p>
            <w:pPr>
              <w:pStyle w:val="9"/>
              <w:spacing w:before="50"/>
              <w:ind w:left="9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51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9" w:hRule="atLeast"/>
        </w:trPr>
        <w:tc>
          <w:tcPr>
            <w:tcW w:w="1221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108" w:type="dxa"/>
            <w:gridSpan w:val="3"/>
          </w:tcPr>
          <w:p>
            <w:pPr>
              <w:pStyle w:val="9"/>
              <w:spacing w:before="76"/>
              <w:ind w:left="160"/>
              <w:rPr>
                <w:sz w:val="21"/>
              </w:rPr>
            </w:pPr>
            <w:r>
              <w:rPr>
                <w:sz w:val="21"/>
              </w:rPr>
              <w:t>患侧髋膝完全屈曲</w:t>
            </w:r>
          </w:p>
        </w:tc>
        <w:tc>
          <w:tcPr>
            <w:tcW w:w="992" w:type="dxa"/>
          </w:tcPr>
          <w:p>
            <w:pPr>
              <w:pStyle w:val="9"/>
              <w:spacing w:before="60"/>
              <w:ind w:left="9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2</w:t>
            </w:r>
          </w:p>
        </w:tc>
        <w:tc>
          <w:tcPr>
            <w:tcW w:w="751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4" w:hRule="atLeast"/>
        </w:trPr>
        <w:tc>
          <w:tcPr>
            <w:tcW w:w="1221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108" w:type="dxa"/>
            <w:gridSpan w:val="3"/>
          </w:tcPr>
          <w:p>
            <w:pPr>
              <w:pStyle w:val="9"/>
              <w:spacing w:before="88"/>
              <w:ind w:left="160"/>
              <w:rPr>
                <w:sz w:val="21"/>
              </w:rPr>
            </w:pPr>
            <w:r>
              <w:rPr>
                <w:sz w:val="21"/>
              </w:rPr>
              <w:t>检查者一手放关节外间隙处作触诊</w:t>
            </w:r>
          </w:p>
        </w:tc>
        <w:tc>
          <w:tcPr>
            <w:tcW w:w="992" w:type="dxa"/>
          </w:tcPr>
          <w:p>
            <w:pPr>
              <w:pStyle w:val="9"/>
              <w:spacing w:before="71"/>
              <w:ind w:left="9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3</w:t>
            </w:r>
          </w:p>
        </w:tc>
        <w:tc>
          <w:tcPr>
            <w:tcW w:w="751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3" w:hRule="atLeast"/>
        </w:trPr>
        <w:tc>
          <w:tcPr>
            <w:tcW w:w="1221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108" w:type="dxa"/>
            <w:gridSpan w:val="3"/>
          </w:tcPr>
          <w:p>
            <w:pPr>
              <w:pStyle w:val="9"/>
              <w:spacing w:before="14" w:line="300" w:lineRule="atLeast"/>
              <w:ind w:left="160" w:right="29"/>
              <w:rPr>
                <w:sz w:val="21"/>
              </w:rPr>
            </w:pPr>
            <w:r>
              <w:rPr>
                <w:w w:val="95"/>
                <w:sz w:val="21"/>
              </w:rPr>
              <w:t xml:space="preserve">另一手握住足跟作小腿大幅度的环转运动，内旋环转测试外侧半 </w:t>
            </w:r>
            <w:r>
              <w:rPr>
                <w:sz w:val="21"/>
              </w:rPr>
              <w:t>月板，外旋环转测试内侧半月板</w:t>
            </w:r>
          </w:p>
        </w:tc>
        <w:tc>
          <w:tcPr>
            <w:tcW w:w="992" w:type="dxa"/>
          </w:tcPr>
          <w:p>
            <w:pPr>
              <w:pStyle w:val="9"/>
              <w:spacing w:before="180"/>
              <w:ind w:left="9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51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14" w:hRule="atLeast"/>
        </w:trPr>
        <w:tc>
          <w:tcPr>
            <w:tcW w:w="1221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108" w:type="dxa"/>
            <w:gridSpan w:val="3"/>
          </w:tcPr>
          <w:p>
            <w:pPr>
              <w:pStyle w:val="9"/>
              <w:spacing w:before="88"/>
              <w:ind w:left="160"/>
              <w:rPr>
                <w:sz w:val="21"/>
              </w:rPr>
            </w:pPr>
            <w:r>
              <w:rPr>
                <w:sz w:val="21"/>
              </w:rPr>
              <w:t>维持旋转的位置下将膝关节逐渐伸到90°</w:t>
            </w:r>
          </w:p>
        </w:tc>
        <w:tc>
          <w:tcPr>
            <w:tcW w:w="992" w:type="dxa"/>
          </w:tcPr>
          <w:p>
            <w:pPr>
              <w:pStyle w:val="9"/>
              <w:spacing w:before="71"/>
              <w:ind w:left="9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51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920" w:hRule="atLeast"/>
        </w:trPr>
        <w:tc>
          <w:tcPr>
            <w:tcW w:w="1221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108" w:type="dxa"/>
            <w:gridSpan w:val="3"/>
          </w:tcPr>
          <w:p>
            <w:pPr>
              <w:pStyle w:val="9"/>
              <w:spacing w:before="36"/>
              <w:ind w:left="160"/>
              <w:rPr>
                <w:sz w:val="21"/>
              </w:rPr>
            </w:pPr>
            <w:r>
              <w:rPr>
                <w:sz w:val="21"/>
              </w:rPr>
              <w:t>关节完全屈曲位出现弹响，表示半月板后角损伤；关节伸到90°</w:t>
            </w:r>
          </w:p>
          <w:p>
            <w:pPr>
              <w:pStyle w:val="9"/>
              <w:spacing w:before="7" w:line="300" w:lineRule="atLeast"/>
              <w:ind w:left="160" w:right="30"/>
              <w:rPr>
                <w:sz w:val="21"/>
              </w:rPr>
            </w:pPr>
            <w:r>
              <w:rPr>
                <w:w w:val="95"/>
                <w:sz w:val="21"/>
              </w:rPr>
              <w:t xml:space="preserve">发生弹响，表示半月板体部损伤；关节伸到微屈位发生弹响，表 </w:t>
            </w:r>
            <w:r>
              <w:rPr>
                <w:sz w:val="21"/>
              </w:rPr>
              <w:t>示半月板前角损伤</w:t>
            </w:r>
          </w:p>
        </w:tc>
        <w:tc>
          <w:tcPr>
            <w:tcW w:w="992" w:type="dxa"/>
          </w:tcPr>
          <w:p>
            <w:pPr>
              <w:pStyle w:val="9"/>
              <w:spacing w:before="3"/>
              <w:rPr>
                <w:b/>
                <w:sz w:val="25"/>
              </w:rPr>
            </w:pPr>
          </w:p>
          <w:p>
            <w:pPr>
              <w:pStyle w:val="9"/>
              <w:ind w:left="9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51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4" w:hRule="atLeast"/>
        </w:trPr>
        <w:tc>
          <w:tcPr>
            <w:tcW w:w="1221" w:type="dxa"/>
            <w:vMerge w:val="restart"/>
          </w:tcPr>
          <w:p>
            <w:pPr>
              <w:pStyle w:val="9"/>
              <w:spacing w:before="3"/>
              <w:rPr>
                <w:b/>
                <w:sz w:val="29"/>
              </w:rPr>
            </w:pPr>
          </w:p>
          <w:p>
            <w:pPr>
              <w:pStyle w:val="9"/>
              <w:ind w:left="106"/>
              <w:rPr>
                <w:sz w:val="21"/>
              </w:rPr>
            </w:pPr>
            <w:r>
              <w:rPr>
                <w:sz w:val="21"/>
              </w:rPr>
              <w:t>其他查体</w:t>
            </w:r>
          </w:p>
        </w:tc>
        <w:tc>
          <w:tcPr>
            <w:tcW w:w="6108" w:type="dxa"/>
            <w:gridSpan w:val="3"/>
          </w:tcPr>
          <w:p>
            <w:pPr>
              <w:pStyle w:val="9"/>
              <w:spacing w:before="48" w:line="266" w:lineRule="exact"/>
              <w:ind w:left="160"/>
              <w:rPr>
                <w:sz w:val="21"/>
              </w:rPr>
            </w:pPr>
            <w:r>
              <w:rPr>
                <w:sz w:val="21"/>
              </w:rPr>
              <w:t>有鉴别诊断思路，进行除专科体检外其他查体</w:t>
            </w:r>
          </w:p>
        </w:tc>
        <w:tc>
          <w:tcPr>
            <w:tcW w:w="992" w:type="dxa"/>
          </w:tcPr>
          <w:p>
            <w:pPr>
              <w:pStyle w:val="9"/>
              <w:spacing w:before="31"/>
              <w:ind w:left="9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51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3" w:hRule="atLeast"/>
        </w:trPr>
        <w:tc>
          <w:tcPr>
            <w:tcW w:w="1221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108" w:type="dxa"/>
            <w:gridSpan w:val="3"/>
          </w:tcPr>
          <w:p>
            <w:pPr>
              <w:pStyle w:val="9"/>
              <w:spacing w:before="47" w:line="267" w:lineRule="exact"/>
              <w:ind w:left="160"/>
              <w:rPr>
                <w:sz w:val="21"/>
              </w:rPr>
            </w:pPr>
            <w:r>
              <w:rPr>
                <w:sz w:val="21"/>
              </w:rPr>
              <w:t>结合病例，其他查体的部位选择正确</w:t>
            </w:r>
          </w:p>
        </w:tc>
        <w:tc>
          <w:tcPr>
            <w:tcW w:w="992" w:type="dxa"/>
          </w:tcPr>
          <w:p>
            <w:pPr>
              <w:pStyle w:val="9"/>
              <w:spacing w:before="30"/>
              <w:ind w:left="9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51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32" w:hRule="atLeast"/>
        </w:trPr>
        <w:tc>
          <w:tcPr>
            <w:tcW w:w="1221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108" w:type="dxa"/>
            <w:gridSpan w:val="3"/>
          </w:tcPr>
          <w:p>
            <w:pPr>
              <w:pStyle w:val="9"/>
              <w:spacing w:before="49" w:line="263" w:lineRule="exact"/>
              <w:ind w:left="160"/>
              <w:rPr>
                <w:sz w:val="21"/>
              </w:rPr>
            </w:pPr>
            <w:r>
              <w:rPr>
                <w:sz w:val="21"/>
              </w:rPr>
              <w:t>查体手法正确，操作停留时间足够</w:t>
            </w:r>
          </w:p>
        </w:tc>
        <w:tc>
          <w:tcPr>
            <w:tcW w:w="992" w:type="dxa"/>
          </w:tcPr>
          <w:p>
            <w:pPr>
              <w:pStyle w:val="9"/>
              <w:spacing w:before="32"/>
              <w:ind w:left="9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51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34" w:hRule="atLeast"/>
        </w:trPr>
        <w:tc>
          <w:tcPr>
            <w:tcW w:w="1221" w:type="dxa"/>
            <w:vMerge w:val="restart"/>
          </w:tcPr>
          <w:p>
            <w:pPr>
              <w:pStyle w:val="9"/>
              <w:spacing w:before="11"/>
              <w:rPr>
                <w:b/>
                <w:sz w:val="15"/>
              </w:rPr>
            </w:pPr>
          </w:p>
          <w:p>
            <w:pPr>
              <w:pStyle w:val="9"/>
              <w:spacing w:before="1"/>
              <w:ind w:left="106"/>
              <w:rPr>
                <w:sz w:val="21"/>
              </w:rPr>
            </w:pPr>
            <w:r>
              <w:rPr>
                <w:sz w:val="21"/>
              </w:rPr>
              <w:t>整体评价</w:t>
            </w:r>
          </w:p>
        </w:tc>
        <w:tc>
          <w:tcPr>
            <w:tcW w:w="6108" w:type="dxa"/>
            <w:gridSpan w:val="3"/>
          </w:tcPr>
          <w:p>
            <w:pPr>
              <w:pStyle w:val="9"/>
              <w:spacing w:before="48" w:line="266" w:lineRule="exact"/>
              <w:ind w:left="160"/>
              <w:rPr>
                <w:sz w:val="21"/>
              </w:rPr>
            </w:pPr>
            <w:r>
              <w:rPr>
                <w:sz w:val="21"/>
              </w:rPr>
              <w:t>体检过程连贯有序，动作轻柔，体现人文关怀</w:t>
            </w:r>
          </w:p>
        </w:tc>
        <w:tc>
          <w:tcPr>
            <w:tcW w:w="992" w:type="dxa"/>
          </w:tcPr>
          <w:p>
            <w:pPr>
              <w:pStyle w:val="9"/>
              <w:spacing w:before="31"/>
              <w:ind w:left="9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3</w:t>
            </w:r>
          </w:p>
        </w:tc>
        <w:tc>
          <w:tcPr>
            <w:tcW w:w="751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33" w:hRule="atLeast"/>
        </w:trPr>
        <w:tc>
          <w:tcPr>
            <w:tcW w:w="1221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108" w:type="dxa"/>
            <w:gridSpan w:val="3"/>
          </w:tcPr>
          <w:p>
            <w:pPr>
              <w:pStyle w:val="9"/>
              <w:spacing w:before="47" w:line="267" w:lineRule="exact"/>
              <w:ind w:left="160"/>
              <w:rPr>
                <w:sz w:val="21"/>
              </w:rPr>
            </w:pPr>
            <w:r>
              <w:rPr>
                <w:sz w:val="21"/>
              </w:rPr>
              <w:t>废物、废料处理恰当，物品复原整理有序</w:t>
            </w:r>
          </w:p>
        </w:tc>
        <w:tc>
          <w:tcPr>
            <w:tcW w:w="992" w:type="dxa"/>
          </w:tcPr>
          <w:p>
            <w:pPr>
              <w:pStyle w:val="9"/>
              <w:spacing w:before="30"/>
              <w:ind w:left="9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2</w:t>
            </w:r>
          </w:p>
        </w:tc>
        <w:tc>
          <w:tcPr>
            <w:tcW w:w="751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34" w:hRule="atLeast"/>
        </w:trPr>
        <w:tc>
          <w:tcPr>
            <w:tcW w:w="7329" w:type="dxa"/>
            <w:gridSpan w:val="4"/>
          </w:tcPr>
          <w:p>
            <w:pPr>
              <w:pStyle w:val="9"/>
              <w:tabs>
                <w:tab w:val="left" w:pos="428"/>
              </w:tabs>
              <w:spacing w:before="32"/>
              <w:ind w:left="8"/>
              <w:jc w:val="center"/>
              <w:rPr>
                <w:sz w:val="21"/>
              </w:rPr>
            </w:pPr>
            <w:r>
              <w:rPr>
                <w:sz w:val="21"/>
              </w:rPr>
              <w:t>合</w:t>
            </w:r>
            <w:r>
              <w:rPr>
                <w:sz w:val="21"/>
              </w:rPr>
              <w:tab/>
            </w:r>
            <w:r>
              <w:rPr>
                <w:sz w:val="21"/>
              </w:rPr>
              <w:t>计</w:t>
            </w:r>
          </w:p>
        </w:tc>
        <w:tc>
          <w:tcPr>
            <w:tcW w:w="992" w:type="dxa"/>
          </w:tcPr>
          <w:p>
            <w:pPr>
              <w:pStyle w:val="9"/>
              <w:spacing w:before="32"/>
              <w:ind w:left="157" w:right="148"/>
              <w:jc w:val="center"/>
              <w:rPr>
                <w:sz w:val="21"/>
              </w:rPr>
            </w:pPr>
            <w:r>
              <w:rPr>
                <w:sz w:val="21"/>
              </w:rPr>
              <w:t>100</w:t>
            </w:r>
          </w:p>
        </w:tc>
        <w:tc>
          <w:tcPr>
            <w:tcW w:w="751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</w:tbl>
    <w:p>
      <w:pPr>
        <w:spacing w:before="5" w:line="240" w:lineRule="auto"/>
        <w:rPr>
          <w:b/>
          <w:sz w:val="8"/>
        </w:rPr>
      </w:pPr>
    </w:p>
    <w:p>
      <w:pPr>
        <w:spacing w:before="70"/>
        <w:ind w:left="718" w:right="0" w:firstLine="0"/>
        <w:jc w:val="left"/>
        <w:rPr>
          <w:b/>
          <w:sz w:val="21"/>
        </w:rPr>
      </w:pPr>
      <w:r>
        <w:rPr>
          <w:b/>
          <w:sz w:val="21"/>
        </w:rPr>
        <w:t>考官签字：</w:t>
      </w:r>
    </w:p>
    <w:p>
      <w:pPr>
        <w:spacing w:after="0"/>
        <w:jc w:val="left"/>
        <w:rPr>
          <w:sz w:val="21"/>
        </w:rPr>
        <w:sectPr>
          <w:headerReference r:id="rId9" w:type="default"/>
          <w:pgSz w:w="11910" w:h="16840"/>
          <w:pgMar w:top="1400" w:right="700" w:bottom="280" w:left="700" w:header="0" w:footer="0" w:gutter="0"/>
          <w:cols w:space="720" w:num="1"/>
        </w:sectPr>
      </w:pPr>
    </w:p>
    <w:p>
      <w:pPr>
        <w:spacing w:before="10" w:line="240" w:lineRule="auto"/>
        <w:rPr>
          <w:b/>
          <w:sz w:val="12"/>
        </w:rPr>
      </w:pPr>
    </w:p>
    <w:p>
      <w:pPr>
        <w:pStyle w:val="2"/>
        <w:spacing w:before="49"/>
        <w:ind w:left="910" w:right="908"/>
        <w:jc w:val="center"/>
      </w:pPr>
      <w:r>
        <w:t>体格检查评分表（肩关节检查）</w:t>
      </w:r>
    </w:p>
    <w:p>
      <w:pPr>
        <w:spacing w:before="5" w:line="240" w:lineRule="auto"/>
        <w:rPr>
          <w:b/>
          <w:sz w:val="6"/>
        </w:rPr>
      </w:pPr>
    </w:p>
    <w:tbl>
      <w:tblPr>
        <w:tblStyle w:val="5"/>
        <w:tblW w:w="0" w:type="auto"/>
        <w:tblInd w:w="38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23"/>
        <w:gridCol w:w="3338"/>
        <w:gridCol w:w="1470"/>
        <w:gridCol w:w="1924"/>
        <w:gridCol w:w="994"/>
        <w:gridCol w:w="7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1323" w:type="dxa"/>
          </w:tcPr>
          <w:p>
            <w:pPr>
              <w:pStyle w:val="9"/>
              <w:spacing w:before="74"/>
              <w:ind w:left="214" w:right="210"/>
              <w:jc w:val="center"/>
              <w:rPr>
                <w:sz w:val="21"/>
              </w:rPr>
            </w:pPr>
            <w:r>
              <w:rPr>
                <w:sz w:val="21"/>
              </w:rPr>
              <w:t>考生姓名</w:t>
            </w:r>
          </w:p>
        </w:tc>
        <w:tc>
          <w:tcPr>
            <w:tcW w:w="3338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  <w:tc>
          <w:tcPr>
            <w:tcW w:w="1470" w:type="dxa"/>
          </w:tcPr>
          <w:p>
            <w:pPr>
              <w:pStyle w:val="9"/>
              <w:spacing w:before="74"/>
              <w:ind w:left="293" w:right="287"/>
              <w:jc w:val="center"/>
              <w:rPr>
                <w:rFonts w:hint="eastAsia" w:eastAsia="宋体"/>
                <w:sz w:val="21"/>
                <w:lang w:eastAsia="zh-CN"/>
              </w:rPr>
            </w:pPr>
            <w:r>
              <w:rPr>
                <w:rFonts w:hint="eastAsia"/>
                <w:sz w:val="21"/>
                <w:lang w:eastAsia="zh-CN"/>
              </w:rPr>
              <w:t>终身码</w:t>
            </w:r>
          </w:p>
        </w:tc>
        <w:tc>
          <w:tcPr>
            <w:tcW w:w="3625" w:type="dxa"/>
            <w:gridSpan w:val="3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1323" w:type="dxa"/>
          </w:tcPr>
          <w:p>
            <w:pPr>
              <w:pStyle w:val="9"/>
              <w:spacing w:before="74"/>
              <w:ind w:left="214" w:right="210"/>
              <w:jc w:val="center"/>
              <w:rPr>
                <w:sz w:val="21"/>
              </w:rPr>
            </w:pPr>
            <w:r>
              <w:rPr>
                <w:sz w:val="21"/>
              </w:rPr>
              <w:t>培训学科</w:t>
            </w:r>
          </w:p>
        </w:tc>
        <w:tc>
          <w:tcPr>
            <w:tcW w:w="3338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  <w:tc>
          <w:tcPr>
            <w:tcW w:w="1470" w:type="dxa"/>
          </w:tcPr>
          <w:p>
            <w:pPr>
              <w:pStyle w:val="9"/>
              <w:spacing w:before="74"/>
              <w:ind w:left="293" w:right="287"/>
              <w:jc w:val="center"/>
              <w:rPr>
                <w:sz w:val="21"/>
              </w:rPr>
            </w:pPr>
            <w:r>
              <w:rPr>
                <w:sz w:val="21"/>
              </w:rPr>
              <w:t>考核基地</w:t>
            </w:r>
          </w:p>
        </w:tc>
        <w:tc>
          <w:tcPr>
            <w:tcW w:w="3625" w:type="dxa"/>
            <w:gridSpan w:val="3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1323" w:type="dxa"/>
          </w:tcPr>
          <w:p>
            <w:pPr>
              <w:pStyle w:val="9"/>
              <w:spacing w:before="73"/>
              <w:ind w:left="214" w:right="210"/>
              <w:jc w:val="center"/>
              <w:rPr>
                <w:sz w:val="21"/>
              </w:rPr>
            </w:pPr>
            <w:r>
              <w:rPr>
                <w:sz w:val="21"/>
              </w:rPr>
              <w:t>考核时间</w:t>
            </w:r>
          </w:p>
        </w:tc>
        <w:tc>
          <w:tcPr>
            <w:tcW w:w="8433" w:type="dxa"/>
            <w:gridSpan w:val="5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1323" w:type="dxa"/>
          </w:tcPr>
          <w:p>
            <w:pPr>
              <w:pStyle w:val="9"/>
              <w:spacing w:before="73"/>
              <w:ind w:left="218" w:right="209"/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>评分项目</w:t>
            </w:r>
          </w:p>
        </w:tc>
        <w:tc>
          <w:tcPr>
            <w:tcW w:w="6732" w:type="dxa"/>
            <w:gridSpan w:val="3"/>
          </w:tcPr>
          <w:p>
            <w:pPr>
              <w:pStyle w:val="9"/>
              <w:spacing w:before="73"/>
              <w:ind w:left="2925" w:right="2912"/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>评分要素</w:t>
            </w:r>
          </w:p>
        </w:tc>
        <w:tc>
          <w:tcPr>
            <w:tcW w:w="994" w:type="dxa"/>
          </w:tcPr>
          <w:p>
            <w:pPr>
              <w:pStyle w:val="9"/>
              <w:spacing w:before="73"/>
              <w:ind w:left="160" w:right="150"/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>标准分</w:t>
            </w:r>
          </w:p>
        </w:tc>
        <w:tc>
          <w:tcPr>
            <w:tcW w:w="707" w:type="dxa"/>
          </w:tcPr>
          <w:p>
            <w:pPr>
              <w:pStyle w:val="9"/>
              <w:spacing w:before="73"/>
              <w:ind w:left="142"/>
              <w:rPr>
                <w:b/>
                <w:sz w:val="21"/>
              </w:rPr>
            </w:pPr>
            <w:r>
              <w:rPr>
                <w:b/>
                <w:sz w:val="21"/>
              </w:rPr>
              <w:t>得分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20" w:hRule="atLeast"/>
        </w:trPr>
        <w:tc>
          <w:tcPr>
            <w:tcW w:w="1323" w:type="dxa"/>
            <w:vMerge w:val="restart"/>
          </w:tcPr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spacing w:before="4"/>
              <w:rPr>
                <w:b/>
                <w:sz w:val="19"/>
              </w:rPr>
            </w:pPr>
          </w:p>
          <w:p>
            <w:pPr>
              <w:pStyle w:val="9"/>
              <w:ind w:left="107"/>
              <w:rPr>
                <w:sz w:val="21"/>
              </w:rPr>
            </w:pPr>
            <w:r>
              <w:rPr>
                <w:sz w:val="21"/>
              </w:rPr>
              <w:t>专科检查</w:t>
            </w:r>
          </w:p>
        </w:tc>
        <w:tc>
          <w:tcPr>
            <w:tcW w:w="8433" w:type="dxa"/>
            <w:gridSpan w:val="5"/>
          </w:tcPr>
          <w:p>
            <w:pPr>
              <w:pStyle w:val="9"/>
              <w:spacing w:before="92"/>
              <w:ind w:left="160"/>
              <w:rPr>
                <w:b/>
                <w:sz w:val="21"/>
              </w:rPr>
            </w:pPr>
            <w:r>
              <w:rPr>
                <w:b/>
                <w:sz w:val="21"/>
              </w:rPr>
              <w:t>一般体格检查（60分）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1323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732" w:type="dxa"/>
            <w:gridSpan w:val="3"/>
          </w:tcPr>
          <w:p>
            <w:pPr>
              <w:pStyle w:val="9"/>
              <w:spacing w:before="91"/>
              <w:ind w:left="160"/>
              <w:rPr>
                <w:sz w:val="21"/>
              </w:rPr>
            </w:pPr>
            <w:r>
              <w:rPr>
                <w:sz w:val="21"/>
              </w:rPr>
              <w:t>确认患者基本信息，告知检查目的及可能带来的不适，请其配合</w:t>
            </w:r>
          </w:p>
        </w:tc>
        <w:tc>
          <w:tcPr>
            <w:tcW w:w="994" w:type="dxa"/>
          </w:tcPr>
          <w:p>
            <w:pPr>
              <w:pStyle w:val="9"/>
              <w:spacing w:before="75"/>
              <w:ind w:left="7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07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</w:trPr>
        <w:tc>
          <w:tcPr>
            <w:tcW w:w="1323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732" w:type="dxa"/>
            <w:gridSpan w:val="3"/>
          </w:tcPr>
          <w:p>
            <w:pPr>
              <w:pStyle w:val="9"/>
              <w:spacing w:line="308" w:lineRule="exact"/>
              <w:ind w:left="160" w:right="96"/>
              <w:rPr>
                <w:sz w:val="21"/>
              </w:rPr>
            </w:pPr>
            <w:r>
              <w:rPr>
                <w:spacing w:val="-4"/>
                <w:w w:val="95"/>
                <w:sz w:val="21"/>
              </w:rPr>
              <w:t>要求患者脱去上衣，暴露双肩关节，男性医师检查女性患者需注意</w:t>
            </w:r>
            <w:r>
              <w:rPr>
                <w:w w:val="95"/>
                <w:sz w:val="21"/>
              </w:rPr>
              <w:t>（女</w:t>
            </w:r>
            <w:r>
              <w:rPr>
                <w:spacing w:val="-1"/>
                <w:w w:val="99"/>
                <w:sz w:val="21"/>
              </w:rPr>
              <w:t>医护人员在旁</w:t>
            </w:r>
            <w:r>
              <w:rPr>
                <w:spacing w:val="-104"/>
                <w:w w:val="99"/>
                <w:sz w:val="21"/>
              </w:rPr>
              <w:t>）</w:t>
            </w:r>
            <w:r>
              <w:rPr>
                <w:spacing w:val="-1"/>
                <w:w w:val="99"/>
                <w:sz w:val="21"/>
              </w:rPr>
              <w:t>，或者女性患者可以用无背带的衣服遮挡</w:t>
            </w:r>
          </w:p>
        </w:tc>
        <w:tc>
          <w:tcPr>
            <w:tcW w:w="994" w:type="dxa"/>
          </w:tcPr>
          <w:p>
            <w:pPr>
              <w:pStyle w:val="9"/>
              <w:spacing w:before="170"/>
              <w:ind w:left="7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07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1" w:hRule="atLeast"/>
        </w:trPr>
        <w:tc>
          <w:tcPr>
            <w:tcW w:w="1323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732" w:type="dxa"/>
            <w:gridSpan w:val="3"/>
          </w:tcPr>
          <w:p>
            <w:pPr>
              <w:pStyle w:val="9"/>
              <w:spacing w:before="34"/>
              <w:ind w:left="160"/>
              <w:rPr>
                <w:sz w:val="21"/>
              </w:rPr>
            </w:pPr>
            <w:r>
              <w:rPr>
                <w:sz w:val="21"/>
              </w:rPr>
              <w:t>观察肩关节的轮廓，有无手术瘢痕、局部瘀斑、肌肉萎缩、肿胀、肿块</w:t>
            </w:r>
          </w:p>
          <w:p>
            <w:pPr>
              <w:pStyle w:val="9"/>
              <w:spacing w:before="38" w:line="251" w:lineRule="exact"/>
              <w:ind w:left="160"/>
              <w:rPr>
                <w:sz w:val="21"/>
              </w:rPr>
            </w:pPr>
            <w:r>
              <w:rPr>
                <w:sz w:val="21"/>
              </w:rPr>
              <w:t>和畸形，注意对比两侧是否对称</w:t>
            </w:r>
          </w:p>
        </w:tc>
        <w:tc>
          <w:tcPr>
            <w:tcW w:w="994" w:type="dxa"/>
          </w:tcPr>
          <w:p>
            <w:pPr>
              <w:pStyle w:val="9"/>
              <w:spacing w:before="168"/>
              <w:ind w:left="157" w:right="150"/>
              <w:jc w:val="center"/>
              <w:rPr>
                <w:sz w:val="21"/>
              </w:rPr>
            </w:pPr>
            <w:r>
              <w:rPr>
                <w:sz w:val="21"/>
              </w:rPr>
              <w:t>10</w:t>
            </w:r>
          </w:p>
        </w:tc>
        <w:tc>
          <w:tcPr>
            <w:tcW w:w="707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1" w:hRule="atLeast"/>
        </w:trPr>
        <w:tc>
          <w:tcPr>
            <w:tcW w:w="1323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732" w:type="dxa"/>
            <w:gridSpan w:val="3"/>
          </w:tcPr>
          <w:p>
            <w:pPr>
              <w:pStyle w:val="9"/>
              <w:spacing w:before="36"/>
              <w:ind w:left="160"/>
              <w:rPr>
                <w:sz w:val="21"/>
              </w:rPr>
            </w:pPr>
            <w:r>
              <w:rPr>
                <w:sz w:val="21"/>
              </w:rPr>
              <w:t>触诊或叩压肩关节周围软组织或骨性突起，如肱骨大结节、肱骨结节间</w:t>
            </w:r>
          </w:p>
          <w:p>
            <w:pPr>
              <w:pStyle w:val="9"/>
              <w:spacing w:before="7" w:line="300" w:lineRule="atLeast"/>
              <w:ind w:left="160" w:right="50"/>
              <w:rPr>
                <w:sz w:val="21"/>
              </w:rPr>
            </w:pPr>
            <w:r>
              <w:rPr>
                <w:w w:val="95"/>
                <w:sz w:val="21"/>
              </w:rPr>
              <w:t xml:space="preserve">沟、肩锁关节、胸锁关节、锁骨和肩峰等，明确有无局限性疼痛部位。  </w:t>
            </w:r>
            <w:r>
              <w:rPr>
                <w:sz w:val="21"/>
              </w:rPr>
              <w:t>为了与颈椎疾病相鉴别，还需要检查颈椎棘突和椎旁肌肉有无压痛</w:t>
            </w:r>
          </w:p>
        </w:tc>
        <w:tc>
          <w:tcPr>
            <w:tcW w:w="994" w:type="dxa"/>
          </w:tcPr>
          <w:p>
            <w:pPr>
              <w:pStyle w:val="9"/>
              <w:spacing w:before="3"/>
              <w:rPr>
                <w:b/>
                <w:sz w:val="25"/>
              </w:rPr>
            </w:pPr>
          </w:p>
          <w:p>
            <w:pPr>
              <w:pStyle w:val="9"/>
              <w:ind w:left="157" w:right="150"/>
              <w:jc w:val="center"/>
              <w:rPr>
                <w:sz w:val="21"/>
              </w:rPr>
            </w:pPr>
            <w:r>
              <w:rPr>
                <w:sz w:val="21"/>
              </w:rPr>
              <w:t>15</w:t>
            </w:r>
          </w:p>
        </w:tc>
        <w:tc>
          <w:tcPr>
            <w:tcW w:w="707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13" w:hRule="atLeast"/>
        </w:trPr>
        <w:tc>
          <w:tcPr>
            <w:tcW w:w="1323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732" w:type="dxa"/>
            <w:gridSpan w:val="3"/>
          </w:tcPr>
          <w:p>
            <w:pPr>
              <w:pStyle w:val="9"/>
              <w:spacing w:before="5" w:line="300" w:lineRule="atLeast"/>
              <w:ind w:left="160" w:right="96"/>
              <w:rPr>
                <w:sz w:val="21"/>
              </w:rPr>
            </w:pPr>
            <w:r>
              <w:rPr>
                <w:spacing w:val="-3"/>
                <w:w w:val="95"/>
                <w:sz w:val="21"/>
              </w:rPr>
              <w:t xml:space="preserve">分别检查肩关节的主动和被动活动度，通常包括肩关节前屈、后伸、外  </w:t>
            </w:r>
            <w:r>
              <w:rPr>
                <w:spacing w:val="-3"/>
                <w:sz w:val="21"/>
              </w:rPr>
              <w:t>展、外旋、内旋等。掌握正常关节各方向的活动度</w:t>
            </w:r>
          </w:p>
        </w:tc>
        <w:tc>
          <w:tcPr>
            <w:tcW w:w="994" w:type="dxa"/>
          </w:tcPr>
          <w:p>
            <w:pPr>
              <w:pStyle w:val="9"/>
              <w:spacing w:before="170"/>
              <w:ind w:left="157" w:right="150"/>
              <w:jc w:val="center"/>
              <w:rPr>
                <w:sz w:val="21"/>
              </w:rPr>
            </w:pPr>
            <w:r>
              <w:rPr>
                <w:sz w:val="21"/>
              </w:rPr>
              <w:t>15</w:t>
            </w:r>
          </w:p>
        </w:tc>
        <w:tc>
          <w:tcPr>
            <w:tcW w:w="707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20" w:hRule="atLeast"/>
        </w:trPr>
        <w:tc>
          <w:tcPr>
            <w:tcW w:w="1323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732" w:type="dxa"/>
            <w:gridSpan w:val="3"/>
          </w:tcPr>
          <w:p>
            <w:pPr>
              <w:pStyle w:val="9"/>
              <w:spacing w:before="91"/>
              <w:ind w:left="160"/>
              <w:rPr>
                <w:sz w:val="21"/>
              </w:rPr>
            </w:pPr>
            <w:r>
              <w:rPr>
                <w:sz w:val="21"/>
              </w:rPr>
              <w:t>注意上肢血供及感觉的检查，以及相邻的颈部和肘关节的一般检查</w:t>
            </w:r>
          </w:p>
        </w:tc>
        <w:tc>
          <w:tcPr>
            <w:tcW w:w="994" w:type="dxa"/>
          </w:tcPr>
          <w:p>
            <w:pPr>
              <w:pStyle w:val="9"/>
              <w:spacing w:before="74"/>
              <w:ind w:left="157" w:right="150"/>
              <w:jc w:val="center"/>
              <w:rPr>
                <w:sz w:val="21"/>
              </w:rPr>
            </w:pPr>
            <w:r>
              <w:rPr>
                <w:sz w:val="21"/>
              </w:rPr>
              <w:t>10</w:t>
            </w:r>
          </w:p>
        </w:tc>
        <w:tc>
          <w:tcPr>
            <w:tcW w:w="707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20" w:hRule="atLeast"/>
        </w:trPr>
        <w:tc>
          <w:tcPr>
            <w:tcW w:w="1323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433" w:type="dxa"/>
            <w:gridSpan w:val="5"/>
          </w:tcPr>
          <w:p>
            <w:pPr>
              <w:pStyle w:val="9"/>
              <w:spacing w:before="74"/>
              <w:ind w:left="107"/>
              <w:rPr>
                <w:b/>
                <w:sz w:val="21"/>
              </w:rPr>
            </w:pPr>
            <w:r>
              <w:rPr>
                <w:b/>
                <w:sz w:val="21"/>
              </w:rPr>
              <w:t>特殊试验检查（20 分）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20" w:hRule="atLeast"/>
        </w:trPr>
        <w:tc>
          <w:tcPr>
            <w:tcW w:w="1323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732" w:type="dxa"/>
            <w:gridSpan w:val="3"/>
          </w:tcPr>
          <w:p>
            <w:pPr>
              <w:pStyle w:val="9"/>
              <w:spacing w:before="90"/>
              <w:ind w:left="160"/>
              <w:rPr>
                <w:sz w:val="21"/>
              </w:rPr>
            </w:pPr>
            <w:r>
              <w:rPr>
                <w:sz w:val="21"/>
              </w:rPr>
              <w:t>搭肩试验及琴键征检查，描述检查的过程以及阳性体征的意义</w:t>
            </w:r>
          </w:p>
        </w:tc>
        <w:tc>
          <w:tcPr>
            <w:tcW w:w="994" w:type="dxa"/>
          </w:tcPr>
          <w:p>
            <w:pPr>
              <w:pStyle w:val="9"/>
              <w:spacing w:before="74"/>
              <w:ind w:left="7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07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</w:trPr>
        <w:tc>
          <w:tcPr>
            <w:tcW w:w="1323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732" w:type="dxa"/>
            <w:gridSpan w:val="3"/>
          </w:tcPr>
          <w:p>
            <w:pPr>
              <w:pStyle w:val="9"/>
              <w:spacing w:before="35"/>
              <w:ind w:left="160"/>
              <w:rPr>
                <w:sz w:val="21"/>
              </w:rPr>
            </w:pPr>
            <w:r>
              <w:rPr>
                <w:sz w:val="21"/>
              </w:rPr>
              <w:t>疼痛弧试验、Neer 撞击试验或 Hawkins-Kennedy 试验或 Gerber 喙突</w:t>
            </w:r>
          </w:p>
          <w:p>
            <w:pPr>
              <w:pStyle w:val="9"/>
              <w:spacing w:before="38" w:line="252" w:lineRule="exact"/>
              <w:ind w:left="160"/>
              <w:rPr>
                <w:sz w:val="21"/>
              </w:rPr>
            </w:pPr>
            <w:r>
              <w:rPr>
                <w:sz w:val="21"/>
              </w:rPr>
              <w:t>下撞击试验检查，描述检查的过程以及阳性体征的意义</w:t>
            </w:r>
          </w:p>
        </w:tc>
        <w:tc>
          <w:tcPr>
            <w:tcW w:w="994" w:type="dxa"/>
          </w:tcPr>
          <w:p>
            <w:pPr>
              <w:pStyle w:val="9"/>
              <w:spacing w:before="172"/>
              <w:ind w:left="7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07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1" w:hRule="atLeast"/>
        </w:trPr>
        <w:tc>
          <w:tcPr>
            <w:tcW w:w="1323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732" w:type="dxa"/>
            <w:gridSpan w:val="3"/>
          </w:tcPr>
          <w:p>
            <w:pPr>
              <w:pStyle w:val="9"/>
              <w:spacing w:before="35"/>
              <w:ind w:left="160"/>
              <w:rPr>
                <w:sz w:val="21"/>
              </w:rPr>
            </w:pPr>
            <w:r>
              <w:rPr>
                <w:sz w:val="21"/>
              </w:rPr>
              <w:t>落臂征、Jobe 试验、压腹试验、Lift-off 试验、外旋抗阻试验等任选</w:t>
            </w:r>
          </w:p>
          <w:p>
            <w:pPr>
              <w:pStyle w:val="9"/>
              <w:spacing w:before="7" w:line="300" w:lineRule="atLeast"/>
              <w:ind w:left="160" w:right="96"/>
              <w:rPr>
                <w:sz w:val="21"/>
              </w:rPr>
            </w:pPr>
            <w:r>
              <w:rPr>
                <w:sz w:val="21"/>
              </w:rPr>
              <w:t>1</w:t>
            </w:r>
            <w:r>
              <w:rPr>
                <w:spacing w:val="-7"/>
                <w:sz w:val="21"/>
              </w:rPr>
              <w:t xml:space="preserve"> 项通常用于检查肩袖肌腱肌力的检查，描述检查的过程以及阳性体征的意义</w:t>
            </w:r>
          </w:p>
        </w:tc>
        <w:tc>
          <w:tcPr>
            <w:tcW w:w="994" w:type="dxa"/>
          </w:tcPr>
          <w:p>
            <w:pPr>
              <w:pStyle w:val="9"/>
              <w:spacing w:before="5"/>
              <w:rPr>
                <w:b/>
                <w:sz w:val="25"/>
              </w:rPr>
            </w:pPr>
          </w:p>
          <w:p>
            <w:pPr>
              <w:pStyle w:val="9"/>
              <w:ind w:left="7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07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0" w:hRule="atLeast"/>
        </w:trPr>
        <w:tc>
          <w:tcPr>
            <w:tcW w:w="1323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732" w:type="dxa"/>
            <w:gridSpan w:val="3"/>
          </w:tcPr>
          <w:p>
            <w:pPr>
              <w:pStyle w:val="9"/>
              <w:spacing w:before="35" w:line="273" w:lineRule="auto"/>
              <w:ind w:left="160" w:right="35"/>
              <w:rPr>
                <w:sz w:val="21"/>
              </w:rPr>
            </w:pPr>
            <w:r>
              <w:rPr>
                <w:sz w:val="21"/>
              </w:rPr>
              <w:t>肩关节前向恐惧试验、Jobe 再复位试验、Speed 试验、Yergason 试验等任选1项通常提示肩关节不稳及肱二头肌长头腱病变的检查，描述检</w:t>
            </w:r>
          </w:p>
          <w:p>
            <w:pPr>
              <w:pStyle w:val="9"/>
              <w:spacing w:before="1" w:line="251" w:lineRule="exact"/>
              <w:ind w:left="160"/>
              <w:rPr>
                <w:sz w:val="21"/>
              </w:rPr>
            </w:pPr>
            <w:r>
              <w:rPr>
                <w:sz w:val="21"/>
              </w:rPr>
              <w:t>查过程以及阳性体征 的意义</w:t>
            </w:r>
          </w:p>
        </w:tc>
        <w:tc>
          <w:tcPr>
            <w:tcW w:w="994" w:type="dxa"/>
          </w:tcPr>
          <w:p>
            <w:pPr>
              <w:pStyle w:val="9"/>
              <w:spacing w:before="5"/>
              <w:rPr>
                <w:b/>
                <w:sz w:val="25"/>
              </w:rPr>
            </w:pPr>
          </w:p>
          <w:p>
            <w:pPr>
              <w:pStyle w:val="9"/>
              <w:ind w:left="7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07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20" w:hRule="atLeast"/>
        </w:trPr>
        <w:tc>
          <w:tcPr>
            <w:tcW w:w="1323" w:type="dxa"/>
            <w:vMerge w:val="restart"/>
          </w:tcPr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spacing w:before="3"/>
              <w:rPr>
                <w:b/>
                <w:sz w:val="19"/>
              </w:rPr>
            </w:pPr>
          </w:p>
          <w:p>
            <w:pPr>
              <w:pStyle w:val="9"/>
              <w:ind w:left="107"/>
              <w:rPr>
                <w:sz w:val="21"/>
              </w:rPr>
            </w:pPr>
            <w:r>
              <w:rPr>
                <w:sz w:val="21"/>
              </w:rPr>
              <w:t>其他查体</w:t>
            </w:r>
          </w:p>
        </w:tc>
        <w:tc>
          <w:tcPr>
            <w:tcW w:w="6732" w:type="dxa"/>
            <w:gridSpan w:val="3"/>
          </w:tcPr>
          <w:p>
            <w:pPr>
              <w:pStyle w:val="9"/>
              <w:spacing w:before="90"/>
              <w:ind w:left="160"/>
              <w:rPr>
                <w:sz w:val="21"/>
              </w:rPr>
            </w:pPr>
            <w:r>
              <w:rPr>
                <w:sz w:val="21"/>
              </w:rPr>
              <w:t>有鉴别诊断思路，进行除专科体检外其他查体</w:t>
            </w:r>
          </w:p>
        </w:tc>
        <w:tc>
          <w:tcPr>
            <w:tcW w:w="994" w:type="dxa"/>
          </w:tcPr>
          <w:p>
            <w:pPr>
              <w:pStyle w:val="9"/>
              <w:spacing w:before="73"/>
              <w:ind w:left="7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07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20" w:hRule="atLeast"/>
        </w:trPr>
        <w:tc>
          <w:tcPr>
            <w:tcW w:w="1323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732" w:type="dxa"/>
            <w:gridSpan w:val="3"/>
          </w:tcPr>
          <w:p>
            <w:pPr>
              <w:pStyle w:val="9"/>
              <w:spacing w:before="90"/>
              <w:ind w:left="160"/>
              <w:rPr>
                <w:sz w:val="21"/>
              </w:rPr>
            </w:pPr>
            <w:r>
              <w:rPr>
                <w:sz w:val="21"/>
              </w:rPr>
              <w:t>结合病例，其他查体的部位选择正确</w:t>
            </w:r>
          </w:p>
        </w:tc>
        <w:tc>
          <w:tcPr>
            <w:tcW w:w="994" w:type="dxa"/>
          </w:tcPr>
          <w:p>
            <w:pPr>
              <w:pStyle w:val="9"/>
              <w:spacing w:before="73"/>
              <w:ind w:left="7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07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20" w:hRule="atLeast"/>
        </w:trPr>
        <w:tc>
          <w:tcPr>
            <w:tcW w:w="1323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732" w:type="dxa"/>
            <w:gridSpan w:val="3"/>
          </w:tcPr>
          <w:p>
            <w:pPr>
              <w:pStyle w:val="9"/>
              <w:spacing w:before="92"/>
              <w:ind w:left="160"/>
              <w:rPr>
                <w:sz w:val="21"/>
              </w:rPr>
            </w:pPr>
            <w:r>
              <w:rPr>
                <w:sz w:val="21"/>
              </w:rPr>
              <w:t>查体手法正确，操作停留时间足够</w:t>
            </w:r>
          </w:p>
        </w:tc>
        <w:tc>
          <w:tcPr>
            <w:tcW w:w="994" w:type="dxa"/>
          </w:tcPr>
          <w:p>
            <w:pPr>
              <w:pStyle w:val="9"/>
              <w:spacing w:before="73"/>
              <w:ind w:left="7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07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20" w:hRule="atLeast"/>
        </w:trPr>
        <w:tc>
          <w:tcPr>
            <w:tcW w:w="1323" w:type="dxa"/>
            <w:vMerge w:val="restart"/>
          </w:tcPr>
          <w:p>
            <w:pPr>
              <w:pStyle w:val="9"/>
              <w:spacing w:before="6"/>
              <w:rPr>
                <w:b/>
                <w:sz w:val="22"/>
              </w:rPr>
            </w:pPr>
          </w:p>
          <w:p>
            <w:pPr>
              <w:pStyle w:val="9"/>
              <w:ind w:left="107"/>
              <w:rPr>
                <w:sz w:val="21"/>
              </w:rPr>
            </w:pPr>
            <w:r>
              <w:rPr>
                <w:sz w:val="21"/>
              </w:rPr>
              <w:t>整体评价</w:t>
            </w:r>
          </w:p>
        </w:tc>
        <w:tc>
          <w:tcPr>
            <w:tcW w:w="6732" w:type="dxa"/>
            <w:gridSpan w:val="3"/>
          </w:tcPr>
          <w:p>
            <w:pPr>
              <w:pStyle w:val="9"/>
              <w:spacing w:before="91"/>
              <w:ind w:left="160"/>
              <w:rPr>
                <w:sz w:val="21"/>
              </w:rPr>
            </w:pPr>
            <w:r>
              <w:rPr>
                <w:sz w:val="21"/>
              </w:rPr>
              <w:t>体检过程连贯有序，动作轻柔，体现人文关怀</w:t>
            </w:r>
          </w:p>
        </w:tc>
        <w:tc>
          <w:tcPr>
            <w:tcW w:w="994" w:type="dxa"/>
          </w:tcPr>
          <w:p>
            <w:pPr>
              <w:pStyle w:val="9"/>
              <w:spacing w:before="75"/>
              <w:ind w:left="7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3</w:t>
            </w:r>
          </w:p>
        </w:tc>
        <w:tc>
          <w:tcPr>
            <w:tcW w:w="707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20" w:hRule="atLeast"/>
        </w:trPr>
        <w:tc>
          <w:tcPr>
            <w:tcW w:w="1323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732" w:type="dxa"/>
            <w:gridSpan w:val="3"/>
          </w:tcPr>
          <w:p>
            <w:pPr>
              <w:pStyle w:val="9"/>
              <w:spacing w:before="91"/>
              <w:ind w:left="160"/>
              <w:rPr>
                <w:sz w:val="21"/>
              </w:rPr>
            </w:pPr>
            <w:r>
              <w:rPr>
                <w:sz w:val="21"/>
              </w:rPr>
              <w:t>废物、废料处理恰当，物品复原整理有序</w:t>
            </w:r>
          </w:p>
        </w:tc>
        <w:tc>
          <w:tcPr>
            <w:tcW w:w="994" w:type="dxa"/>
          </w:tcPr>
          <w:p>
            <w:pPr>
              <w:pStyle w:val="9"/>
              <w:spacing w:before="74"/>
              <w:ind w:left="7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2</w:t>
            </w:r>
          </w:p>
        </w:tc>
        <w:tc>
          <w:tcPr>
            <w:tcW w:w="707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20" w:hRule="atLeast"/>
        </w:trPr>
        <w:tc>
          <w:tcPr>
            <w:tcW w:w="8055" w:type="dxa"/>
            <w:gridSpan w:val="4"/>
          </w:tcPr>
          <w:p>
            <w:pPr>
              <w:pStyle w:val="9"/>
              <w:tabs>
                <w:tab w:val="left" w:pos="429"/>
              </w:tabs>
              <w:spacing w:before="74"/>
              <w:ind w:left="9"/>
              <w:jc w:val="center"/>
              <w:rPr>
                <w:sz w:val="21"/>
              </w:rPr>
            </w:pPr>
            <w:r>
              <w:rPr>
                <w:sz w:val="21"/>
              </w:rPr>
              <w:t>合</w:t>
            </w:r>
            <w:r>
              <w:rPr>
                <w:sz w:val="21"/>
              </w:rPr>
              <w:tab/>
            </w:r>
            <w:r>
              <w:rPr>
                <w:sz w:val="21"/>
              </w:rPr>
              <w:t>计</w:t>
            </w:r>
          </w:p>
        </w:tc>
        <w:tc>
          <w:tcPr>
            <w:tcW w:w="994" w:type="dxa"/>
          </w:tcPr>
          <w:p>
            <w:pPr>
              <w:pStyle w:val="9"/>
              <w:spacing w:before="74"/>
              <w:ind w:left="157" w:right="150"/>
              <w:jc w:val="center"/>
              <w:rPr>
                <w:sz w:val="21"/>
              </w:rPr>
            </w:pPr>
            <w:r>
              <w:rPr>
                <w:sz w:val="21"/>
              </w:rPr>
              <w:t>100</w:t>
            </w:r>
          </w:p>
        </w:tc>
        <w:tc>
          <w:tcPr>
            <w:tcW w:w="707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</w:tbl>
    <w:p>
      <w:pPr>
        <w:spacing w:before="178"/>
        <w:ind w:left="718" w:right="0" w:firstLine="0"/>
        <w:jc w:val="left"/>
        <w:rPr>
          <w:b/>
          <w:sz w:val="21"/>
        </w:rPr>
      </w:pPr>
      <w:r>
        <w:rPr>
          <w:b/>
          <w:sz w:val="21"/>
        </w:rPr>
        <w:t>考官签字：</w:t>
      </w:r>
    </w:p>
    <w:p>
      <w:pPr>
        <w:spacing w:after="0"/>
        <w:jc w:val="left"/>
        <w:rPr>
          <w:sz w:val="21"/>
        </w:rPr>
        <w:sectPr>
          <w:headerReference r:id="rId10" w:type="default"/>
          <w:pgSz w:w="11910" w:h="16840"/>
          <w:pgMar w:top="1900" w:right="700" w:bottom="280" w:left="700" w:header="1549" w:footer="0" w:gutter="0"/>
          <w:cols w:space="720" w:num="1"/>
        </w:sectPr>
      </w:pPr>
    </w:p>
    <w:p>
      <w:pPr>
        <w:spacing w:before="10" w:line="240" w:lineRule="auto"/>
        <w:rPr>
          <w:b/>
          <w:sz w:val="12"/>
        </w:rPr>
      </w:pPr>
    </w:p>
    <w:p>
      <w:pPr>
        <w:pStyle w:val="2"/>
        <w:spacing w:before="49"/>
        <w:ind w:left="915" w:right="908"/>
        <w:jc w:val="center"/>
      </w:pPr>
      <w:r>
        <w:t>体格检查评分表（股骨远端骨肉瘤检查）</w:t>
      </w:r>
    </w:p>
    <w:p>
      <w:pPr>
        <w:spacing w:before="5" w:line="240" w:lineRule="auto"/>
        <w:rPr>
          <w:b/>
          <w:sz w:val="6"/>
        </w:rPr>
      </w:pPr>
    </w:p>
    <w:tbl>
      <w:tblPr>
        <w:tblStyle w:val="5"/>
        <w:tblW w:w="0" w:type="auto"/>
        <w:tblInd w:w="39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06"/>
        <w:gridCol w:w="3650"/>
        <w:gridCol w:w="1601"/>
        <w:gridCol w:w="1268"/>
        <w:gridCol w:w="1000"/>
        <w:gridCol w:w="7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1506" w:type="dxa"/>
          </w:tcPr>
          <w:p>
            <w:pPr>
              <w:pStyle w:val="9"/>
              <w:spacing w:before="117"/>
              <w:ind w:left="307" w:right="299"/>
              <w:jc w:val="center"/>
              <w:rPr>
                <w:sz w:val="21"/>
              </w:rPr>
            </w:pPr>
            <w:r>
              <w:rPr>
                <w:sz w:val="21"/>
              </w:rPr>
              <w:t>考生姓名</w:t>
            </w:r>
          </w:p>
        </w:tc>
        <w:tc>
          <w:tcPr>
            <w:tcW w:w="3650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601" w:type="dxa"/>
          </w:tcPr>
          <w:p>
            <w:pPr>
              <w:pStyle w:val="9"/>
              <w:spacing w:before="91"/>
              <w:ind w:left="359" w:right="351"/>
              <w:jc w:val="center"/>
              <w:rPr>
                <w:rFonts w:hint="eastAsia" w:eastAsia="宋体"/>
                <w:sz w:val="21"/>
                <w:lang w:eastAsia="zh-CN"/>
              </w:rPr>
            </w:pPr>
            <w:r>
              <w:rPr>
                <w:rFonts w:hint="eastAsia"/>
                <w:sz w:val="21"/>
                <w:lang w:eastAsia="zh-CN"/>
              </w:rPr>
              <w:t>终身码</w:t>
            </w:r>
          </w:p>
        </w:tc>
        <w:tc>
          <w:tcPr>
            <w:tcW w:w="2975" w:type="dxa"/>
            <w:gridSpan w:val="3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2" w:hRule="atLeast"/>
        </w:trPr>
        <w:tc>
          <w:tcPr>
            <w:tcW w:w="1506" w:type="dxa"/>
          </w:tcPr>
          <w:p>
            <w:pPr>
              <w:pStyle w:val="9"/>
              <w:spacing w:before="46"/>
              <w:ind w:left="307" w:right="299"/>
              <w:jc w:val="center"/>
              <w:rPr>
                <w:sz w:val="21"/>
              </w:rPr>
            </w:pPr>
            <w:r>
              <w:rPr>
                <w:sz w:val="21"/>
              </w:rPr>
              <w:t>培训学科</w:t>
            </w:r>
          </w:p>
        </w:tc>
        <w:tc>
          <w:tcPr>
            <w:tcW w:w="3650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601" w:type="dxa"/>
          </w:tcPr>
          <w:p>
            <w:pPr>
              <w:pStyle w:val="9"/>
              <w:spacing w:before="46"/>
              <w:ind w:left="359" w:right="351"/>
              <w:jc w:val="center"/>
              <w:rPr>
                <w:sz w:val="21"/>
              </w:rPr>
            </w:pPr>
            <w:r>
              <w:rPr>
                <w:sz w:val="21"/>
              </w:rPr>
              <w:t>考核基地</w:t>
            </w:r>
          </w:p>
        </w:tc>
        <w:tc>
          <w:tcPr>
            <w:tcW w:w="2975" w:type="dxa"/>
            <w:gridSpan w:val="3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7" w:hRule="atLeast"/>
        </w:trPr>
        <w:tc>
          <w:tcPr>
            <w:tcW w:w="1506" w:type="dxa"/>
          </w:tcPr>
          <w:p>
            <w:pPr>
              <w:pStyle w:val="9"/>
              <w:spacing w:before="53"/>
              <w:ind w:left="312" w:right="299"/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>评分项目</w:t>
            </w:r>
          </w:p>
        </w:tc>
        <w:tc>
          <w:tcPr>
            <w:tcW w:w="6519" w:type="dxa"/>
            <w:gridSpan w:val="3"/>
          </w:tcPr>
          <w:p>
            <w:pPr>
              <w:pStyle w:val="9"/>
              <w:spacing w:before="53"/>
              <w:ind w:left="2817" w:right="2808"/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>评分要素</w:t>
            </w:r>
          </w:p>
        </w:tc>
        <w:tc>
          <w:tcPr>
            <w:tcW w:w="1000" w:type="dxa"/>
          </w:tcPr>
          <w:p>
            <w:pPr>
              <w:pStyle w:val="9"/>
              <w:spacing w:before="53"/>
              <w:ind w:left="164" w:right="152"/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>标准分</w:t>
            </w:r>
          </w:p>
        </w:tc>
        <w:tc>
          <w:tcPr>
            <w:tcW w:w="707" w:type="dxa"/>
          </w:tcPr>
          <w:p>
            <w:pPr>
              <w:pStyle w:val="9"/>
              <w:spacing w:before="53"/>
              <w:ind w:left="142"/>
              <w:rPr>
                <w:b/>
                <w:sz w:val="21"/>
              </w:rPr>
            </w:pPr>
            <w:r>
              <w:rPr>
                <w:b/>
                <w:sz w:val="21"/>
              </w:rPr>
              <w:t>得分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5" w:hRule="atLeast"/>
        </w:trPr>
        <w:tc>
          <w:tcPr>
            <w:tcW w:w="1506" w:type="dxa"/>
            <w:vMerge w:val="restart"/>
          </w:tcPr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spacing w:before="12"/>
              <w:rPr>
                <w:b/>
                <w:sz w:val="26"/>
              </w:rPr>
            </w:pPr>
          </w:p>
          <w:p>
            <w:pPr>
              <w:pStyle w:val="9"/>
              <w:ind w:left="107"/>
              <w:rPr>
                <w:sz w:val="21"/>
              </w:rPr>
            </w:pPr>
            <w:r>
              <w:rPr>
                <w:sz w:val="21"/>
              </w:rPr>
              <w:t>专科检查</w:t>
            </w:r>
          </w:p>
        </w:tc>
        <w:tc>
          <w:tcPr>
            <w:tcW w:w="6519" w:type="dxa"/>
            <w:gridSpan w:val="3"/>
          </w:tcPr>
          <w:p>
            <w:pPr>
              <w:pStyle w:val="9"/>
              <w:spacing w:before="125" w:line="273" w:lineRule="auto"/>
              <w:ind w:left="159" w:right="97"/>
              <w:rPr>
                <w:sz w:val="21"/>
              </w:rPr>
            </w:pPr>
            <w:r>
              <w:rPr>
                <w:spacing w:val="-4"/>
                <w:w w:val="95"/>
                <w:sz w:val="21"/>
              </w:rPr>
              <w:t xml:space="preserve">确认患者基本信息，告知检查目的及可能带来的不适，请其配合。检  </w:t>
            </w:r>
            <w:r>
              <w:rPr>
                <w:spacing w:val="-7"/>
                <w:w w:val="95"/>
                <w:sz w:val="21"/>
              </w:rPr>
              <w:t>查异性病人时应有异性医护人员在旁，检查儿童时应有家长在旁陪同</w:t>
            </w:r>
          </w:p>
        </w:tc>
        <w:tc>
          <w:tcPr>
            <w:tcW w:w="1000" w:type="dxa"/>
          </w:tcPr>
          <w:p>
            <w:pPr>
              <w:pStyle w:val="9"/>
              <w:spacing w:before="7"/>
              <w:rPr>
                <w:b/>
                <w:sz w:val="20"/>
              </w:rPr>
            </w:pPr>
          </w:p>
          <w:p>
            <w:pPr>
              <w:pStyle w:val="9"/>
              <w:spacing w:before="1"/>
              <w:ind w:right="37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4</w:t>
            </w:r>
          </w:p>
        </w:tc>
        <w:tc>
          <w:tcPr>
            <w:tcW w:w="707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4" w:hRule="atLeast"/>
        </w:trPr>
        <w:tc>
          <w:tcPr>
            <w:tcW w:w="1506" w:type="dxa"/>
            <w:vMerge w:val="continue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519" w:type="dxa"/>
            <w:gridSpan w:val="3"/>
          </w:tcPr>
          <w:p>
            <w:pPr>
              <w:pStyle w:val="9"/>
              <w:spacing w:before="118"/>
              <w:ind w:left="159"/>
              <w:rPr>
                <w:sz w:val="21"/>
              </w:rPr>
            </w:pPr>
            <w:r>
              <w:rPr>
                <w:sz w:val="21"/>
              </w:rPr>
              <w:t>检查环境采光良好，要求患者充分暴露检查肢体，检查体位取仰卧位</w:t>
            </w:r>
          </w:p>
        </w:tc>
        <w:tc>
          <w:tcPr>
            <w:tcW w:w="1000" w:type="dxa"/>
          </w:tcPr>
          <w:p>
            <w:pPr>
              <w:pStyle w:val="9"/>
              <w:spacing w:before="101"/>
              <w:ind w:left="8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4</w:t>
            </w:r>
          </w:p>
        </w:tc>
        <w:tc>
          <w:tcPr>
            <w:tcW w:w="707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1" w:hRule="atLeast"/>
        </w:trPr>
        <w:tc>
          <w:tcPr>
            <w:tcW w:w="1506" w:type="dxa"/>
            <w:vMerge w:val="continue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226" w:type="dxa"/>
            <w:gridSpan w:val="5"/>
          </w:tcPr>
          <w:p>
            <w:pPr>
              <w:pStyle w:val="9"/>
              <w:spacing w:before="30"/>
              <w:ind w:left="106"/>
              <w:rPr>
                <w:b/>
                <w:sz w:val="21"/>
              </w:rPr>
            </w:pPr>
            <w:r>
              <w:rPr>
                <w:b/>
                <w:sz w:val="21"/>
              </w:rPr>
              <w:t>望诊（8 分）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9" w:hRule="atLeast"/>
        </w:trPr>
        <w:tc>
          <w:tcPr>
            <w:tcW w:w="1506" w:type="dxa"/>
            <w:vMerge w:val="continue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519" w:type="dxa"/>
            <w:gridSpan w:val="3"/>
          </w:tcPr>
          <w:p>
            <w:pPr>
              <w:pStyle w:val="9"/>
              <w:spacing w:before="36" w:line="300" w:lineRule="atLeast"/>
              <w:ind w:left="159" w:right="97"/>
              <w:rPr>
                <w:sz w:val="21"/>
              </w:rPr>
            </w:pPr>
            <w:r>
              <w:rPr>
                <w:spacing w:val="-3"/>
                <w:w w:val="95"/>
                <w:sz w:val="21"/>
              </w:rPr>
              <w:t xml:space="preserve">观察步入诊室时为他人辅助或自行步入，观察一般情况，神志意识及  </w:t>
            </w:r>
            <w:r>
              <w:rPr>
                <w:spacing w:val="-3"/>
                <w:sz w:val="21"/>
              </w:rPr>
              <w:t>表情</w:t>
            </w:r>
          </w:p>
        </w:tc>
        <w:tc>
          <w:tcPr>
            <w:tcW w:w="1000" w:type="dxa"/>
          </w:tcPr>
          <w:p>
            <w:pPr>
              <w:pStyle w:val="9"/>
              <w:spacing w:before="12"/>
              <w:rPr>
                <w:b/>
                <w:sz w:val="15"/>
              </w:rPr>
            </w:pPr>
          </w:p>
          <w:p>
            <w:pPr>
              <w:pStyle w:val="9"/>
              <w:ind w:left="8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4</w:t>
            </w:r>
          </w:p>
        </w:tc>
        <w:tc>
          <w:tcPr>
            <w:tcW w:w="707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2" w:hRule="atLeast"/>
        </w:trPr>
        <w:tc>
          <w:tcPr>
            <w:tcW w:w="1506" w:type="dxa"/>
            <w:vMerge w:val="continue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519" w:type="dxa"/>
            <w:gridSpan w:val="3"/>
          </w:tcPr>
          <w:p>
            <w:pPr>
              <w:pStyle w:val="9"/>
              <w:spacing w:before="62"/>
              <w:ind w:left="159"/>
              <w:rPr>
                <w:sz w:val="21"/>
              </w:rPr>
            </w:pPr>
            <w:r>
              <w:rPr>
                <w:sz w:val="21"/>
              </w:rPr>
              <w:t>患肢是否有畸形、破溃出血，有无静脉曲张</w:t>
            </w:r>
          </w:p>
        </w:tc>
        <w:tc>
          <w:tcPr>
            <w:tcW w:w="1000" w:type="dxa"/>
          </w:tcPr>
          <w:p>
            <w:pPr>
              <w:pStyle w:val="9"/>
              <w:spacing w:before="45"/>
              <w:ind w:left="8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4</w:t>
            </w:r>
          </w:p>
        </w:tc>
        <w:tc>
          <w:tcPr>
            <w:tcW w:w="707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1" w:hRule="atLeast"/>
        </w:trPr>
        <w:tc>
          <w:tcPr>
            <w:tcW w:w="1506" w:type="dxa"/>
            <w:vMerge w:val="continue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226" w:type="dxa"/>
            <w:gridSpan w:val="5"/>
          </w:tcPr>
          <w:p>
            <w:pPr>
              <w:pStyle w:val="9"/>
              <w:spacing w:before="41"/>
              <w:ind w:left="106"/>
              <w:rPr>
                <w:b/>
                <w:sz w:val="21"/>
              </w:rPr>
            </w:pPr>
            <w:r>
              <w:rPr>
                <w:b/>
                <w:sz w:val="21"/>
              </w:rPr>
              <w:t>触诊（28 分）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2" w:hRule="atLeast"/>
        </w:trPr>
        <w:tc>
          <w:tcPr>
            <w:tcW w:w="1506" w:type="dxa"/>
            <w:vMerge w:val="continue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519" w:type="dxa"/>
            <w:gridSpan w:val="3"/>
          </w:tcPr>
          <w:p>
            <w:pPr>
              <w:pStyle w:val="9"/>
              <w:spacing w:before="62"/>
              <w:ind w:left="159"/>
              <w:rPr>
                <w:sz w:val="21"/>
              </w:rPr>
            </w:pPr>
            <w:r>
              <w:rPr>
                <w:sz w:val="21"/>
              </w:rPr>
              <w:t>顺序：自近端向远端，自非病变部位向病变部位</w:t>
            </w:r>
          </w:p>
        </w:tc>
        <w:tc>
          <w:tcPr>
            <w:tcW w:w="1000" w:type="dxa"/>
          </w:tcPr>
          <w:p>
            <w:pPr>
              <w:pStyle w:val="9"/>
              <w:spacing w:before="46"/>
              <w:ind w:left="8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4</w:t>
            </w:r>
          </w:p>
        </w:tc>
        <w:tc>
          <w:tcPr>
            <w:tcW w:w="707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7" w:hRule="atLeast"/>
        </w:trPr>
        <w:tc>
          <w:tcPr>
            <w:tcW w:w="1506" w:type="dxa"/>
            <w:vMerge w:val="continue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519" w:type="dxa"/>
            <w:gridSpan w:val="3"/>
          </w:tcPr>
          <w:p>
            <w:pPr>
              <w:pStyle w:val="9"/>
              <w:spacing w:before="70"/>
              <w:ind w:left="159"/>
              <w:rPr>
                <w:sz w:val="21"/>
              </w:rPr>
            </w:pPr>
            <w:r>
              <w:rPr>
                <w:sz w:val="21"/>
              </w:rPr>
              <w:t>手背触诊感觉皮温有无增高</w:t>
            </w:r>
          </w:p>
        </w:tc>
        <w:tc>
          <w:tcPr>
            <w:tcW w:w="1000" w:type="dxa"/>
          </w:tcPr>
          <w:p>
            <w:pPr>
              <w:pStyle w:val="9"/>
              <w:spacing w:before="53"/>
              <w:ind w:left="8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4</w:t>
            </w:r>
          </w:p>
        </w:tc>
        <w:tc>
          <w:tcPr>
            <w:tcW w:w="707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</w:trPr>
        <w:tc>
          <w:tcPr>
            <w:tcW w:w="1506" w:type="dxa"/>
            <w:vMerge w:val="continue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519" w:type="dxa"/>
            <w:gridSpan w:val="3"/>
          </w:tcPr>
          <w:p>
            <w:pPr>
              <w:pStyle w:val="9"/>
              <w:spacing w:before="76"/>
              <w:ind w:left="159"/>
              <w:rPr>
                <w:sz w:val="21"/>
              </w:rPr>
            </w:pPr>
            <w:r>
              <w:rPr>
                <w:sz w:val="21"/>
              </w:rPr>
              <w:t>手指触诊感觉有无压痛、皮肤紧张度、波动感</w:t>
            </w:r>
          </w:p>
        </w:tc>
        <w:tc>
          <w:tcPr>
            <w:tcW w:w="1000" w:type="dxa"/>
          </w:tcPr>
          <w:p>
            <w:pPr>
              <w:pStyle w:val="9"/>
              <w:spacing w:before="62"/>
              <w:ind w:left="8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4</w:t>
            </w:r>
          </w:p>
        </w:tc>
        <w:tc>
          <w:tcPr>
            <w:tcW w:w="707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7" w:hRule="atLeast"/>
        </w:trPr>
        <w:tc>
          <w:tcPr>
            <w:tcW w:w="1506" w:type="dxa"/>
            <w:vMerge w:val="continue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519" w:type="dxa"/>
            <w:gridSpan w:val="3"/>
          </w:tcPr>
          <w:p>
            <w:pPr>
              <w:pStyle w:val="9"/>
              <w:spacing w:before="70"/>
              <w:ind w:left="159"/>
              <w:rPr>
                <w:sz w:val="21"/>
              </w:rPr>
            </w:pPr>
            <w:r>
              <w:rPr>
                <w:sz w:val="21"/>
              </w:rPr>
              <w:t>能否触及肿块，肿块大小</w:t>
            </w:r>
          </w:p>
        </w:tc>
        <w:tc>
          <w:tcPr>
            <w:tcW w:w="1000" w:type="dxa"/>
          </w:tcPr>
          <w:p>
            <w:pPr>
              <w:pStyle w:val="9"/>
              <w:spacing w:before="53"/>
              <w:ind w:left="8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4</w:t>
            </w:r>
          </w:p>
        </w:tc>
        <w:tc>
          <w:tcPr>
            <w:tcW w:w="707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21" w:hRule="atLeast"/>
        </w:trPr>
        <w:tc>
          <w:tcPr>
            <w:tcW w:w="1506" w:type="dxa"/>
            <w:vMerge w:val="continue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519" w:type="dxa"/>
            <w:gridSpan w:val="3"/>
          </w:tcPr>
          <w:p>
            <w:pPr>
              <w:pStyle w:val="9"/>
              <w:spacing w:before="91"/>
              <w:ind w:left="159"/>
              <w:rPr>
                <w:sz w:val="21"/>
              </w:rPr>
            </w:pPr>
            <w:r>
              <w:rPr>
                <w:sz w:val="21"/>
              </w:rPr>
              <w:t>肿块质地</w:t>
            </w:r>
          </w:p>
        </w:tc>
        <w:tc>
          <w:tcPr>
            <w:tcW w:w="1000" w:type="dxa"/>
          </w:tcPr>
          <w:p>
            <w:pPr>
              <w:pStyle w:val="9"/>
              <w:spacing w:before="77"/>
              <w:ind w:left="8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4</w:t>
            </w:r>
          </w:p>
        </w:tc>
        <w:tc>
          <w:tcPr>
            <w:tcW w:w="707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32" w:hRule="atLeast"/>
        </w:trPr>
        <w:tc>
          <w:tcPr>
            <w:tcW w:w="1506" w:type="dxa"/>
            <w:vMerge w:val="continue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519" w:type="dxa"/>
            <w:gridSpan w:val="3"/>
          </w:tcPr>
          <w:p>
            <w:pPr>
              <w:pStyle w:val="9"/>
              <w:spacing w:before="46" w:line="266" w:lineRule="exact"/>
              <w:ind w:left="159"/>
              <w:rPr>
                <w:sz w:val="21"/>
              </w:rPr>
            </w:pPr>
            <w:r>
              <w:rPr>
                <w:sz w:val="21"/>
              </w:rPr>
              <w:t>肿块边界</w:t>
            </w:r>
          </w:p>
        </w:tc>
        <w:tc>
          <w:tcPr>
            <w:tcW w:w="1000" w:type="dxa"/>
          </w:tcPr>
          <w:p>
            <w:pPr>
              <w:pStyle w:val="9"/>
              <w:spacing w:before="31"/>
              <w:ind w:left="8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4</w:t>
            </w:r>
          </w:p>
        </w:tc>
        <w:tc>
          <w:tcPr>
            <w:tcW w:w="707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77" w:hRule="atLeast"/>
        </w:trPr>
        <w:tc>
          <w:tcPr>
            <w:tcW w:w="1506" w:type="dxa"/>
            <w:vMerge w:val="continue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519" w:type="dxa"/>
            <w:gridSpan w:val="3"/>
          </w:tcPr>
          <w:p>
            <w:pPr>
              <w:pStyle w:val="9"/>
              <w:spacing w:before="71"/>
              <w:ind w:left="159"/>
              <w:rPr>
                <w:sz w:val="21"/>
              </w:rPr>
            </w:pPr>
            <w:r>
              <w:rPr>
                <w:sz w:val="21"/>
              </w:rPr>
              <w:t>肿块活动度</w:t>
            </w:r>
          </w:p>
        </w:tc>
        <w:tc>
          <w:tcPr>
            <w:tcW w:w="1000" w:type="dxa"/>
          </w:tcPr>
          <w:p>
            <w:pPr>
              <w:pStyle w:val="9"/>
              <w:spacing w:before="52"/>
              <w:ind w:left="8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4</w:t>
            </w:r>
          </w:p>
        </w:tc>
        <w:tc>
          <w:tcPr>
            <w:tcW w:w="707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6" w:hRule="atLeast"/>
        </w:trPr>
        <w:tc>
          <w:tcPr>
            <w:tcW w:w="1506" w:type="dxa"/>
            <w:vMerge w:val="continue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226" w:type="dxa"/>
            <w:gridSpan w:val="5"/>
          </w:tcPr>
          <w:p>
            <w:pPr>
              <w:pStyle w:val="9"/>
              <w:spacing w:before="53"/>
              <w:ind w:left="106"/>
              <w:rPr>
                <w:b/>
                <w:sz w:val="21"/>
              </w:rPr>
            </w:pPr>
            <w:r>
              <w:rPr>
                <w:b/>
                <w:sz w:val="21"/>
              </w:rPr>
              <w:t>动诊（12 分）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2" w:hRule="atLeast"/>
        </w:trPr>
        <w:tc>
          <w:tcPr>
            <w:tcW w:w="1506" w:type="dxa"/>
            <w:vMerge w:val="continue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519" w:type="dxa"/>
            <w:gridSpan w:val="3"/>
          </w:tcPr>
          <w:p>
            <w:pPr>
              <w:pStyle w:val="9"/>
              <w:spacing w:before="63"/>
              <w:ind w:left="159"/>
              <w:rPr>
                <w:sz w:val="21"/>
              </w:rPr>
            </w:pPr>
            <w:r>
              <w:rPr>
                <w:sz w:val="21"/>
              </w:rPr>
              <w:t>顺序：先主动活动，再被动活动</w:t>
            </w:r>
          </w:p>
        </w:tc>
        <w:tc>
          <w:tcPr>
            <w:tcW w:w="1000" w:type="dxa"/>
          </w:tcPr>
          <w:p>
            <w:pPr>
              <w:pStyle w:val="9"/>
              <w:spacing w:before="46"/>
              <w:ind w:left="8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4</w:t>
            </w:r>
          </w:p>
        </w:tc>
        <w:tc>
          <w:tcPr>
            <w:tcW w:w="707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7" w:hRule="atLeast"/>
        </w:trPr>
        <w:tc>
          <w:tcPr>
            <w:tcW w:w="1506" w:type="dxa"/>
            <w:vMerge w:val="continue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519" w:type="dxa"/>
            <w:gridSpan w:val="3"/>
          </w:tcPr>
          <w:p>
            <w:pPr>
              <w:pStyle w:val="9"/>
              <w:spacing w:before="70"/>
              <w:ind w:left="159"/>
              <w:rPr>
                <w:sz w:val="21"/>
              </w:rPr>
            </w:pPr>
            <w:r>
              <w:rPr>
                <w:sz w:val="21"/>
              </w:rPr>
              <w:t>主动活动：膝关节伸曲活动，踝关节及足趾活动情况</w:t>
            </w:r>
          </w:p>
        </w:tc>
        <w:tc>
          <w:tcPr>
            <w:tcW w:w="1000" w:type="dxa"/>
          </w:tcPr>
          <w:p>
            <w:pPr>
              <w:pStyle w:val="9"/>
              <w:spacing w:before="53"/>
              <w:ind w:left="8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4</w:t>
            </w:r>
          </w:p>
        </w:tc>
        <w:tc>
          <w:tcPr>
            <w:tcW w:w="707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2" w:hRule="atLeast"/>
        </w:trPr>
        <w:tc>
          <w:tcPr>
            <w:tcW w:w="1506" w:type="dxa"/>
            <w:vMerge w:val="continue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519" w:type="dxa"/>
            <w:gridSpan w:val="3"/>
          </w:tcPr>
          <w:p>
            <w:pPr>
              <w:pStyle w:val="9"/>
              <w:spacing w:before="62"/>
              <w:ind w:left="159"/>
              <w:rPr>
                <w:sz w:val="21"/>
              </w:rPr>
            </w:pPr>
            <w:r>
              <w:rPr>
                <w:sz w:val="21"/>
              </w:rPr>
              <w:t>被动活动：同上</w:t>
            </w:r>
          </w:p>
        </w:tc>
        <w:tc>
          <w:tcPr>
            <w:tcW w:w="1000" w:type="dxa"/>
          </w:tcPr>
          <w:p>
            <w:pPr>
              <w:pStyle w:val="9"/>
              <w:spacing w:before="45"/>
              <w:ind w:left="8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4</w:t>
            </w:r>
          </w:p>
        </w:tc>
        <w:tc>
          <w:tcPr>
            <w:tcW w:w="707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6" w:hRule="atLeast"/>
        </w:trPr>
        <w:tc>
          <w:tcPr>
            <w:tcW w:w="1506" w:type="dxa"/>
            <w:vMerge w:val="continue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226" w:type="dxa"/>
            <w:gridSpan w:val="5"/>
          </w:tcPr>
          <w:p>
            <w:pPr>
              <w:pStyle w:val="9"/>
              <w:spacing w:before="67"/>
              <w:ind w:left="106"/>
              <w:rPr>
                <w:b/>
                <w:sz w:val="21"/>
              </w:rPr>
            </w:pPr>
            <w:r>
              <w:rPr>
                <w:b/>
                <w:sz w:val="21"/>
              </w:rPr>
              <w:t>量诊（8 分）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2" w:hRule="atLeast"/>
        </w:trPr>
        <w:tc>
          <w:tcPr>
            <w:tcW w:w="1506" w:type="dxa"/>
            <w:vMerge w:val="continue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519" w:type="dxa"/>
            <w:gridSpan w:val="3"/>
          </w:tcPr>
          <w:p>
            <w:pPr>
              <w:pStyle w:val="9"/>
              <w:spacing w:before="77"/>
              <w:ind w:left="159"/>
              <w:rPr>
                <w:sz w:val="21"/>
              </w:rPr>
            </w:pPr>
            <w:r>
              <w:rPr>
                <w:sz w:val="21"/>
              </w:rPr>
              <w:t>测量肢体周径</w:t>
            </w:r>
          </w:p>
        </w:tc>
        <w:tc>
          <w:tcPr>
            <w:tcW w:w="1000" w:type="dxa"/>
          </w:tcPr>
          <w:p>
            <w:pPr>
              <w:pStyle w:val="9"/>
              <w:spacing w:before="60"/>
              <w:ind w:left="8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4</w:t>
            </w:r>
          </w:p>
        </w:tc>
        <w:tc>
          <w:tcPr>
            <w:tcW w:w="707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" w:hRule="atLeast"/>
        </w:trPr>
        <w:tc>
          <w:tcPr>
            <w:tcW w:w="1506" w:type="dxa"/>
            <w:vMerge w:val="continue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519" w:type="dxa"/>
            <w:gridSpan w:val="3"/>
          </w:tcPr>
          <w:p>
            <w:pPr>
              <w:pStyle w:val="9"/>
              <w:spacing w:before="47" w:line="265" w:lineRule="exact"/>
              <w:ind w:left="159"/>
              <w:rPr>
                <w:sz w:val="21"/>
              </w:rPr>
            </w:pPr>
            <w:r>
              <w:rPr>
                <w:sz w:val="21"/>
              </w:rPr>
              <w:t>测量关节活动度</w:t>
            </w:r>
          </w:p>
        </w:tc>
        <w:tc>
          <w:tcPr>
            <w:tcW w:w="1000" w:type="dxa"/>
          </w:tcPr>
          <w:p>
            <w:pPr>
              <w:pStyle w:val="9"/>
              <w:spacing w:before="30"/>
              <w:ind w:left="8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4</w:t>
            </w:r>
          </w:p>
        </w:tc>
        <w:tc>
          <w:tcPr>
            <w:tcW w:w="707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2" w:hRule="atLeast"/>
        </w:trPr>
        <w:tc>
          <w:tcPr>
            <w:tcW w:w="1506" w:type="dxa"/>
            <w:vMerge w:val="continue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226" w:type="dxa"/>
            <w:gridSpan w:val="5"/>
          </w:tcPr>
          <w:p>
            <w:pPr>
              <w:pStyle w:val="9"/>
              <w:spacing w:before="60"/>
              <w:ind w:left="106"/>
              <w:rPr>
                <w:sz w:val="21"/>
              </w:rPr>
            </w:pPr>
            <w:r>
              <w:rPr>
                <w:sz w:val="21"/>
              </w:rPr>
              <w:t>血管功能检查（8 分）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7" w:hRule="atLeast"/>
        </w:trPr>
        <w:tc>
          <w:tcPr>
            <w:tcW w:w="1506" w:type="dxa"/>
            <w:vMerge w:val="continue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519" w:type="dxa"/>
            <w:gridSpan w:val="3"/>
          </w:tcPr>
          <w:p>
            <w:pPr>
              <w:pStyle w:val="9"/>
              <w:spacing w:before="54"/>
              <w:ind w:left="159"/>
              <w:rPr>
                <w:sz w:val="21"/>
              </w:rPr>
            </w:pPr>
            <w:r>
              <w:rPr>
                <w:sz w:val="21"/>
              </w:rPr>
              <w:t>检查双侧动脉足背搏动</w:t>
            </w:r>
          </w:p>
        </w:tc>
        <w:tc>
          <w:tcPr>
            <w:tcW w:w="1000" w:type="dxa"/>
          </w:tcPr>
          <w:p>
            <w:pPr>
              <w:pStyle w:val="9"/>
              <w:spacing w:before="37"/>
              <w:ind w:left="8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4</w:t>
            </w:r>
          </w:p>
        </w:tc>
        <w:tc>
          <w:tcPr>
            <w:tcW w:w="707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6" w:hRule="atLeast"/>
        </w:trPr>
        <w:tc>
          <w:tcPr>
            <w:tcW w:w="1506" w:type="dxa"/>
            <w:vMerge w:val="continue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519" w:type="dxa"/>
            <w:gridSpan w:val="3"/>
          </w:tcPr>
          <w:p>
            <w:pPr>
              <w:pStyle w:val="9"/>
              <w:spacing w:before="100"/>
              <w:ind w:left="159"/>
              <w:rPr>
                <w:sz w:val="21"/>
              </w:rPr>
            </w:pPr>
            <w:r>
              <w:rPr>
                <w:sz w:val="21"/>
              </w:rPr>
              <w:t>检查足趾末梢毛细血管充盈</w:t>
            </w:r>
          </w:p>
        </w:tc>
        <w:tc>
          <w:tcPr>
            <w:tcW w:w="1000" w:type="dxa"/>
          </w:tcPr>
          <w:p>
            <w:pPr>
              <w:pStyle w:val="9"/>
              <w:spacing w:before="83"/>
              <w:ind w:left="8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4</w:t>
            </w:r>
          </w:p>
        </w:tc>
        <w:tc>
          <w:tcPr>
            <w:tcW w:w="707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7" w:hRule="atLeast"/>
        </w:trPr>
        <w:tc>
          <w:tcPr>
            <w:tcW w:w="1506" w:type="dxa"/>
            <w:vMerge w:val="continue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226" w:type="dxa"/>
            <w:gridSpan w:val="5"/>
          </w:tcPr>
          <w:p>
            <w:pPr>
              <w:pStyle w:val="9"/>
              <w:spacing w:before="69"/>
              <w:ind w:left="106"/>
              <w:rPr>
                <w:b/>
                <w:sz w:val="21"/>
              </w:rPr>
            </w:pPr>
            <w:r>
              <w:rPr>
                <w:b/>
                <w:sz w:val="21"/>
              </w:rPr>
              <w:t>神经功能检查（4 分）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2" w:hRule="atLeast"/>
        </w:trPr>
        <w:tc>
          <w:tcPr>
            <w:tcW w:w="1506" w:type="dxa"/>
            <w:vMerge w:val="continue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519" w:type="dxa"/>
            <w:gridSpan w:val="3"/>
          </w:tcPr>
          <w:p>
            <w:pPr>
              <w:pStyle w:val="9"/>
              <w:spacing w:before="91"/>
              <w:ind w:left="159"/>
              <w:rPr>
                <w:sz w:val="21"/>
              </w:rPr>
            </w:pPr>
            <w:r>
              <w:rPr>
                <w:sz w:val="21"/>
              </w:rPr>
              <w:t>运动功能已在上面检查，主要检查皮肤浅感觉</w:t>
            </w:r>
          </w:p>
        </w:tc>
        <w:tc>
          <w:tcPr>
            <w:tcW w:w="1000" w:type="dxa"/>
          </w:tcPr>
          <w:p>
            <w:pPr>
              <w:pStyle w:val="9"/>
              <w:spacing w:before="76"/>
              <w:ind w:left="8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4</w:t>
            </w:r>
          </w:p>
        </w:tc>
        <w:tc>
          <w:tcPr>
            <w:tcW w:w="707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9" w:hRule="atLeast"/>
        </w:trPr>
        <w:tc>
          <w:tcPr>
            <w:tcW w:w="1506" w:type="dxa"/>
            <w:vMerge w:val="continue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8226" w:type="dxa"/>
            <w:gridSpan w:val="5"/>
          </w:tcPr>
          <w:p>
            <w:pPr>
              <w:pStyle w:val="9"/>
              <w:spacing w:before="67"/>
              <w:ind w:left="106"/>
              <w:rPr>
                <w:b/>
                <w:sz w:val="21"/>
              </w:rPr>
            </w:pPr>
            <w:r>
              <w:rPr>
                <w:b/>
                <w:sz w:val="21"/>
              </w:rPr>
              <w:t>反射检查（4 分）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2" w:hRule="atLeast"/>
        </w:trPr>
        <w:tc>
          <w:tcPr>
            <w:tcW w:w="1506" w:type="dxa"/>
            <w:vMerge w:val="continue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  <w:tc>
          <w:tcPr>
            <w:tcW w:w="6519" w:type="dxa"/>
            <w:gridSpan w:val="3"/>
          </w:tcPr>
          <w:p>
            <w:pPr>
              <w:pStyle w:val="9"/>
              <w:spacing w:before="77"/>
              <w:ind w:left="159"/>
              <w:rPr>
                <w:sz w:val="21"/>
              </w:rPr>
            </w:pPr>
            <w:r>
              <w:rPr>
                <w:sz w:val="21"/>
              </w:rPr>
              <w:t>检查膝反射、跟腱反射、病理反射</w:t>
            </w:r>
          </w:p>
        </w:tc>
        <w:tc>
          <w:tcPr>
            <w:tcW w:w="1000" w:type="dxa"/>
          </w:tcPr>
          <w:p>
            <w:pPr>
              <w:pStyle w:val="9"/>
              <w:spacing w:before="60"/>
              <w:ind w:left="8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4</w:t>
            </w:r>
          </w:p>
        </w:tc>
        <w:tc>
          <w:tcPr>
            <w:tcW w:w="707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2" w:hRule="atLeast"/>
        </w:trPr>
        <w:tc>
          <w:tcPr>
            <w:tcW w:w="1506" w:type="dxa"/>
            <w:vMerge w:val="restart"/>
          </w:tcPr>
          <w:p>
            <w:pPr>
              <w:pStyle w:val="9"/>
              <w:rPr>
                <w:b/>
                <w:sz w:val="20"/>
              </w:rPr>
            </w:pPr>
          </w:p>
          <w:p>
            <w:pPr>
              <w:pStyle w:val="9"/>
              <w:spacing w:before="11"/>
              <w:rPr>
                <w:b/>
                <w:sz w:val="14"/>
              </w:rPr>
            </w:pPr>
          </w:p>
          <w:p>
            <w:pPr>
              <w:pStyle w:val="9"/>
              <w:spacing w:before="1"/>
              <w:ind w:left="107"/>
              <w:rPr>
                <w:sz w:val="21"/>
              </w:rPr>
            </w:pPr>
            <w:r>
              <w:rPr>
                <w:sz w:val="21"/>
              </w:rPr>
              <w:t>其他查体</w:t>
            </w:r>
          </w:p>
        </w:tc>
        <w:tc>
          <w:tcPr>
            <w:tcW w:w="6519" w:type="dxa"/>
            <w:gridSpan w:val="3"/>
          </w:tcPr>
          <w:p>
            <w:pPr>
              <w:pStyle w:val="9"/>
              <w:spacing w:before="78"/>
              <w:ind w:left="159"/>
              <w:rPr>
                <w:sz w:val="21"/>
              </w:rPr>
            </w:pPr>
            <w:r>
              <w:rPr>
                <w:sz w:val="21"/>
              </w:rPr>
              <w:t>结合病例，其他查体的部位选择正确</w:t>
            </w:r>
          </w:p>
        </w:tc>
        <w:tc>
          <w:tcPr>
            <w:tcW w:w="1000" w:type="dxa"/>
          </w:tcPr>
          <w:p>
            <w:pPr>
              <w:pStyle w:val="9"/>
              <w:spacing w:before="61"/>
              <w:ind w:left="8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07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1" w:hRule="atLeast"/>
        </w:trPr>
        <w:tc>
          <w:tcPr>
            <w:tcW w:w="1506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519" w:type="dxa"/>
            <w:gridSpan w:val="3"/>
          </w:tcPr>
          <w:p>
            <w:pPr>
              <w:pStyle w:val="9"/>
              <w:spacing w:before="62"/>
              <w:ind w:left="159"/>
              <w:rPr>
                <w:sz w:val="21"/>
              </w:rPr>
            </w:pPr>
            <w:r>
              <w:rPr>
                <w:sz w:val="21"/>
              </w:rPr>
              <w:t>查体手法正确，操作停留时间足够</w:t>
            </w:r>
          </w:p>
        </w:tc>
        <w:tc>
          <w:tcPr>
            <w:tcW w:w="1000" w:type="dxa"/>
          </w:tcPr>
          <w:p>
            <w:pPr>
              <w:pStyle w:val="9"/>
              <w:spacing w:before="45"/>
              <w:ind w:left="8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07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2" w:hRule="atLeast"/>
        </w:trPr>
        <w:tc>
          <w:tcPr>
            <w:tcW w:w="1506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519" w:type="dxa"/>
            <w:gridSpan w:val="3"/>
          </w:tcPr>
          <w:p>
            <w:pPr>
              <w:pStyle w:val="9"/>
              <w:spacing w:before="77"/>
              <w:ind w:left="159"/>
              <w:rPr>
                <w:sz w:val="21"/>
              </w:rPr>
            </w:pPr>
            <w:r>
              <w:rPr>
                <w:sz w:val="21"/>
              </w:rPr>
              <w:t>体检过程连贯有序，动作轻柔，体现人文关怀</w:t>
            </w:r>
          </w:p>
        </w:tc>
        <w:tc>
          <w:tcPr>
            <w:tcW w:w="1000" w:type="dxa"/>
          </w:tcPr>
          <w:p>
            <w:pPr>
              <w:pStyle w:val="9"/>
              <w:spacing w:before="60"/>
              <w:ind w:left="8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07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62" w:hRule="atLeast"/>
        </w:trPr>
        <w:tc>
          <w:tcPr>
            <w:tcW w:w="1506" w:type="dxa"/>
          </w:tcPr>
          <w:p>
            <w:pPr>
              <w:pStyle w:val="9"/>
              <w:spacing w:before="46"/>
              <w:ind w:left="107"/>
              <w:rPr>
                <w:sz w:val="21"/>
              </w:rPr>
            </w:pPr>
            <w:r>
              <w:rPr>
                <w:sz w:val="21"/>
              </w:rPr>
              <w:t>整体评价</w:t>
            </w:r>
          </w:p>
        </w:tc>
        <w:tc>
          <w:tcPr>
            <w:tcW w:w="6519" w:type="dxa"/>
            <w:gridSpan w:val="3"/>
          </w:tcPr>
          <w:p>
            <w:pPr>
              <w:pStyle w:val="9"/>
              <w:spacing w:before="61"/>
              <w:ind w:left="159"/>
              <w:rPr>
                <w:sz w:val="21"/>
              </w:rPr>
            </w:pPr>
            <w:r>
              <w:rPr>
                <w:sz w:val="21"/>
              </w:rPr>
              <w:t>整个体检过程的完成度及流畅性</w:t>
            </w:r>
          </w:p>
        </w:tc>
        <w:tc>
          <w:tcPr>
            <w:tcW w:w="1000" w:type="dxa"/>
          </w:tcPr>
          <w:p>
            <w:pPr>
              <w:pStyle w:val="9"/>
              <w:spacing w:before="46"/>
              <w:ind w:left="8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07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92" w:hRule="atLeast"/>
        </w:trPr>
        <w:tc>
          <w:tcPr>
            <w:tcW w:w="8025" w:type="dxa"/>
            <w:gridSpan w:val="4"/>
          </w:tcPr>
          <w:p>
            <w:pPr>
              <w:pStyle w:val="9"/>
              <w:tabs>
                <w:tab w:val="left" w:pos="425"/>
              </w:tabs>
              <w:spacing w:before="111"/>
              <w:ind w:left="5"/>
              <w:jc w:val="center"/>
              <w:rPr>
                <w:sz w:val="21"/>
              </w:rPr>
            </w:pPr>
            <w:r>
              <w:rPr>
                <w:sz w:val="21"/>
              </w:rPr>
              <w:t>合</w:t>
            </w:r>
            <w:r>
              <w:rPr>
                <w:sz w:val="21"/>
              </w:rPr>
              <w:tab/>
            </w:r>
            <w:r>
              <w:rPr>
                <w:sz w:val="21"/>
              </w:rPr>
              <w:t>计</w:t>
            </w:r>
          </w:p>
        </w:tc>
        <w:tc>
          <w:tcPr>
            <w:tcW w:w="1000" w:type="dxa"/>
          </w:tcPr>
          <w:p>
            <w:pPr>
              <w:pStyle w:val="9"/>
              <w:spacing w:before="111"/>
              <w:ind w:left="160" w:right="152"/>
              <w:jc w:val="center"/>
              <w:rPr>
                <w:sz w:val="21"/>
              </w:rPr>
            </w:pPr>
            <w:r>
              <w:rPr>
                <w:sz w:val="21"/>
              </w:rPr>
              <w:t>100</w:t>
            </w:r>
          </w:p>
        </w:tc>
        <w:tc>
          <w:tcPr>
            <w:tcW w:w="707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</w:tbl>
    <w:p>
      <w:pPr>
        <w:spacing w:before="4" w:line="240" w:lineRule="auto"/>
        <w:rPr>
          <w:b/>
          <w:sz w:val="8"/>
        </w:rPr>
      </w:pPr>
    </w:p>
    <w:p>
      <w:pPr>
        <w:spacing w:before="69"/>
        <w:ind w:left="718" w:right="0" w:firstLine="0"/>
        <w:jc w:val="left"/>
        <w:rPr>
          <w:b/>
          <w:sz w:val="21"/>
        </w:rPr>
      </w:pPr>
      <w:r>
        <w:rPr>
          <w:b/>
          <w:sz w:val="21"/>
        </w:rPr>
        <w:t>考官签字：</w:t>
      </w:r>
    </w:p>
    <w:p>
      <w:pPr>
        <w:spacing w:after="0"/>
        <w:jc w:val="left"/>
        <w:rPr>
          <w:sz w:val="21"/>
        </w:rPr>
        <w:sectPr>
          <w:headerReference r:id="rId11" w:type="default"/>
          <w:pgSz w:w="11910" w:h="16840"/>
          <w:pgMar w:top="520" w:right="700" w:bottom="280" w:left="700" w:header="0" w:footer="0" w:gutter="0"/>
          <w:cols w:space="720" w:num="1"/>
        </w:sectPr>
      </w:pPr>
    </w:p>
    <w:p>
      <w:pPr>
        <w:pStyle w:val="2"/>
        <w:spacing w:before="9"/>
        <w:jc w:val="center"/>
        <w:rPr>
          <w:rFonts w:ascii="Times New Roman"/>
          <w:b w:val="0"/>
          <w:sz w:val="4"/>
        </w:rPr>
      </w:pPr>
      <w:r>
        <w:t>肱骨干骨折夹板固定术</w:t>
      </w:r>
    </w:p>
    <w:tbl>
      <w:tblPr>
        <w:tblStyle w:val="5"/>
        <w:tblW w:w="0" w:type="auto"/>
        <w:tblInd w:w="72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31"/>
        <w:gridCol w:w="2820"/>
        <w:gridCol w:w="1378"/>
        <w:gridCol w:w="1772"/>
        <w:gridCol w:w="960"/>
        <w:gridCol w:w="71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431" w:type="dxa"/>
          </w:tcPr>
          <w:p>
            <w:pPr>
              <w:pStyle w:val="9"/>
              <w:spacing w:before="34"/>
              <w:ind w:right="287"/>
              <w:jc w:val="right"/>
              <w:rPr>
                <w:sz w:val="21"/>
              </w:rPr>
            </w:pPr>
            <w:r>
              <w:rPr>
                <w:w w:val="95"/>
                <w:sz w:val="21"/>
              </w:rPr>
              <w:t>考生姓名</w:t>
            </w:r>
          </w:p>
        </w:tc>
        <w:tc>
          <w:tcPr>
            <w:tcW w:w="2820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  <w:tc>
          <w:tcPr>
            <w:tcW w:w="1378" w:type="dxa"/>
          </w:tcPr>
          <w:p>
            <w:pPr>
              <w:pStyle w:val="9"/>
              <w:spacing w:before="34"/>
              <w:ind w:left="248" w:right="240"/>
              <w:jc w:val="center"/>
              <w:rPr>
                <w:rFonts w:hint="eastAsia" w:eastAsia="宋体"/>
                <w:sz w:val="21"/>
                <w:lang w:eastAsia="zh-CN"/>
              </w:rPr>
            </w:pPr>
            <w:r>
              <w:rPr>
                <w:rFonts w:hint="eastAsia"/>
                <w:sz w:val="21"/>
                <w:lang w:eastAsia="zh-CN"/>
              </w:rPr>
              <w:t>终身码</w:t>
            </w:r>
          </w:p>
        </w:tc>
        <w:tc>
          <w:tcPr>
            <w:tcW w:w="3443" w:type="dxa"/>
            <w:gridSpan w:val="3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431" w:type="dxa"/>
          </w:tcPr>
          <w:p>
            <w:pPr>
              <w:pStyle w:val="9"/>
              <w:spacing w:before="32"/>
              <w:ind w:right="287"/>
              <w:jc w:val="right"/>
              <w:rPr>
                <w:sz w:val="21"/>
              </w:rPr>
            </w:pPr>
            <w:r>
              <w:rPr>
                <w:w w:val="95"/>
                <w:sz w:val="21"/>
              </w:rPr>
              <w:t>培训学科</w:t>
            </w:r>
          </w:p>
        </w:tc>
        <w:tc>
          <w:tcPr>
            <w:tcW w:w="2820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  <w:tc>
          <w:tcPr>
            <w:tcW w:w="1378" w:type="dxa"/>
          </w:tcPr>
          <w:p>
            <w:pPr>
              <w:pStyle w:val="9"/>
              <w:spacing w:before="32"/>
              <w:ind w:left="248" w:right="240"/>
              <w:jc w:val="center"/>
              <w:rPr>
                <w:sz w:val="21"/>
              </w:rPr>
            </w:pPr>
            <w:r>
              <w:rPr>
                <w:sz w:val="21"/>
              </w:rPr>
              <w:t>考核基地</w:t>
            </w:r>
          </w:p>
        </w:tc>
        <w:tc>
          <w:tcPr>
            <w:tcW w:w="3443" w:type="dxa"/>
            <w:gridSpan w:val="3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431" w:type="dxa"/>
          </w:tcPr>
          <w:p>
            <w:pPr>
              <w:pStyle w:val="9"/>
              <w:spacing w:before="32"/>
              <w:ind w:right="287"/>
              <w:jc w:val="right"/>
              <w:rPr>
                <w:sz w:val="21"/>
              </w:rPr>
            </w:pPr>
            <w:r>
              <w:rPr>
                <w:w w:val="95"/>
                <w:sz w:val="21"/>
              </w:rPr>
              <w:t>考核时间</w:t>
            </w:r>
          </w:p>
        </w:tc>
        <w:tc>
          <w:tcPr>
            <w:tcW w:w="7641" w:type="dxa"/>
            <w:gridSpan w:val="5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431" w:type="dxa"/>
          </w:tcPr>
          <w:p>
            <w:pPr>
              <w:pStyle w:val="9"/>
              <w:spacing w:before="33"/>
              <w:ind w:right="282"/>
              <w:jc w:val="right"/>
              <w:rPr>
                <w:b/>
                <w:sz w:val="21"/>
              </w:rPr>
            </w:pPr>
            <w:r>
              <w:rPr>
                <w:b/>
                <w:w w:val="95"/>
                <w:sz w:val="21"/>
              </w:rPr>
              <w:t>评分项目</w:t>
            </w:r>
          </w:p>
        </w:tc>
        <w:tc>
          <w:tcPr>
            <w:tcW w:w="5970" w:type="dxa"/>
            <w:gridSpan w:val="3"/>
          </w:tcPr>
          <w:p>
            <w:pPr>
              <w:pStyle w:val="9"/>
              <w:spacing w:before="33"/>
              <w:ind w:left="2542" w:right="2532"/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>评分要素</w:t>
            </w:r>
          </w:p>
        </w:tc>
        <w:tc>
          <w:tcPr>
            <w:tcW w:w="960" w:type="dxa"/>
          </w:tcPr>
          <w:p>
            <w:pPr>
              <w:pStyle w:val="9"/>
              <w:spacing w:before="33"/>
              <w:ind w:left="143" w:right="132"/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>标准分</w:t>
            </w:r>
          </w:p>
        </w:tc>
        <w:tc>
          <w:tcPr>
            <w:tcW w:w="711" w:type="dxa"/>
          </w:tcPr>
          <w:p>
            <w:pPr>
              <w:pStyle w:val="9"/>
              <w:spacing w:before="33"/>
              <w:ind w:left="145"/>
              <w:rPr>
                <w:b/>
                <w:sz w:val="21"/>
              </w:rPr>
            </w:pPr>
            <w:r>
              <w:rPr>
                <w:b/>
                <w:sz w:val="21"/>
              </w:rPr>
              <w:t>得分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14" w:hRule="atLeast"/>
        </w:trPr>
        <w:tc>
          <w:tcPr>
            <w:tcW w:w="1431" w:type="dxa"/>
          </w:tcPr>
          <w:p>
            <w:pPr>
              <w:pStyle w:val="9"/>
              <w:spacing w:before="170"/>
              <w:ind w:left="106"/>
              <w:rPr>
                <w:sz w:val="21"/>
              </w:rPr>
            </w:pPr>
            <w:r>
              <w:rPr>
                <w:sz w:val="21"/>
              </w:rPr>
              <w:t>操作判断</w:t>
            </w:r>
          </w:p>
        </w:tc>
        <w:tc>
          <w:tcPr>
            <w:tcW w:w="5970" w:type="dxa"/>
            <w:gridSpan w:val="3"/>
          </w:tcPr>
          <w:p>
            <w:pPr>
              <w:pStyle w:val="9"/>
              <w:spacing w:before="33"/>
              <w:ind w:left="161"/>
              <w:rPr>
                <w:sz w:val="21"/>
              </w:rPr>
            </w:pPr>
            <w:r>
              <w:rPr>
                <w:sz w:val="21"/>
              </w:rPr>
              <w:t>根据题干判断该做何种技能操作，判断正确得5分，判断错误不</w:t>
            </w:r>
          </w:p>
          <w:p>
            <w:pPr>
              <w:pStyle w:val="9"/>
              <w:spacing w:before="38" w:line="253" w:lineRule="exact"/>
              <w:ind w:left="161"/>
              <w:rPr>
                <w:sz w:val="21"/>
              </w:rPr>
            </w:pPr>
            <w:r>
              <w:rPr>
                <w:sz w:val="21"/>
              </w:rPr>
              <w:t>得分，由考官告知其正确操作项目，考生进行技能操作</w:t>
            </w:r>
          </w:p>
        </w:tc>
        <w:tc>
          <w:tcPr>
            <w:tcW w:w="960" w:type="dxa"/>
          </w:tcPr>
          <w:p>
            <w:pPr>
              <w:pStyle w:val="9"/>
              <w:spacing w:before="170"/>
              <w:ind w:left="7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11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23" w:hRule="atLeast"/>
        </w:trPr>
        <w:tc>
          <w:tcPr>
            <w:tcW w:w="1431" w:type="dxa"/>
            <w:vMerge w:val="restart"/>
          </w:tcPr>
          <w:p>
            <w:pPr>
              <w:pStyle w:val="9"/>
              <w:rPr>
                <w:rFonts w:ascii="Times New Roman"/>
                <w:sz w:val="20"/>
              </w:rPr>
            </w:pPr>
          </w:p>
          <w:p>
            <w:pPr>
              <w:pStyle w:val="9"/>
              <w:rPr>
                <w:rFonts w:ascii="Times New Roman"/>
                <w:sz w:val="20"/>
              </w:rPr>
            </w:pPr>
          </w:p>
          <w:p>
            <w:pPr>
              <w:pStyle w:val="9"/>
              <w:rPr>
                <w:rFonts w:ascii="Times New Roman"/>
                <w:sz w:val="20"/>
              </w:rPr>
            </w:pPr>
          </w:p>
          <w:p>
            <w:pPr>
              <w:pStyle w:val="9"/>
              <w:rPr>
                <w:rFonts w:ascii="Times New Roman"/>
                <w:sz w:val="20"/>
              </w:rPr>
            </w:pPr>
          </w:p>
          <w:p>
            <w:pPr>
              <w:pStyle w:val="9"/>
              <w:rPr>
                <w:rFonts w:ascii="Times New Roman"/>
                <w:sz w:val="20"/>
              </w:rPr>
            </w:pPr>
          </w:p>
          <w:p>
            <w:pPr>
              <w:pStyle w:val="9"/>
              <w:spacing w:before="148"/>
              <w:ind w:left="106"/>
              <w:rPr>
                <w:sz w:val="21"/>
              </w:rPr>
            </w:pPr>
            <w:r>
              <w:rPr>
                <w:sz w:val="21"/>
              </w:rPr>
              <w:t>操作前准备</w:t>
            </w:r>
          </w:p>
        </w:tc>
        <w:tc>
          <w:tcPr>
            <w:tcW w:w="5970" w:type="dxa"/>
            <w:gridSpan w:val="3"/>
          </w:tcPr>
          <w:p>
            <w:pPr>
              <w:pStyle w:val="9"/>
              <w:spacing w:before="79" w:line="273" w:lineRule="auto"/>
              <w:ind w:left="161" w:right="96"/>
              <w:jc w:val="both"/>
              <w:rPr>
                <w:sz w:val="21"/>
              </w:rPr>
            </w:pPr>
            <w:r>
              <w:rPr>
                <w:sz w:val="21"/>
              </w:rPr>
              <w:t>患者准备：向患者及家属解释操作的目的及必要性、可能的风险和需配合的事项，安慰患者，消除紧张情绪。评估患者全身</w:t>
            </w:r>
            <w:r>
              <w:rPr>
                <w:spacing w:val="-7"/>
                <w:sz w:val="21"/>
              </w:rPr>
              <w:t xml:space="preserve">情况及一般状态。评估上臂局 部肿胀情况，判断肢端感觉、运动及血供情况。通过 </w:t>
            </w:r>
            <w:r>
              <w:rPr>
                <w:sz w:val="21"/>
              </w:rPr>
              <w:t>X</w:t>
            </w:r>
            <w:r>
              <w:rPr>
                <w:spacing w:val="-2"/>
                <w:sz w:val="21"/>
              </w:rPr>
              <w:t xml:space="preserve"> 线评估骨折移位情况 用肥皂水洗净患</w:t>
            </w:r>
          </w:p>
          <w:p>
            <w:pPr>
              <w:pStyle w:val="9"/>
              <w:spacing w:line="269" w:lineRule="exact"/>
              <w:ind w:left="161"/>
              <w:rPr>
                <w:sz w:val="21"/>
              </w:rPr>
            </w:pPr>
            <w:r>
              <w:rPr>
                <w:sz w:val="21"/>
              </w:rPr>
              <w:t>肢，如有伤口先行处理。口述，缺1项扣2分</w:t>
            </w:r>
          </w:p>
        </w:tc>
        <w:tc>
          <w:tcPr>
            <w:tcW w:w="960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  <w:p>
            <w:pPr>
              <w:pStyle w:val="9"/>
              <w:rPr>
                <w:rFonts w:ascii="Times New Roman"/>
                <w:sz w:val="20"/>
              </w:rPr>
            </w:pPr>
          </w:p>
          <w:p>
            <w:pPr>
              <w:pStyle w:val="9"/>
              <w:spacing w:before="7"/>
              <w:rPr>
                <w:rFonts w:ascii="Times New Roman"/>
                <w:sz w:val="18"/>
              </w:rPr>
            </w:pPr>
          </w:p>
          <w:p>
            <w:pPr>
              <w:pStyle w:val="9"/>
              <w:ind w:left="139" w:right="132"/>
              <w:jc w:val="center"/>
              <w:rPr>
                <w:sz w:val="21"/>
              </w:rPr>
            </w:pPr>
            <w:r>
              <w:rPr>
                <w:sz w:val="21"/>
              </w:rPr>
              <w:t>10</w:t>
            </w:r>
          </w:p>
        </w:tc>
        <w:tc>
          <w:tcPr>
            <w:tcW w:w="711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</w:trPr>
        <w:tc>
          <w:tcPr>
            <w:tcW w:w="1431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970" w:type="dxa"/>
            <w:gridSpan w:val="3"/>
          </w:tcPr>
          <w:p>
            <w:pPr>
              <w:pStyle w:val="9"/>
              <w:spacing w:before="35"/>
              <w:ind w:left="161"/>
              <w:rPr>
                <w:sz w:val="21"/>
              </w:rPr>
            </w:pPr>
            <w:r>
              <w:rPr>
                <w:sz w:val="21"/>
              </w:rPr>
              <w:t>操作者准备：根据病情准备器材，协助患者取坐位，充分暴露</w:t>
            </w:r>
          </w:p>
          <w:p>
            <w:pPr>
              <w:pStyle w:val="9"/>
              <w:spacing w:before="38" w:line="252" w:lineRule="exact"/>
              <w:ind w:left="161"/>
              <w:rPr>
                <w:sz w:val="21"/>
              </w:rPr>
            </w:pPr>
            <w:r>
              <w:rPr>
                <w:sz w:val="21"/>
              </w:rPr>
              <w:t>骨折及邻近部位</w:t>
            </w:r>
          </w:p>
        </w:tc>
        <w:tc>
          <w:tcPr>
            <w:tcW w:w="960" w:type="dxa"/>
          </w:tcPr>
          <w:p>
            <w:pPr>
              <w:pStyle w:val="9"/>
              <w:spacing w:before="169"/>
              <w:ind w:left="7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3</w:t>
            </w:r>
          </w:p>
        </w:tc>
        <w:tc>
          <w:tcPr>
            <w:tcW w:w="711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</w:trPr>
        <w:tc>
          <w:tcPr>
            <w:tcW w:w="1431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970" w:type="dxa"/>
            <w:gridSpan w:val="3"/>
          </w:tcPr>
          <w:p>
            <w:pPr>
              <w:pStyle w:val="9"/>
              <w:spacing w:before="34"/>
              <w:ind w:left="161"/>
              <w:rPr>
                <w:sz w:val="21"/>
              </w:rPr>
            </w:pPr>
            <w:r>
              <w:rPr>
                <w:sz w:val="21"/>
              </w:rPr>
              <w:t>物品准备：适宜长度及外形的夹板、绷带、三角巾、纱布、固</w:t>
            </w:r>
          </w:p>
          <w:p>
            <w:pPr>
              <w:pStyle w:val="9"/>
              <w:spacing w:before="39" w:line="252" w:lineRule="exact"/>
              <w:ind w:left="161"/>
              <w:rPr>
                <w:sz w:val="21"/>
              </w:rPr>
            </w:pPr>
            <w:r>
              <w:rPr>
                <w:sz w:val="21"/>
              </w:rPr>
              <w:t>定垫</w:t>
            </w:r>
          </w:p>
        </w:tc>
        <w:tc>
          <w:tcPr>
            <w:tcW w:w="960" w:type="dxa"/>
          </w:tcPr>
          <w:p>
            <w:pPr>
              <w:pStyle w:val="9"/>
              <w:spacing w:before="169"/>
              <w:ind w:left="7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2</w:t>
            </w:r>
          </w:p>
        </w:tc>
        <w:tc>
          <w:tcPr>
            <w:tcW w:w="711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</w:trPr>
        <w:tc>
          <w:tcPr>
            <w:tcW w:w="1431" w:type="dxa"/>
            <w:vMerge w:val="restart"/>
          </w:tcPr>
          <w:p>
            <w:pPr>
              <w:pStyle w:val="9"/>
              <w:rPr>
                <w:rFonts w:ascii="Times New Roman"/>
                <w:sz w:val="20"/>
              </w:rPr>
            </w:pPr>
          </w:p>
          <w:p>
            <w:pPr>
              <w:pStyle w:val="9"/>
              <w:rPr>
                <w:rFonts w:ascii="Times New Roman"/>
                <w:sz w:val="20"/>
              </w:rPr>
            </w:pPr>
          </w:p>
          <w:p>
            <w:pPr>
              <w:pStyle w:val="9"/>
              <w:rPr>
                <w:rFonts w:ascii="Times New Roman"/>
                <w:sz w:val="20"/>
              </w:rPr>
            </w:pPr>
          </w:p>
          <w:p>
            <w:pPr>
              <w:pStyle w:val="9"/>
              <w:rPr>
                <w:rFonts w:ascii="Times New Roman"/>
                <w:sz w:val="20"/>
              </w:rPr>
            </w:pPr>
          </w:p>
          <w:p>
            <w:pPr>
              <w:pStyle w:val="9"/>
              <w:rPr>
                <w:rFonts w:ascii="Times New Roman"/>
                <w:sz w:val="20"/>
              </w:rPr>
            </w:pPr>
          </w:p>
          <w:p>
            <w:pPr>
              <w:pStyle w:val="9"/>
              <w:rPr>
                <w:rFonts w:ascii="Times New Roman"/>
                <w:sz w:val="20"/>
              </w:rPr>
            </w:pPr>
          </w:p>
          <w:p>
            <w:pPr>
              <w:pStyle w:val="9"/>
              <w:rPr>
                <w:rFonts w:ascii="Times New Roman"/>
                <w:sz w:val="20"/>
              </w:rPr>
            </w:pPr>
          </w:p>
          <w:p>
            <w:pPr>
              <w:pStyle w:val="9"/>
              <w:spacing w:before="172"/>
              <w:ind w:left="106"/>
              <w:rPr>
                <w:sz w:val="21"/>
              </w:rPr>
            </w:pPr>
            <w:r>
              <w:rPr>
                <w:sz w:val="21"/>
              </w:rPr>
              <w:t>操作过程</w:t>
            </w:r>
          </w:p>
        </w:tc>
        <w:tc>
          <w:tcPr>
            <w:tcW w:w="5970" w:type="dxa"/>
            <w:gridSpan w:val="3"/>
          </w:tcPr>
          <w:p>
            <w:pPr>
              <w:pStyle w:val="9"/>
              <w:spacing w:before="34"/>
              <w:ind w:left="161"/>
              <w:rPr>
                <w:sz w:val="21"/>
              </w:rPr>
            </w:pPr>
            <w:r>
              <w:rPr>
                <w:sz w:val="21"/>
              </w:rPr>
              <w:t>1.用棉纸环绕包扎骨折上臂（5分</w:t>
            </w:r>
            <w:r>
              <w:rPr>
                <w:spacing w:val="-104"/>
                <w:sz w:val="21"/>
              </w:rPr>
              <w:t>）</w:t>
            </w:r>
            <w:r>
              <w:rPr>
                <w:sz w:val="21"/>
              </w:rPr>
              <w:t>。注意腋下部位须有足够的</w:t>
            </w:r>
          </w:p>
          <w:p>
            <w:pPr>
              <w:pStyle w:val="9"/>
              <w:spacing w:before="39" w:line="252" w:lineRule="exact"/>
              <w:ind w:left="161"/>
              <w:rPr>
                <w:sz w:val="21"/>
              </w:rPr>
            </w:pPr>
            <w:r>
              <w:rPr>
                <w:sz w:val="21"/>
              </w:rPr>
              <w:t>固定垫或衬垫（5分）</w:t>
            </w:r>
          </w:p>
        </w:tc>
        <w:tc>
          <w:tcPr>
            <w:tcW w:w="960" w:type="dxa"/>
          </w:tcPr>
          <w:p>
            <w:pPr>
              <w:pStyle w:val="9"/>
              <w:spacing w:before="169"/>
              <w:ind w:left="139" w:right="132"/>
              <w:jc w:val="center"/>
              <w:rPr>
                <w:sz w:val="21"/>
              </w:rPr>
            </w:pPr>
            <w:r>
              <w:rPr>
                <w:sz w:val="21"/>
              </w:rPr>
              <w:t>10</w:t>
            </w:r>
          </w:p>
        </w:tc>
        <w:tc>
          <w:tcPr>
            <w:tcW w:w="711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13" w:hRule="atLeast"/>
        </w:trPr>
        <w:tc>
          <w:tcPr>
            <w:tcW w:w="1431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970" w:type="dxa"/>
            <w:gridSpan w:val="3"/>
          </w:tcPr>
          <w:p>
            <w:pPr>
              <w:pStyle w:val="9"/>
              <w:spacing w:before="35"/>
              <w:ind w:left="161"/>
              <w:rPr>
                <w:sz w:val="21"/>
              </w:rPr>
            </w:pPr>
            <w:r>
              <w:rPr>
                <w:sz w:val="21"/>
              </w:rPr>
              <w:t>2.将夹板放于骨折上臂的前方、前外侧、外侧及后方（每块正</w:t>
            </w:r>
          </w:p>
          <w:p>
            <w:pPr>
              <w:pStyle w:val="9"/>
              <w:spacing w:before="38" w:line="252" w:lineRule="exact"/>
              <w:ind w:left="161"/>
              <w:rPr>
                <w:sz w:val="21"/>
              </w:rPr>
            </w:pPr>
            <w:r>
              <w:rPr>
                <w:spacing w:val="-1"/>
                <w:w w:val="99"/>
                <w:sz w:val="21"/>
              </w:rPr>
              <w:t>确位置给</w:t>
            </w:r>
            <w:r>
              <w:rPr>
                <w:spacing w:val="1"/>
                <w:w w:val="99"/>
                <w:sz w:val="21"/>
              </w:rPr>
              <w:t>2.</w:t>
            </w:r>
            <w:r>
              <w:rPr>
                <w:spacing w:val="-2"/>
                <w:w w:val="99"/>
                <w:sz w:val="21"/>
              </w:rPr>
              <w:t>5</w:t>
            </w:r>
            <w:r>
              <w:rPr>
                <w:spacing w:val="-1"/>
                <w:w w:val="99"/>
                <w:sz w:val="21"/>
              </w:rPr>
              <w:t>分</w:t>
            </w:r>
            <w:r>
              <w:rPr>
                <w:spacing w:val="-104"/>
                <w:w w:val="99"/>
                <w:sz w:val="21"/>
              </w:rPr>
              <w:t>）</w:t>
            </w:r>
            <w:r>
              <w:rPr>
                <w:spacing w:val="-1"/>
                <w:w w:val="99"/>
                <w:sz w:val="21"/>
              </w:rPr>
              <w:t>，检查位置是否理想</w:t>
            </w:r>
          </w:p>
        </w:tc>
        <w:tc>
          <w:tcPr>
            <w:tcW w:w="960" w:type="dxa"/>
          </w:tcPr>
          <w:p>
            <w:pPr>
              <w:pStyle w:val="9"/>
              <w:spacing w:before="169"/>
              <w:ind w:left="139" w:right="132"/>
              <w:jc w:val="center"/>
              <w:rPr>
                <w:sz w:val="21"/>
              </w:rPr>
            </w:pPr>
            <w:r>
              <w:rPr>
                <w:sz w:val="21"/>
              </w:rPr>
              <w:t>10</w:t>
            </w:r>
          </w:p>
        </w:tc>
        <w:tc>
          <w:tcPr>
            <w:tcW w:w="711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993" w:hRule="atLeast"/>
        </w:trPr>
        <w:tc>
          <w:tcPr>
            <w:tcW w:w="1431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970" w:type="dxa"/>
            <w:gridSpan w:val="3"/>
          </w:tcPr>
          <w:p>
            <w:pPr>
              <w:pStyle w:val="9"/>
              <w:spacing w:before="71"/>
              <w:ind w:left="161"/>
              <w:rPr>
                <w:sz w:val="21"/>
              </w:rPr>
            </w:pPr>
            <w:r>
              <w:rPr>
                <w:sz w:val="21"/>
              </w:rPr>
              <w:t>3</w:t>
            </w:r>
            <w:r>
              <w:rPr>
                <w:spacing w:val="-2"/>
                <w:sz w:val="21"/>
              </w:rPr>
              <w:t>.用绷带固定肱骨夹板的骨折端</w:t>
            </w:r>
            <w:r>
              <w:rPr>
                <w:sz w:val="21"/>
              </w:rPr>
              <w:t>（即接近中段</w:t>
            </w:r>
            <w:r>
              <w:rPr>
                <w:spacing w:val="-104"/>
                <w:sz w:val="21"/>
              </w:rPr>
              <w:t>）</w:t>
            </w:r>
            <w:r>
              <w:rPr>
                <w:spacing w:val="-10"/>
                <w:sz w:val="21"/>
              </w:rPr>
              <w:t>、远端、近端</w:t>
            </w:r>
            <w:r>
              <w:rPr>
                <w:sz w:val="21"/>
              </w:rPr>
              <w:t>（</w:t>
            </w:r>
          </w:p>
          <w:p>
            <w:pPr>
              <w:pStyle w:val="9"/>
              <w:spacing w:before="7" w:line="300" w:lineRule="atLeast"/>
              <w:ind w:left="161" w:right="96"/>
              <w:rPr>
                <w:sz w:val="21"/>
              </w:rPr>
            </w:pPr>
            <w:r>
              <w:rPr>
                <w:w w:val="95"/>
                <w:sz w:val="21"/>
              </w:rPr>
              <w:t>5分</w:t>
            </w:r>
            <w:r>
              <w:rPr>
                <w:spacing w:val="-104"/>
                <w:w w:val="95"/>
                <w:sz w:val="21"/>
              </w:rPr>
              <w:t>）</w:t>
            </w:r>
            <w:r>
              <w:rPr>
                <w:spacing w:val="-6"/>
                <w:w w:val="95"/>
                <w:sz w:val="21"/>
              </w:rPr>
              <w:t>。捆绑时先将布带双折对齐，平均用力缠绕</w:t>
            </w:r>
            <w:r>
              <w:rPr>
                <w:w w:val="95"/>
                <w:sz w:val="21"/>
              </w:rPr>
              <w:t>2</w:t>
            </w:r>
            <w:r>
              <w:rPr>
                <w:spacing w:val="-17"/>
                <w:w w:val="95"/>
                <w:sz w:val="21"/>
              </w:rPr>
              <w:t>周</w:t>
            </w:r>
            <w:r>
              <w:rPr>
                <w:w w:val="95"/>
                <w:sz w:val="21"/>
              </w:rPr>
              <w:t>（5分</w:t>
            </w:r>
            <w:r>
              <w:rPr>
                <w:spacing w:val="-104"/>
                <w:w w:val="95"/>
                <w:sz w:val="21"/>
              </w:rPr>
              <w:t>）</w:t>
            </w:r>
            <w:r>
              <w:rPr>
                <w:spacing w:val="-9"/>
                <w:w w:val="95"/>
                <w:sz w:val="21"/>
              </w:rPr>
              <w:t xml:space="preserve">。检 </w:t>
            </w:r>
            <w:r>
              <w:rPr>
                <w:spacing w:val="-9"/>
                <w:sz w:val="21"/>
              </w:rPr>
              <w:t xml:space="preserve">查绷带松紧度，要求捆绑后不费力上下移动 </w:t>
            </w:r>
            <w:r>
              <w:rPr>
                <w:sz w:val="21"/>
              </w:rPr>
              <w:t>1cm（5分）</w:t>
            </w:r>
          </w:p>
        </w:tc>
        <w:tc>
          <w:tcPr>
            <w:tcW w:w="960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  <w:p>
            <w:pPr>
              <w:pStyle w:val="9"/>
              <w:spacing w:before="131"/>
              <w:ind w:left="139" w:right="132"/>
              <w:jc w:val="center"/>
              <w:rPr>
                <w:sz w:val="21"/>
              </w:rPr>
            </w:pPr>
            <w:r>
              <w:rPr>
                <w:sz w:val="21"/>
              </w:rPr>
              <w:t>15</w:t>
            </w:r>
          </w:p>
        </w:tc>
        <w:tc>
          <w:tcPr>
            <w:tcW w:w="711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0" w:hRule="atLeast"/>
        </w:trPr>
        <w:tc>
          <w:tcPr>
            <w:tcW w:w="1431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970" w:type="dxa"/>
            <w:gridSpan w:val="3"/>
          </w:tcPr>
          <w:p>
            <w:pPr>
              <w:pStyle w:val="9"/>
              <w:spacing w:before="54"/>
              <w:ind w:left="161"/>
              <w:rPr>
                <w:sz w:val="21"/>
              </w:rPr>
            </w:pPr>
            <w:r>
              <w:rPr>
                <w:sz w:val="21"/>
              </w:rPr>
              <w:t>4.用一条三角巾折叠成燕尾式或用绷带悬吊前臂于胸前（5分）</w:t>
            </w:r>
          </w:p>
          <w:p>
            <w:pPr>
              <w:pStyle w:val="9"/>
              <w:spacing w:line="308" w:lineRule="exact"/>
              <w:ind w:left="161" w:right="130"/>
              <w:rPr>
                <w:sz w:val="21"/>
              </w:rPr>
            </w:pPr>
            <w:r>
              <w:rPr>
                <w:w w:val="95"/>
                <w:sz w:val="21"/>
              </w:rPr>
              <w:t>，悬吊高度需适宜（5分</w:t>
            </w:r>
            <w:r>
              <w:rPr>
                <w:spacing w:val="-104"/>
                <w:w w:val="95"/>
                <w:sz w:val="21"/>
              </w:rPr>
              <w:t>）</w:t>
            </w:r>
            <w:r>
              <w:rPr>
                <w:w w:val="95"/>
                <w:sz w:val="21"/>
              </w:rPr>
              <w:t xml:space="preserve">。另一条三角巾或绷带围绕患肢于健 </w:t>
            </w:r>
            <w:r>
              <w:rPr>
                <w:sz w:val="21"/>
              </w:rPr>
              <w:t>侧腋下打结，辅助固定骨折（5分）</w:t>
            </w:r>
          </w:p>
        </w:tc>
        <w:tc>
          <w:tcPr>
            <w:tcW w:w="960" w:type="dxa"/>
          </w:tcPr>
          <w:p>
            <w:pPr>
              <w:pStyle w:val="9"/>
              <w:spacing w:before="8"/>
              <w:rPr>
                <w:rFonts w:ascii="Times New Roman"/>
                <w:sz w:val="29"/>
              </w:rPr>
            </w:pPr>
          </w:p>
          <w:p>
            <w:pPr>
              <w:pStyle w:val="9"/>
              <w:ind w:left="139" w:right="132"/>
              <w:jc w:val="center"/>
              <w:rPr>
                <w:sz w:val="21"/>
              </w:rPr>
            </w:pPr>
            <w:r>
              <w:rPr>
                <w:sz w:val="21"/>
              </w:rPr>
              <w:t>15</w:t>
            </w:r>
          </w:p>
        </w:tc>
        <w:tc>
          <w:tcPr>
            <w:tcW w:w="711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4" w:hRule="atLeast"/>
        </w:trPr>
        <w:tc>
          <w:tcPr>
            <w:tcW w:w="1431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970" w:type="dxa"/>
            <w:gridSpan w:val="3"/>
          </w:tcPr>
          <w:p>
            <w:pPr>
              <w:pStyle w:val="9"/>
              <w:spacing w:before="34"/>
              <w:ind w:left="161"/>
              <w:rPr>
                <w:sz w:val="21"/>
              </w:rPr>
            </w:pPr>
            <w:r>
              <w:rPr>
                <w:spacing w:val="1"/>
                <w:w w:val="99"/>
                <w:sz w:val="21"/>
              </w:rPr>
              <w:t>5</w:t>
            </w:r>
            <w:r>
              <w:rPr>
                <w:spacing w:val="-1"/>
                <w:w w:val="99"/>
                <w:sz w:val="21"/>
              </w:rPr>
              <w:t>.固定完毕后，检查有无皮肤受压部位</w:t>
            </w:r>
            <w:r>
              <w:rPr>
                <w:spacing w:val="2"/>
                <w:w w:val="99"/>
                <w:sz w:val="21"/>
              </w:rPr>
              <w:t>（</w:t>
            </w:r>
            <w:r>
              <w:rPr>
                <w:spacing w:val="-2"/>
                <w:w w:val="99"/>
                <w:sz w:val="21"/>
              </w:rPr>
              <w:t>5</w:t>
            </w:r>
            <w:r>
              <w:rPr>
                <w:spacing w:val="2"/>
                <w:w w:val="99"/>
                <w:sz w:val="21"/>
              </w:rPr>
              <w:t>分</w:t>
            </w:r>
            <w:r>
              <w:rPr>
                <w:spacing w:val="-104"/>
                <w:w w:val="99"/>
                <w:sz w:val="21"/>
              </w:rPr>
              <w:t>）</w:t>
            </w:r>
            <w:r>
              <w:rPr>
                <w:spacing w:val="-1"/>
                <w:w w:val="99"/>
                <w:sz w:val="21"/>
              </w:rPr>
              <w:t>，检查肢端感觉</w:t>
            </w:r>
          </w:p>
          <w:p>
            <w:pPr>
              <w:pStyle w:val="9"/>
              <w:spacing w:before="38" w:line="252" w:lineRule="exact"/>
              <w:ind w:left="161"/>
              <w:rPr>
                <w:sz w:val="21"/>
              </w:rPr>
            </w:pPr>
            <w:r>
              <w:rPr>
                <w:sz w:val="21"/>
              </w:rPr>
              <w:t>、运动（5分）及血供（5分）</w:t>
            </w:r>
          </w:p>
        </w:tc>
        <w:tc>
          <w:tcPr>
            <w:tcW w:w="960" w:type="dxa"/>
          </w:tcPr>
          <w:p>
            <w:pPr>
              <w:pStyle w:val="9"/>
              <w:spacing w:before="169"/>
              <w:ind w:left="139" w:right="132"/>
              <w:jc w:val="center"/>
              <w:rPr>
                <w:sz w:val="21"/>
              </w:rPr>
            </w:pPr>
            <w:r>
              <w:rPr>
                <w:sz w:val="21"/>
              </w:rPr>
              <w:t>15</w:t>
            </w:r>
          </w:p>
        </w:tc>
        <w:tc>
          <w:tcPr>
            <w:tcW w:w="711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5" w:hRule="atLeast"/>
        </w:trPr>
        <w:tc>
          <w:tcPr>
            <w:tcW w:w="1431" w:type="dxa"/>
            <w:vMerge w:val="restart"/>
          </w:tcPr>
          <w:p>
            <w:pPr>
              <w:pStyle w:val="9"/>
              <w:spacing w:before="8"/>
              <w:rPr>
                <w:rFonts w:ascii="Times New Roman"/>
                <w:sz w:val="20"/>
              </w:rPr>
            </w:pPr>
          </w:p>
          <w:p>
            <w:pPr>
              <w:pStyle w:val="9"/>
              <w:ind w:left="106"/>
              <w:rPr>
                <w:sz w:val="21"/>
              </w:rPr>
            </w:pPr>
            <w:r>
              <w:rPr>
                <w:sz w:val="21"/>
              </w:rPr>
              <w:t>操作后处理</w:t>
            </w:r>
          </w:p>
        </w:tc>
        <w:tc>
          <w:tcPr>
            <w:tcW w:w="5970" w:type="dxa"/>
            <w:gridSpan w:val="3"/>
          </w:tcPr>
          <w:p>
            <w:pPr>
              <w:pStyle w:val="9"/>
              <w:spacing w:before="77"/>
              <w:ind w:left="161"/>
              <w:rPr>
                <w:sz w:val="21"/>
              </w:rPr>
            </w:pPr>
            <w:r>
              <w:rPr>
                <w:sz w:val="21"/>
              </w:rPr>
              <w:t>安置患者，告知患者及家属固定后注意事项</w:t>
            </w:r>
          </w:p>
        </w:tc>
        <w:tc>
          <w:tcPr>
            <w:tcW w:w="960" w:type="dxa"/>
          </w:tcPr>
          <w:p>
            <w:pPr>
              <w:pStyle w:val="9"/>
              <w:spacing w:before="61"/>
              <w:ind w:left="7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11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2" w:hRule="atLeast"/>
        </w:trPr>
        <w:tc>
          <w:tcPr>
            <w:tcW w:w="1431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970" w:type="dxa"/>
            <w:gridSpan w:val="3"/>
          </w:tcPr>
          <w:p>
            <w:pPr>
              <w:pStyle w:val="9"/>
              <w:spacing w:before="51"/>
              <w:ind w:left="161"/>
              <w:rPr>
                <w:sz w:val="21"/>
              </w:rPr>
            </w:pPr>
            <w:r>
              <w:rPr>
                <w:sz w:val="21"/>
              </w:rPr>
              <w:t>物品复原整理，污物的处理</w:t>
            </w:r>
          </w:p>
        </w:tc>
        <w:tc>
          <w:tcPr>
            <w:tcW w:w="960" w:type="dxa"/>
          </w:tcPr>
          <w:p>
            <w:pPr>
              <w:pStyle w:val="9"/>
              <w:spacing w:before="34"/>
              <w:ind w:left="7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11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</w:trPr>
        <w:tc>
          <w:tcPr>
            <w:tcW w:w="1431" w:type="dxa"/>
            <w:vMerge w:val="restart"/>
          </w:tcPr>
          <w:p>
            <w:pPr>
              <w:pStyle w:val="9"/>
              <w:spacing w:before="9"/>
              <w:rPr>
                <w:rFonts w:ascii="Times New Roman"/>
                <w:sz w:val="22"/>
              </w:rPr>
            </w:pPr>
          </w:p>
          <w:p>
            <w:pPr>
              <w:pStyle w:val="9"/>
              <w:ind w:left="106"/>
              <w:rPr>
                <w:sz w:val="21"/>
              </w:rPr>
            </w:pPr>
            <w:r>
              <w:rPr>
                <w:sz w:val="21"/>
              </w:rPr>
              <w:t>总体评价</w:t>
            </w:r>
          </w:p>
        </w:tc>
        <w:tc>
          <w:tcPr>
            <w:tcW w:w="5970" w:type="dxa"/>
            <w:gridSpan w:val="3"/>
          </w:tcPr>
          <w:p>
            <w:pPr>
              <w:pStyle w:val="9"/>
              <w:spacing w:before="74"/>
              <w:ind w:left="161"/>
              <w:rPr>
                <w:sz w:val="21"/>
              </w:rPr>
            </w:pPr>
            <w:r>
              <w:rPr>
                <w:sz w:val="21"/>
              </w:rPr>
              <w:t>整个操作过程体现人文关怀</w:t>
            </w:r>
          </w:p>
        </w:tc>
        <w:tc>
          <w:tcPr>
            <w:tcW w:w="960" w:type="dxa"/>
          </w:tcPr>
          <w:p>
            <w:pPr>
              <w:pStyle w:val="9"/>
              <w:spacing w:before="58"/>
              <w:ind w:left="7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11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95" w:hRule="atLeast"/>
        </w:trPr>
        <w:tc>
          <w:tcPr>
            <w:tcW w:w="1431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970" w:type="dxa"/>
            <w:gridSpan w:val="3"/>
          </w:tcPr>
          <w:p>
            <w:pPr>
              <w:pStyle w:val="9"/>
              <w:spacing w:before="78"/>
              <w:ind w:left="161"/>
              <w:rPr>
                <w:sz w:val="21"/>
              </w:rPr>
            </w:pPr>
            <w:r>
              <w:rPr>
                <w:sz w:val="21"/>
              </w:rPr>
              <w:t>操作规范熟练，在规定时间内完成</w:t>
            </w:r>
          </w:p>
        </w:tc>
        <w:tc>
          <w:tcPr>
            <w:tcW w:w="960" w:type="dxa"/>
          </w:tcPr>
          <w:p>
            <w:pPr>
              <w:pStyle w:val="9"/>
              <w:spacing w:before="61"/>
              <w:ind w:left="7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11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85" w:hRule="atLeast"/>
        </w:trPr>
        <w:tc>
          <w:tcPr>
            <w:tcW w:w="1431" w:type="dxa"/>
          </w:tcPr>
          <w:p>
            <w:pPr>
              <w:pStyle w:val="9"/>
              <w:spacing w:before="10"/>
              <w:rPr>
                <w:rFonts w:ascii="Times New Roman"/>
                <w:sz w:val="17"/>
              </w:rPr>
            </w:pPr>
          </w:p>
          <w:p>
            <w:pPr>
              <w:pStyle w:val="9"/>
              <w:ind w:left="106"/>
              <w:rPr>
                <w:sz w:val="21"/>
              </w:rPr>
            </w:pPr>
            <w:r>
              <w:rPr>
                <w:sz w:val="21"/>
              </w:rPr>
              <w:t>操作后提问</w:t>
            </w:r>
          </w:p>
        </w:tc>
        <w:tc>
          <w:tcPr>
            <w:tcW w:w="5970" w:type="dxa"/>
            <w:gridSpan w:val="3"/>
          </w:tcPr>
          <w:p>
            <w:pPr>
              <w:pStyle w:val="9"/>
              <w:spacing w:before="38" w:line="300" w:lineRule="atLeast"/>
              <w:ind w:left="161" w:right="97"/>
              <w:rPr>
                <w:sz w:val="21"/>
              </w:rPr>
            </w:pPr>
            <w:r>
              <w:rPr>
                <w:spacing w:val="-8"/>
                <w:w w:val="95"/>
                <w:sz w:val="21"/>
              </w:rPr>
              <w:t>该项操作的适应证、禁忌证、并发症和操作后宣教事项中任选</w:t>
            </w:r>
            <w:r>
              <w:rPr>
                <w:w w:val="95"/>
                <w:sz w:val="21"/>
              </w:rPr>
              <w:t xml:space="preserve">2 </w:t>
            </w:r>
            <w:r>
              <w:rPr>
                <w:sz w:val="21"/>
              </w:rPr>
              <w:t>项提问</w:t>
            </w:r>
          </w:p>
        </w:tc>
        <w:tc>
          <w:tcPr>
            <w:tcW w:w="960" w:type="dxa"/>
          </w:tcPr>
          <w:p>
            <w:pPr>
              <w:pStyle w:val="9"/>
              <w:spacing w:before="10"/>
              <w:rPr>
                <w:rFonts w:ascii="Times New Roman"/>
                <w:sz w:val="17"/>
              </w:rPr>
            </w:pPr>
          </w:p>
          <w:p>
            <w:pPr>
              <w:pStyle w:val="9"/>
              <w:ind w:left="7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11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7401" w:type="dxa"/>
            <w:gridSpan w:val="4"/>
          </w:tcPr>
          <w:p>
            <w:pPr>
              <w:pStyle w:val="9"/>
              <w:tabs>
                <w:tab w:val="left" w:pos="428"/>
              </w:tabs>
              <w:spacing w:before="34"/>
              <w:ind w:left="8"/>
              <w:jc w:val="center"/>
              <w:rPr>
                <w:sz w:val="21"/>
              </w:rPr>
            </w:pPr>
            <w:r>
              <w:rPr>
                <w:sz w:val="21"/>
              </w:rPr>
              <w:t>合</w:t>
            </w:r>
            <w:r>
              <w:rPr>
                <w:sz w:val="21"/>
              </w:rPr>
              <w:tab/>
            </w:r>
            <w:r>
              <w:rPr>
                <w:sz w:val="21"/>
              </w:rPr>
              <w:t>计</w:t>
            </w:r>
          </w:p>
        </w:tc>
        <w:tc>
          <w:tcPr>
            <w:tcW w:w="960" w:type="dxa"/>
          </w:tcPr>
          <w:p>
            <w:pPr>
              <w:pStyle w:val="9"/>
              <w:spacing w:before="34"/>
              <w:ind w:left="139" w:right="132"/>
              <w:jc w:val="center"/>
              <w:rPr>
                <w:sz w:val="21"/>
              </w:rPr>
            </w:pPr>
            <w:r>
              <w:rPr>
                <w:sz w:val="21"/>
              </w:rPr>
              <w:t>110</w:t>
            </w:r>
          </w:p>
        </w:tc>
        <w:tc>
          <w:tcPr>
            <w:tcW w:w="711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</w:tbl>
    <w:p>
      <w:pPr>
        <w:spacing w:after="0"/>
        <w:rPr>
          <w:rFonts w:ascii="Times New Roman"/>
          <w:sz w:val="20"/>
        </w:rPr>
        <w:sectPr>
          <w:headerReference r:id="rId12" w:type="default"/>
          <w:footerReference r:id="rId13" w:type="default"/>
          <w:pgSz w:w="11910" w:h="16840"/>
          <w:pgMar w:top="2100" w:right="700" w:bottom="2440" w:left="700" w:header="1470" w:footer="2244" w:gutter="0"/>
          <w:cols w:space="720" w:num="1"/>
        </w:sectPr>
      </w:pPr>
    </w:p>
    <w:p>
      <w:pPr>
        <w:pStyle w:val="2"/>
        <w:spacing w:before="9"/>
        <w:jc w:val="center"/>
        <w:rPr>
          <w:rFonts w:ascii="Times New Roman"/>
          <w:b w:val="0"/>
          <w:sz w:val="4"/>
        </w:rPr>
      </w:pPr>
      <w:r>
        <w:t>Colles 骨折手法闭合复位石膏固定术</w:t>
      </w:r>
    </w:p>
    <w:tbl>
      <w:tblPr>
        <w:tblStyle w:val="5"/>
        <w:tblW w:w="0" w:type="auto"/>
        <w:tblInd w:w="72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16"/>
        <w:gridCol w:w="2835"/>
        <w:gridCol w:w="1364"/>
        <w:gridCol w:w="1771"/>
        <w:gridCol w:w="945"/>
        <w:gridCol w:w="74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8" w:hRule="atLeast"/>
        </w:trPr>
        <w:tc>
          <w:tcPr>
            <w:tcW w:w="1416" w:type="dxa"/>
          </w:tcPr>
          <w:p>
            <w:pPr>
              <w:pStyle w:val="9"/>
              <w:spacing w:before="67"/>
              <w:ind w:right="279"/>
              <w:jc w:val="right"/>
              <w:rPr>
                <w:sz w:val="21"/>
              </w:rPr>
            </w:pPr>
            <w:r>
              <w:rPr>
                <w:w w:val="95"/>
                <w:sz w:val="21"/>
              </w:rPr>
              <w:t>考生姓名</w:t>
            </w:r>
          </w:p>
        </w:tc>
        <w:tc>
          <w:tcPr>
            <w:tcW w:w="2835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364" w:type="dxa"/>
          </w:tcPr>
          <w:p>
            <w:pPr>
              <w:pStyle w:val="9"/>
              <w:spacing w:before="67"/>
              <w:ind w:left="241" w:right="233"/>
              <w:jc w:val="center"/>
              <w:rPr>
                <w:rFonts w:hint="eastAsia" w:eastAsia="宋体"/>
                <w:sz w:val="21"/>
                <w:lang w:eastAsia="zh-CN"/>
              </w:rPr>
            </w:pPr>
            <w:r>
              <w:rPr>
                <w:rFonts w:hint="eastAsia"/>
                <w:sz w:val="21"/>
                <w:lang w:eastAsia="zh-CN"/>
              </w:rPr>
              <w:t>终身码</w:t>
            </w:r>
          </w:p>
        </w:tc>
        <w:tc>
          <w:tcPr>
            <w:tcW w:w="3457" w:type="dxa"/>
            <w:gridSpan w:val="3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7" w:hRule="atLeast"/>
        </w:trPr>
        <w:tc>
          <w:tcPr>
            <w:tcW w:w="1416" w:type="dxa"/>
          </w:tcPr>
          <w:p>
            <w:pPr>
              <w:pStyle w:val="9"/>
              <w:spacing w:before="67"/>
              <w:ind w:right="279"/>
              <w:jc w:val="right"/>
              <w:rPr>
                <w:sz w:val="21"/>
              </w:rPr>
            </w:pPr>
            <w:r>
              <w:rPr>
                <w:w w:val="95"/>
                <w:sz w:val="21"/>
              </w:rPr>
              <w:t>培训学科</w:t>
            </w:r>
          </w:p>
        </w:tc>
        <w:tc>
          <w:tcPr>
            <w:tcW w:w="2835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364" w:type="dxa"/>
          </w:tcPr>
          <w:p>
            <w:pPr>
              <w:pStyle w:val="9"/>
              <w:spacing w:before="67"/>
              <w:ind w:left="241" w:right="233"/>
              <w:jc w:val="center"/>
              <w:rPr>
                <w:sz w:val="21"/>
              </w:rPr>
            </w:pPr>
            <w:r>
              <w:rPr>
                <w:sz w:val="21"/>
              </w:rPr>
              <w:t>考核基地</w:t>
            </w:r>
          </w:p>
        </w:tc>
        <w:tc>
          <w:tcPr>
            <w:tcW w:w="3457" w:type="dxa"/>
            <w:gridSpan w:val="3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7" w:hRule="atLeast"/>
        </w:trPr>
        <w:tc>
          <w:tcPr>
            <w:tcW w:w="1416" w:type="dxa"/>
          </w:tcPr>
          <w:p>
            <w:pPr>
              <w:pStyle w:val="9"/>
              <w:spacing w:before="67"/>
              <w:ind w:right="279"/>
              <w:jc w:val="right"/>
              <w:rPr>
                <w:sz w:val="21"/>
              </w:rPr>
            </w:pPr>
            <w:r>
              <w:rPr>
                <w:w w:val="95"/>
                <w:sz w:val="21"/>
              </w:rPr>
              <w:t>考核时间</w:t>
            </w:r>
          </w:p>
        </w:tc>
        <w:tc>
          <w:tcPr>
            <w:tcW w:w="7656" w:type="dxa"/>
            <w:gridSpan w:val="5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7" w:hRule="atLeast"/>
        </w:trPr>
        <w:tc>
          <w:tcPr>
            <w:tcW w:w="1416" w:type="dxa"/>
          </w:tcPr>
          <w:p>
            <w:pPr>
              <w:pStyle w:val="9"/>
              <w:spacing w:before="66"/>
              <w:ind w:right="274"/>
              <w:jc w:val="right"/>
              <w:rPr>
                <w:b/>
                <w:sz w:val="21"/>
              </w:rPr>
            </w:pPr>
            <w:r>
              <w:rPr>
                <w:b/>
                <w:w w:val="95"/>
                <w:sz w:val="21"/>
              </w:rPr>
              <w:t>评分项目</w:t>
            </w:r>
          </w:p>
        </w:tc>
        <w:tc>
          <w:tcPr>
            <w:tcW w:w="5970" w:type="dxa"/>
            <w:gridSpan w:val="3"/>
          </w:tcPr>
          <w:p>
            <w:pPr>
              <w:pStyle w:val="9"/>
              <w:spacing w:before="66"/>
              <w:ind w:left="2543" w:right="2532"/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>评分要素</w:t>
            </w:r>
          </w:p>
        </w:tc>
        <w:tc>
          <w:tcPr>
            <w:tcW w:w="945" w:type="dxa"/>
          </w:tcPr>
          <w:p>
            <w:pPr>
              <w:pStyle w:val="9"/>
              <w:spacing w:before="66"/>
              <w:ind w:left="89" w:right="81"/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>标准分</w:t>
            </w:r>
          </w:p>
        </w:tc>
        <w:tc>
          <w:tcPr>
            <w:tcW w:w="741" w:type="dxa"/>
          </w:tcPr>
          <w:p>
            <w:pPr>
              <w:pStyle w:val="9"/>
              <w:spacing w:before="66"/>
              <w:ind w:left="158"/>
              <w:rPr>
                <w:b/>
                <w:sz w:val="21"/>
              </w:rPr>
            </w:pPr>
            <w:r>
              <w:rPr>
                <w:b/>
                <w:sz w:val="21"/>
              </w:rPr>
              <w:t>得分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81" w:hRule="atLeast"/>
        </w:trPr>
        <w:tc>
          <w:tcPr>
            <w:tcW w:w="1416" w:type="dxa"/>
          </w:tcPr>
          <w:p>
            <w:pPr>
              <w:pStyle w:val="9"/>
              <w:spacing w:before="7"/>
              <w:rPr>
                <w:rFonts w:ascii="Times New Roman"/>
                <w:sz w:val="17"/>
              </w:rPr>
            </w:pPr>
          </w:p>
          <w:p>
            <w:pPr>
              <w:pStyle w:val="9"/>
              <w:ind w:left="106"/>
              <w:rPr>
                <w:sz w:val="21"/>
              </w:rPr>
            </w:pPr>
            <w:r>
              <w:rPr>
                <w:sz w:val="21"/>
              </w:rPr>
              <w:t>操作判断</w:t>
            </w:r>
          </w:p>
        </w:tc>
        <w:tc>
          <w:tcPr>
            <w:tcW w:w="5970" w:type="dxa"/>
            <w:gridSpan w:val="3"/>
          </w:tcPr>
          <w:p>
            <w:pPr>
              <w:pStyle w:val="9"/>
              <w:spacing w:before="35" w:line="300" w:lineRule="atLeast"/>
              <w:ind w:left="159" w:right="98"/>
              <w:rPr>
                <w:sz w:val="21"/>
              </w:rPr>
            </w:pPr>
            <w:r>
              <w:rPr>
                <w:spacing w:val="-3"/>
                <w:w w:val="95"/>
                <w:sz w:val="21"/>
              </w:rPr>
              <w:t>根据题干判断该做何种技能操作，判断正确得</w:t>
            </w:r>
            <w:r>
              <w:rPr>
                <w:w w:val="95"/>
                <w:sz w:val="21"/>
              </w:rPr>
              <w:t>5</w:t>
            </w:r>
            <w:r>
              <w:rPr>
                <w:spacing w:val="-6"/>
                <w:w w:val="95"/>
                <w:sz w:val="21"/>
              </w:rPr>
              <w:t xml:space="preserve">分，判断错误不 </w:t>
            </w:r>
            <w:r>
              <w:rPr>
                <w:spacing w:val="-6"/>
                <w:sz w:val="21"/>
              </w:rPr>
              <w:t>得分，由考官告知其正确操作项目，考生进行技能操作</w:t>
            </w:r>
          </w:p>
        </w:tc>
        <w:tc>
          <w:tcPr>
            <w:tcW w:w="945" w:type="dxa"/>
          </w:tcPr>
          <w:p>
            <w:pPr>
              <w:pStyle w:val="9"/>
              <w:spacing w:before="7"/>
              <w:rPr>
                <w:rFonts w:ascii="Times New Roman"/>
                <w:sz w:val="17"/>
              </w:rPr>
            </w:pPr>
          </w:p>
          <w:p>
            <w:pPr>
              <w:pStyle w:val="9"/>
              <w:ind w:left="9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41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3" w:hRule="atLeast"/>
        </w:trPr>
        <w:tc>
          <w:tcPr>
            <w:tcW w:w="1416" w:type="dxa"/>
            <w:vMerge w:val="restart"/>
          </w:tcPr>
          <w:p>
            <w:pPr>
              <w:pStyle w:val="9"/>
              <w:rPr>
                <w:rFonts w:ascii="Times New Roman"/>
                <w:sz w:val="20"/>
              </w:rPr>
            </w:pPr>
          </w:p>
          <w:p>
            <w:pPr>
              <w:pStyle w:val="9"/>
              <w:rPr>
                <w:rFonts w:ascii="Times New Roman"/>
                <w:sz w:val="20"/>
              </w:rPr>
            </w:pPr>
          </w:p>
          <w:p>
            <w:pPr>
              <w:pStyle w:val="9"/>
              <w:rPr>
                <w:rFonts w:ascii="Times New Roman"/>
                <w:sz w:val="20"/>
              </w:rPr>
            </w:pPr>
          </w:p>
          <w:p>
            <w:pPr>
              <w:pStyle w:val="9"/>
              <w:rPr>
                <w:rFonts w:ascii="Times New Roman"/>
                <w:sz w:val="20"/>
              </w:rPr>
            </w:pPr>
          </w:p>
          <w:p>
            <w:pPr>
              <w:pStyle w:val="9"/>
              <w:rPr>
                <w:rFonts w:ascii="Times New Roman"/>
                <w:sz w:val="20"/>
              </w:rPr>
            </w:pPr>
          </w:p>
          <w:p>
            <w:pPr>
              <w:pStyle w:val="9"/>
              <w:spacing w:before="1"/>
              <w:rPr>
                <w:rFonts w:ascii="Times New Roman"/>
                <w:sz w:val="19"/>
              </w:rPr>
            </w:pPr>
          </w:p>
          <w:p>
            <w:pPr>
              <w:pStyle w:val="9"/>
              <w:ind w:left="106"/>
              <w:rPr>
                <w:sz w:val="21"/>
              </w:rPr>
            </w:pPr>
            <w:r>
              <w:rPr>
                <w:sz w:val="21"/>
              </w:rPr>
              <w:t>操作前准备</w:t>
            </w:r>
          </w:p>
        </w:tc>
        <w:tc>
          <w:tcPr>
            <w:tcW w:w="5970" w:type="dxa"/>
            <w:gridSpan w:val="3"/>
          </w:tcPr>
          <w:p>
            <w:pPr>
              <w:pStyle w:val="9"/>
              <w:spacing w:before="104" w:line="273" w:lineRule="auto"/>
              <w:ind w:left="159" w:right="98"/>
              <w:jc w:val="both"/>
              <w:rPr>
                <w:sz w:val="21"/>
              </w:rPr>
            </w:pPr>
            <w:r>
              <w:rPr>
                <w:sz w:val="21"/>
              </w:rPr>
              <w:t>患者准备：向患者及家属解释操作的目的及必要性、可能的风险和需配合的事项，安慰患者，消除紧张情绪。评估患者全身</w:t>
            </w:r>
            <w:r>
              <w:rPr>
                <w:spacing w:val="-8"/>
                <w:sz w:val="21"/>
              </w:rPr>
              <w:t>情况及一般状态。评估局部肿 胀情况，判断肢端感觉、运动及血供情况。通过X</w:t>
            </w:r>
            <w:r>
              <w:rPr>
                <w:spacing w:val="-9"/>
                <w:sz w:val="21"/>
              </w:rPr>
              <w:t>线评估骨折移位情况。用肥 皂水洗净患肢， 如有伤口先行处理。协助患者取坐位，充分暴露骨折及邻近部位。口述，缺1项扣2分</w:t>
            </w:r>
          </w:p>
        </w:tc>
        <w:tc>
          <w:tcPr>
            <w:tcW w:w="945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  <w:p>
            <w:pPr>
              <w:pStyle w:val="9"/>
              <w:rPr>
                <w:rFonts w:ascii="Times New Roman"/>
                <w:sz w:val="20"/>
              </w:rPr>
            </w:pPr>
          </w:p>
          <w:p>
            <w:pPr>
              <w:pStyle w:val="9"/>
              <w:rPr>
                <w:rFonts w:ascii="Times New Roman"/>
                <w:sz w:val="20"/>
              </w:rPr>
            </w:pPr>
          </w:p>
          <w:p>
            <w:pPr>
              <w:pStyle w:val="9"/>
              <w:spacing w:before="166"/>
              <w:ind w:left="90" w:right="81"/>
              <w:jc w:val="center"/>
              <w:rPr>
                <w:sz w:val="21"/>
              </w:rPr>
            </w:pPr>
            <w:r>
              <w:rPr>
                <w:sz w:val="21"/>
              </w:rPr>
              <w:t>10</w:t>
            </w:r>
          </w:p>
        </w:tc>
        <w:tc>
          <w:tcPr>
            <w:tcW w:w="741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3" w:hRule="atLeast"/>
        </w:trPr>
        <w:tc>
          <w:tcPr>
            <w:tcW w:w="1416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970" w:type="dxa"/>
            <w:gridSpan w:val="3"/>
          </w:tcPr>
          <w:p>
            <w:pPr>
              <w:pStyle w:val="9"/>
              <w:spacing w:before="71"/>
              <w:ind w:left="159"/>
              <w:rPr>
                <w:sz w:val="21"/>
              </w:rPr>
            </w:pPr>
            <w:r>
              <w:rPr>
                <w:sz w:val="21"/>
              </w:rPr>
              <w:t>操作者准备：清洗双手，适当暴露前臂，安排一辅助复位人员</w:t>
            </w:r>
          </w:p>
        </w:tc>
        <w:tc>
          <w:tcPr>
            <w:tcW w:w="945" w:type="dxa"/>
          </w:tcPr>
          <w:p>
            <w:pPr>
              <w:pStyle w:val="9"/>
              <w:spacing w:before="55"/>
              <w:ind w:left="9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3</w:t>
            </w:r>
          </w:p>
        </w:tc>
        <w:tc>
          <w:tcPr>
            <w:tcW w:w="741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3" w:hRule="atLeast"/>
        </w:trPr>
        <w:tc>
          <w:tcPr>
            <w:tcW w:w="1416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970" w:type="dxa"/>
            <w:gridSpan w:val="3"/>
          </w:tcPr>
          <w:p>
            <w:pPr>
              <w:pStyle w:val="9"/>
              <w:spacing w:before="9" w:line="300" w:lineRule="atLeast"/>
              <w:ind w:left="159" w:right="94"/>
              <w:rPr>
                <w:sz w:val="21"/>
              </w:rPr>
            </w:pPr>
            <w:r>
              <w:rPr>
                <w:spacing w:val="-8"/>
                <w:w w:val="95"/>
                <w:sz w:val="21"/>
              </w:rPr>
              <w:t>物品准备：石膏绷带、剪刀、绷带、棉纸、利多卡因、</w:t>
            </w:r>
            <w:r>
              <w:rPr>
                <w:w w:val="95"/>
                <w:sz w:val="21"/>
              </w:rPr>
              <w:t xml:space="preserve">5～10ml </w:t>
            </w:r>
            <w:r>
              <w:rPr>
                <w:sz w:val="21"/>
              </w:rPr>
              <w:t>针筒、消毒液、纱布</w:t>
            </w:r>
          </w:p>
        </w:tc>
        <w:tc>
          <w:tcPr>
            <w:tcW w:w="945" w:type="dxa"/>
          </w:tcPr>
          <w:p>
            <w:pPr>
              <w:pStyle w:val="9"/>
              <w:spacing w:before="174"/>
              <w:ind w:left="9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2</w:t>
            </w:r>
          </w:p>
        </w:tc>
        <w:tc>
          <w:tcPr>
            <w:tcW w:w="741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3" w:hRule="atLeast"/>
        </w:trPr>
        <w:tc>
          <w:tcPr>
            <w:tcW w:w="1416" w:type="dxa"/>
            <w:vMerge w:val="restart"/>
          </w:tcPr>
          <w:p>
            <w:pPr>
              <w:pStyle w:val="9"/>
              <w:rPr>
                <w:rFonts w:ascii="Times New Roman"/>
                <w:sz w:val="20"/>
              </w:rPr>
            </w:pPr>
          </w:p>
          <w:p>
            <w:pPr>
              <w:pStyle w:val="9"/>
              <w:rPr>
                <w:rFonts w:ascii="Times New Roman"/>
                <w:sz w:val="20"/>
              </w:rPr>
            </w:pPr>
          </w:p>
          <w:p>
            <w:pPr>
              <w:pStyle w:val="9"/>
              <w:rPr>
                <w:rFonts w:ascii="Times New Roman"/>
                <w:sz w:val="20"/>
              </w:rPr>
            </w:pPr>
          </w:p>
          <w:p>
            <w:pPr>
              <w:pStyle w:val="9"/>
              <w:rPr>
                <w:rFonts w:ascii="Times New Roman"/>
                <w:sz w:val="20"/>
              </w:rPr>
            </w:pPr>
          </w:p>
          <w:p>
            <w:pPr>
              <w:pStyle w:val="9"/>
              <w:rPr>
                <w:rFonts w:ascii="Times New Roman"/>
                <w:sz w:val="20"/>
              </w:rPr>
            </w:pPr>
          </w:p>
          <w:p>
            <w:pPr>
              <w:pStyle w:val="9"/>
              <w:rPr>
                <w:rFonts w:ascii="Times New Roman"/>
                <w:sz w:val="20"/>
              </w:rPr>
            </w:pPr>
          </w:p>
          <w:p>
            <w:pPr>
              <w:pStyle w:val="9"/>
              <w:rPr>
                <w:rFonts w:ascii="Times New Roman"/>
                <w:sz w:val="20"/>
              </w:rPr>
            </w:pPr>
          </w:p>
          <w:p>
            <w:pPr>
              <w:pStyle w:val="9"/>
              <w:spacing w:before="124"/>
              <w:ind w:left="106"/>
              <w:rPr>
                <w:sz w:val="21"/>
              </w:rPr>
            </w:pPr>
            <w:r>
              <w:rPr>
                <w:sz w:val="21"/>
              </w:rPr>
              <w:t>操作过程</w:t>
            </w:r>
          </w:p>
        </w:tc>
        <w:tc>
          <w:tcPr>
            <w:tcW w:w="5970" w:type="dxa"/>
            <w:gridSpan w:val="3"/>
          </w:tcPr>
          <w:p>
            <w:pPr>
              <w:pStyle w:val="9"/>
              <w:spacing w:before="63"/>
              <w:ind w:left="159"/>
              <w:rPr>
                <w:sz w:val="21"/>
              </w:rPr>
            </w:pPr>
            <w:r>
              <w:rPr>
                <w:sz w:val="21"/>
              </w:rPr>
              <w:t>1.根据患者前臂长度，准备一定长度的石膏绷带及棉纸，备用</w:t>
            </w:r>
          </w:p>
          <w:p>
            <w:pPr>
              <w:pStyle w:val="9"/>
              <w:spacing w:before="38"/>
              <w:ind w:left="159"/>
              <w:rPr>
                <w:sz w:val="21"/>
              </w:rPr>
            </w:pPr>
            <w:r>
              <w:rPr>
                <w:sz w:val="21"/>
              </w:rPr>
              <w:t>。石膏层数不足扣5分，石膏长度错误扣5分</w:t>
            </w:r>
          </w:p>
        </w:tc>
        <w:tc>
          <w:tcPr>
            <w:tcW w:w="945" w:type="dxa"/>
          </w:tcPr>
          <w:p>
            <w:pPr>
              <w:pStyle w:val="9"/>
              <w:spacing w:before="4"/>
              <w:rPr>
                <w:rFonts w:ascii="Times New Roman"/>
                <w:sz w:val="17"/>
              </w:rPr>
            </w:pPr>
          </w:p>
          <w:p>
            <w:pPr>
              <w:pStyle w:val="9"/>
              <w:spacing w:before="1"/>
              <w:ind w:left="90" w:right="81"/>
              <w:jc w:val="center"/>
              <w:rPr>
                <w:sz w:val="21"/>
              </w:rPr>
            </w:pPr>
            <w:r>
              <w:rPr>
                <w:sz w:val="21"/>
              </w:rPr>
              <w:t>10</w:t>
            </w:r>
          </w:p>
        </w:tc>
        <w:tc>
          <w:tcPr>
            <w:tcW w:w="741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8" w:hRule="atLeast"/>
        </w:trPr>
        <w:tc>
          <w:tcPr>
            <w:tcW w:w="1416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970" w:type="dxa"/>
            <w:gridSpan w:val="3"/>
          </w:tcPr>
          <w:p>
            <w:pPr>
              <w:pStyle w:val="9"/>
              <w:spacing w:before="20" w:line="300" w:lineRule="atLeast"/>
              <w:ind w:left="159" w:right="98"/>
              <w:rPr>
                <w:sz w:val="21"/>
              </w:rPr>
            </w:pPr>
            <w:r>
              <w:rPr>
                <w:spacing w:val="1"/>
                <w:w w:val="99"/>
                <w:sz w:val="21"/>
              </w:rPr>
              <w:t>2</w:t>
            </w:r>
            <w:r>
              <w:rPr>
                <w:w w:val="99"/>
                <w:sz w:val="21"/>
              </w:rPr>
              <w:t>.</w:t>
            </w:r>
            <w:r>
              <w:rPr>
                <w:sz w:val="21"/>
              </w:rPr>
              <w:t xml:space="preserve"> </w:t>
            </w:r>
            <w:r>
              <w:rPr>
                <w:spacing w:val="-4"/>
                <w:w w:val="99"/>
                <w:sz w:val="21"/>
              </w:rPr>
              <w:t>血肿内麻醉。消毒</w:t>
            </w:r>
            <w:r>
              <w:rPr>
                <w:spacing w:val="-1"/>
                <w:w w:val="99"/>
                <w:sz w:val="21"/>
              </w:rPr>
              <w:t>（</w:t>
            </w:r>
            <w:r>
              <w:rPr>
                <w:spacing w:val="1"/>
                <w:w w:val="99"/>
                <w:sz w:val="21"/>
              </w:rPr>
              <w:t>3</w:t>
            </w:r>
            <w:r>
              <w:rPr>
                <w:spacing w:val="-1"/>
                <w:w w:val="99"/>
                <w:sz w:val="21"/>
              </w:rPr>
              <w:t>分</w:t>
            </w:r>
            <w:r>
              <w:rPr>
                <w:spacing w:val="-104"/>
                <w:w w:val="99"/>
                <w:sz w:val="21"/>
              </w:rPr>
              <w:t>）</w:t>
            </w:r>
            <w:r>
              <w:rPr>
                <w:spacing w:val="-7"/>
                <w:w w:val="99"/>
                <w:sz w:val="21"/>
              </w:rPr>
              <w:t>，回抽</w:t>
            </w:r>
            <w:r>
              <w:rPr>
                <w:spacing w:val="-1"/>
                <w:w w:val="99"/>
                <w:sz w:val="21"/>
              </w:rPr>
              <w:t>（</w:t>
            </w:r>
            <w:r>
              <w:rPr>
                <w:spacing w:val="1"/>
                <w:w w:val="99"/>
                <w:sz w:val="21"/>
              </w:rPr>
              <w:t>4</w:t>
            </w:r>
            <w:r>
              <w:rPr>
                <w:spacing w:val="2"/>
                <w:w w:val="99"/>
                <w:sz w:val="21"/>
              </w:rPr>
              <w:t>分</w:t>
            </w:r>
            <w:r>
              <w:rPr>
                <w:spacing w:val="-106"/>
                <w:w w:val="99"/>
                <w:sz w:val="21"/>
              </w:rPr>
              <w:t>）</w:t>
            </w:r>
            <w:r>
              <w:rPr>
                <w:spacing w:val="-7"/>
                <w:w w:val="99"/>
                <w:sz w:val="21"/>
              </w:rPr>
              <w:t>，注射</w:t>
            </w:r>
            <w:r>
              <w:rPr>
                <w:spacing w:val="2"/>
                <w:w w:val="99"/>
                <w:sz w:val="21"/>
              </w:rPr>
              <w:t>（</w:t>
            </w:r>
            <w:r>
              <w:rPr>
                <w:spacing w:val="-2"/>
                <w:w w:val="99"/>
                <w:sz w:val="21"/>
              </w:rPr>
              <w:t>3</w:t>
            </w:r>
            <w:r>
              <w:rPr>
                <w:spacing w:val="2"/>
                <w:w w:val="99"/>
                <w:sz w:val="21"/>
              </w:rPr>
              <w:t>分</w:t>
            </w:r>
            <w:r>
              <w:rPr>
                <w:spacing w:val="-104"/>
                <w:w w:val="99"/>
                <w:sz w:val="21"/>
              </w:rPr>
              <w:t>）</w:t>
            </w:r>
            <w:r>
              <w:rPr>
                <w:spacing w:val="-4"/>
                <w:w w:val="99"/>
                <w:sz w:val="21"/>
              </w:rPr>
              <w:t>。注意</w:t>
            </w:r>
            <w:r>
              <w:rPr>
                <w:sz w:val="21"/>
              </w:rPr>
              <w:t>回抽出带有脂肪成分的暗红色血液</w:t>
            </w:r>
          </w:p>
        </w:tc>
        <w:tc>
          <w:tcPr>
            <w:tcW w:w="945" w:type="dxa"/>
          </w:tcPr>
          <w:p>
            <w:pPr>
              <w:pStyle w:val="9"/>
              <w:spacing w:before="4"/>
              <w:rPr>
                <w:rFonts w:ascii="Times New Roman"/>
                <w:sz w:val="16"/>
              </w:rPr>
            </w:pPr>
          </w:p>
          <w:p>
            <w:pPr>
              <w:pStyle w:val="9"/>
              <w:ind w:left="90" w:right="81"/>
              <w:jc w:val="center"/>
              <w:rPr>
                <w:sz w:val="21"/>
              </w:rPr>
            </w:pPr>
            <w:r>
              <w:rPr>
                <w:sz w:val="21"/>
              </w:rPr>
              <w:t>10</w:t>
            </w:r>
          </w:p>
        </w:tc>
        <w:tc>
          <w:tcPr>
            <w:tcW w:w="741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9" w:hRule="atLeast"/>
        </w:trPr>
        <w:tc>
          <w:tcPr>
            <w:tcW w:w="1416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970" w:type="dxa"/>
            <w:gridSpan w:val="3"/>
          </w:tcPr>
          <w:p>
            <w:pPr>
              <w:pStyle w:val="9"/>
              <w:spacing w:before="19" w:line="300" w:lineRule="atLeast"/>
              <w:ind w:left="159" w:right="129"/>
              <w:rPr>
                <w:sz w:val="21"/>
              </w:rPr>
            </w:pPr>
            <w:r>
              <w:rPr>
                <w:spacing w:val="1"/>
                <w:w w:val="99"/>
                <w:sz w:val="21"/>
              </w:rPr>
              <w:t>3</w:t>
            </w:r>
            <w:r>
              <w:rPr>
                <w:spacing w:val="-1"/>
                <w:w w:val="99"/>
                <w:sz w:val="21"/>
              </w:rPr>
              <w:t>.肩外展</w:t>
            </w:r>
            <w:r>
              <w:rPr>
                <w:spacing w:val="2"/>
                <w:w w:val="99"/>
                <w:sz w:val="21"/>
              </w:rPr>
              <w:t>（</w:t>
            </w:r>
            <w:r>
              <w:rPr>
                <w:spacing w:val="1"/>
                <w:w w:val="99"/>
                <w:sz w:val="21"/>
              </w:rPr>
              <w:t>3</w:t>
            </w:r>
            <w:r>
              <w:rPr>
                <w:spacing w:val="-1"/>
                <w:w w:val="99"/>
                <w:sz w:val="21"/>
              </w:rPr>
              <w:t>分</w:t>
            </w:r>
            <w:r>
              <w:rPr>
                <w:spacing w:val="-104"/>
                <w:w w:val="99"/>
                <w:sz w:val="21"/>
              </w:rPr>
              <w:t>）</w:t>
            </w:r>
            <w:r>
              <w:rPr>
                <w:spacing w:val="-1"/>
                <w:w w:val="99"/>
                <w:sz w:val="21"/>
              </w:rPr>
              <w:t>，屈肘</w:t>
            </w:r>
            <w:r>
              <w:rPr>
                <w:spacing w:val="2"/>
                <w:w w:val="99"/>
                <w:sz w:val="21"/>
              </w:rPr>
              <w:t>（</w:t>
            </w:r>
            <w:r>
              <w:rPr>
                <w:spacing w:val="1"/>
                <w:w w:val="99"/>
                <w:sz w:val="21"/>
              </w:rPr>
              <w:t>3</w:t>
            </w:r>
            <w:r>
              <w:rPr>
                <w:spacing w:val="-1"/>
                <w:w w:val="99"/>
                <w:sz w:val="21"/>
              </w:rPr>
              <w:t>分</w:t>
            </w:r>
            <w:r>
              <w:rPr>
                <w:spacing w:val="-104"/>
                <w:w w:val="99"/>
                <w:sz w:val="21"/>
              </w:rPr>
              <w:t>）</w:t>
            </w:r>
            <w:r>
              <w:rPr>
                <w:spacing w:val="-1"/>
                <w:w w:val="99"/>
                <w:sz w:val="21"/>
              </w:rPr>
              <w:t>，骨折持续牵引</w:t>
            </w:r>
            <w:r>
              <w:rPr>
                <w:spacing w:val="2"/>
                <w:w w:val="99"/>
                <w:sz w:val="21"/>
              </w:rPr>
              <w:t>（</w:t>
            </w:r>
            <w:r>
              <w:rPr>
                <w:spacing w:val="1"/>
                <w:w w:val="99"/>
                <w:sz w:val="21"/>
              </w:rPr>
              <w:t>4</w:t>
            </w:r>
            <w:r>
              <w:rPr>
                <w:spacing w:val="-1"/>
                <w:w w:val="99"/>
                <w:sz w:val="21"/>
              </w:rPr>
              <w:t>分</w:t>
            </w:r>
            <w:r>
              <w:rPr>
                <w:spacing w:val="-104"/>
                <w:w w:val="99"/>
                <w:sz w:val="21"/>
              </w:rPr>
              <w:t>）</w:t>
            </w:r>
            <w:r>
              <w:rPr>
                <w:spacing w:val="-1"/>
                <w:w w:val="99"/>
                <w:sz w:val="21"/>
              </w:rPr>
              <w:t>，并嘱患</w:t>
            </w:r>
            <w:r>
              <w:rPr>
                <w:sz w:val="21"/>
              </w:rPr>
              <w:t>者放松</w:t>
            </w:r>
          </w:p>
        </w:tc>
        <w:tc>
          <w:tcPr>
            <w:tcW w:w="945" w:type="dxa"/>
          </w:tcPr>
          <w:p>
            <w:pPr>
              <w:pStyle w:val="9"/>
              <w:spacing w:before="3"/>
              <w:rPr>
                <w:rFonts w:ascii="Times New Roman"/>
                <w:sz w:val="16"/>
              </w:rPr>
            </w:pPr>
          </w:p>
          <w:p>
            <w:pPr>
              <w:pStyle w:val="9"/>
              <w:ind w:left="90" w:right="81"/>
              <w:jc w:val="center"/>
              <w:rPr>
                <w:sz w:val="21"/>
              </w:rPr>
            </w:pPr>
            <w:r>
              <w:rPr>
                <w:sz w:val="21"/>
              </w:rPr>
              <w:t>10</w:t>
            </w:r>
          </w:p>
        </w:tc>
        <w:tc>
          <w:tcPr>
            <w:tcW w:w="741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8" w:hRule="atLeast"/>
        </w:trPr>
        <w:tc>
          <w:tcPr>
            <w:tcW w:w="1416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970" w:type="dxa"/>
            <w:gridSpan w:val="3"/>
          </w:tcPr>
          <w:p>
            <w:pPr>
              <w:pStyle w:val="9"/>
              <w:spacing w:before="89"/>
              <w:ind w:left="159"/>
              <w:rPr>
                <w:sz w:val="21"/>
              </w:rPr>
            </w:pPr>
            <w:r>
              <w:rPr>
                <w:spacing w:val="1"/>
                <w:w w:val="99"/>
                <w:sz w:val="21"/>
              </w:rPr>
              <w:t>4</w:t>
            </w:r>
            <w:r>
              <w:rPr>
                <w:spacing w:val="-4"/>
                <w:w w:val="99"/>
                <w:sz w:val="21"/>
              </w:rPr>
              <w:t>.手法复位，掌屈</w:t>
            </w:r>
            <w:r>
              <w:rPr>
                <w:spacing w:val="-1"/>
                <w:w w:val="99"/>
                <w:sz w:val="21"/>
              </w:rPr>
              <w:t>（</w:t>
            </w:r>
            <w:r>
              <w:rPr>
                <w:spacing w:val="1"/>
                <w:w w:val="99"/>
                <w:sz w:val="21"/>
              </w:rPr>
              <w:t>5</w:t>
            </w:r>
            <w:r>
              <w:rPr>
                <w:spacing w:val="-1"/>
                <w:w w:val="99"/>
                <w:sz w:val="21"/>
              </w:rPr>
              <w:t>分</w:t>
            </w:r>
            <w:r>
              <w:rPr>
                <w:spacing w:val="-104"/>
                <w:w w:val="99"/>
                <w:sz w:val="21"/>
              </w:rPr>
              <w:t>）</w:t>
            </w:r>
            <w:r>
              <w:rPr>
                <w:spacing w:val="-7"/>
                <w:w w:val="99"/>
                <w:sz w:val="21"/>
              </w:rPr>
              <w:t>，尺偏</w:t>
            </w:r>
            <w:r>
              <w:rPr>
                <w:spacing w:val="-1"/>
                <w:w w:val="99"/>
                <w:sz w:val="21"/>
              </w:rPr>
              <w:t>（</w:t>
            </w:r>
            <w:r>
              <w:rPr>
                <w:spacing w:val="1"/>
                <w:w w:val="99"/>
                <w:sz w:val="21"/>
              </w:rPr>
              <w:t>5</w:t>
            </w:r>
            <w:r>
              <w:rPr>
                <w:spacing w:val="-1"/>
                <w:w w:val="99"/>
                <w:sz w:val="21"/>
              </w:rPr>
              <w:t>分</w:t>
            </w:r>
            <w:r>
              <w:rPr>
                <w:spacing w:val="-104"/>
                <w:w w:val="99"/>
                <w:sz w:val="21"/>
              </w:rPr>
              <w:t>）</w:t>
            </w:r>
            <w:r>
              <w:rPr>
                <w:spacing w:val="-7"/>
                <w:w w:val="99"/>
                <w:sz w:val="21"/>
              </w:rPr>
              <w:t>，旋前</w:t>
            </w:r>
            <w:r>
              <w:rPr>
                <w:spacing w:val="-1"/>
                <w:w w:val="99"/>
                <w:sz w:val="21"/>
              </w:rPr>
              <w:t>（</w:t>
            </w:r>
            <w:r>
              <w:rPr>
                <w:spacing w:val="1"/>
                <w:w w:val="99"/>
                <w:sz w:val="21"/>
              </w:rPr>
              <w:t>5</w:t>
            </w:r>
            <w:r>
              <w:rPr>
                <w:spacing w:val="2"/>
                <w:w w:val="99"/>
                <w:sz w:val="21"/>
              </w:rPr>
              <w:t>分</w:t>
            </w:r>
            <w:r>
              <w:rPr>
                <w:spacing w:val="-10"/>
                <w:w w:val="99"/>
                <w:sz w:val="21"/>
              </w:rPr>
              <w:t>）</w:t>
            </w:r>
            <w:r>
              <w:rPr>
                <w:spacing w:val="-1"/>
                <w:w w:val="99"/>
                <w:sz w:val="21"/>
              </w:rPr>
              <w:t>方向复位</w:t>
            </w:r>
          </w:p>
        </w:tc>
        <w:tc>
          <w:tcPr>
            <w:tcW w:w="945" w:type="dxa"/>
          </w:tcPr>
          <w:p>
            <w:pPr>
              <w:pStyle w:val="9"/>
              <w:spacing w:before="72"/>
              <w:ind w:left="90" w:right="81"/>
              <w:jc w:val="center"/>
              <w:rPr>
                <w:sz w:val="21"/>
              </w:rPr>
            </w:pPr>
            <w:r>
              <w:rPr>
                <w:sz w:val="21"/>
              </w:rPr>
              <w:t>15</w:t>
            </w:r>
          </w:p>
        </w:tc>
        <w:tc>
          <w:tcPr>
            <w:tcW w:w="741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9" w:hRule="atLeast"/>
        </w:trPr>
        <w:tc>
          <w:tcPr>
            <w:tcW w:w="1416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970" w:type="dxa"/>
            <w:gridSpan w:val="3"/>
          </w:tcPr>
          <w:p>
            <w:pPr>
              <w:pStyle w:val="9"/>
              <w:spacing w:before="21" w:line="300" w:lineRule="atLeast"/>
              <w:ind w:left="159" w:right="98"/>
              <w:rPr>
                <w:sz w:val="21"/>
              </w:rPr>
            </w:pPr>
            <w:r>
              <w:rPr>
                <w:w w:val="95"/>
                <w:sz w:val="21"/>
              </w:rPr>
              <w:t>5</w:t>
            </w:r>
            <w:r>
              <w:rPr>
                <w:spacing w:val="-6"/>
                <w:w w:val="95"/>
                <w:sz w:val="21"/>
              </w:rPr>
              <w:t>.石膏托固定：用石膏前后托</w:t>
            </w:r>
            <w:r>
              <w:rPr>
                <w:w w:val="95"/>
                <w:sz w:val="21"/>
              </w:rPr>
              <w:t>（5分</w:t>
            </w:r>
            <w:r>
              <w:rPr>
                <w:spacing w:val="-25"/>
                <w:w w:val="95"/>
                <w:sz w:val="21"/>
              </w:rPr>
              <w:t>）</w:t>
            </w:r>
            <w:r>
              <w:rPr>
                <w:w w:val="95"/>
                <w:sz w:val="21"/>
              </w:rPr>
              <w:t xml:space="preserve">将腕关节固定在掌屈尺偏 </w:t>
            </w:r>
            <w:r>
              <w:rPr>
                <w:sz w:val="21"/>
              </w:rPr>
              <w:t>旋前位（5分</w:t>
            </w:r>
            <w:r>
              <w:rPr>
                <w:spacing w:val="-106"/>
                <w:sz w:val="21"/>
              </w:rPr>
              <w:t>）</w:t>
            </w:r>
            <w:r>
              <w:rPr>
                <w:sz w:val="21"/>
              </w:rPr>
              <w:t>。适当修剪边缘</w:t>
            </w:r>
          </w:p>
        </w:tc>
        <w:tc>
          <w:tcPr>
            <w:tcW w:w="945" w:type="dxa"/>
          </w:tcPr>
          <w:p>
            <w:pPr>
              <w:pStyle w:val="9"/>
              <w:spacing w:before="4"/>
              <w:rPr>
                <w:rFonts w:ascii="Times New Roman"/>
                <w:sz w:val="16"/>
              </w:rPr>
            </w:pPr>
          </w:p>
          <w:p>
            <w:pPr>
              <w:pStyle w:val="9"/>
              <w:ind w:left="90" w:right="81"/>
              <w:jc w:val="center"/>
              <w:rPr>
                <w:sz w:val="21"/>
              </w:rPr>
            </w:pPr>
            <w:r>
              <w:rPr>
                <w:sz w:val="21"/>
              </w:rPr>
              <w:t>10</w:t>
            </w:r>
          </w:p>
        </w:tc>
        <w:tc>
          <w:tcPr>
            <w:tcW w:w="741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8" w:hRule="atLeast"/>
        </w:trPr>
        <w:tc>
          <w:tcPr>
            <w:tcW w:w="1416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970" w:type="dxa"/>
            <w:gridSpan w:val="3"/>
          </w:tcPr>
          <w:p>
            <w:pPr>
              <w:pStyle w:val="9"/>
              <w:spacing w:before="19" w:line="300" w:lineRule="atLeast"/>
              <w:ind w:left="159" w:right="233"/>
              <w:rPr>
                <w:sz w:val="21"/>
              </w:rPr>
            </w:pPr>
            <w:r>
              <w:rPr>
                <w:w w:val="95"/>
                <w:sz w:val="21"/>
              </w:rPr>
              <w:t xml:space="preserve">6.固定完毕后，检查有无皮肤受压部位，肢端感觉、运动（5 </w:t>
            </w:r>
            <w:r>
              <w:rPr>
                <w:sz w:val="21"/>
              </w:rPr>
              <w:t>分）及血供（5分）</w:t>
            </w:r>
          </w:p>
        </w:tc>
        <w:tc>
          <w:tcPr>
            <w:tcW w:w="945" w:type="dxa"/>
          </w:tcPr>
          <w:p>
            <w:pPr>
              <w:pStyle w:val="9"/>
              <w:spacing w:before="3"/>
              <w:rPr>
                <w:rFonts w:ascii="Times New Roman"/>
                <w:sz w:val="16"/>
              </w:rPr>
            </w:pPr>
          </w:p>
          <w:p>
            <w:pPr>
              <w:pStyle w:val="9"/>
              <w:ind w:left="90" w:right="81"/>
              <w:jc w:val="center"/>
              <w:rPr>
                <w:sz w:val="21"/>
              </w:rPr>
            </w:pPr>
            <w:r>
              <w:rPr>
                <w:sz w:val="21"/>
              </w:rPr>
              <w:t>10</w:t>
            </w:r>
          </w:p>
        </w:tc>
        <w:tc>
          <w:tcPr>
            <w:tcW w:w="741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7" w:hRule="atLeast"/>
        </w:trPr>
        <w:tc>
          <w:tcPr>
            <w:tcW w:w="1416" w:type="dxa"/>
            <w:vMerge w:val="restart"/>
          </w:tcPr>
          <w:p>
            <w:pPr>
              <w:pStyle w:val="9"/>
              <w:spacing w:before="9"/>
              <w:rPr>
                <w:rFonts w:ascii="Times New Roman"/>
                <w:sz w:val="27"/>
              </w:rPr>
            </w:pPr>
          </w:p>
          <w:p>
            <w:pPr>
              <w:pStyle w:val="9"/>
              <w:ind w:left="106"/>
              <w:rPr>
                <w:sz w:val="21"/>
              </w:rPr>
            </w:pPr>
            <w:r>
              <w:rPr>
                <w:sz w:val="21"/>
              </w:rPr>
              <w:t>操作后处理</w:t>
            </w:r>
          </w:p>
        </w:tc>
        <w:tc>
          <w:tcPr>
            <w:tcW w:w="5970" w:type="dxa"/>
            <w:gridSpan w:val="3"/>
          </w:tcPr>
          <w:p>
            <w:pPr>
              <w:pStyle w:val="9"/>
              <w:spacing w:before="109"/>
              <w:ind w:left="159"/>
              <w:rPr>
                <w:sz w:val="21"/>
              </w:rPr>
            </w:pPr>
            <w:r>
              <w:rPr>
                <w:sz w:val="21"/>
              </w:rPr>
              <w:t>安置患者，告知患者及家属固定后注意事项</w:t>
            </w:r>
          </w:p>
        </w:tc>
        <w:tc>
          <w:tcPr>
            <w:tcW w:w="945" w:type="dxa"/>
          </w:tcPr>
          <w:p>
            <w:pPr>
              <w:pStyle w:val="9"/>
              <w:spacing w:before="92"/>
              <w:ind w:left="9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41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3" w:hRule="atLeast"/>
        </w:trPr>
        <w:tc>
          <w:tcPr>
            <w:tcW w:w="1416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970" w:type="dxa"/>
            <w:gridSpan w:val="3"/>
          </w:tcPr>
          <w:p>
            <w:pPr>
              <w:pStyle w:val="9"/>
              <w:spacing w:before="101"/>
              <w:ind w:left="159"/>
              <w:rPr>
                <w:sz w:val="21"/>
              </w:rPr>
            </w:pPr>
            <w:r>
              <w:rPr>
                <w:sz w:val="21"/>
              </w:rPr>
              <w:t>物品复原整理，污物的处理</w:t>
            </w:r>
          </w:p>
        </w:tc>
        <w:tc>
          <w:tcPr>
            <w:tcW w:w="945" w:type="dxa"/>
          </w:tcPr>
          <w:p>
            <w:pPr>
              <w:pStyle w:val="9"/>
              <w:spacing w:before="85"/>
              <w:ind w:left="9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41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2" w:hRule="atLeast"/>
        </w:trPr>
        <w:tc>
          <w:tcPr>
            <w:tcW w:w="1416" w:type="dxa"/>
            <w:vMerge w:val="restart"/>
          </w:tcPr>
          <w:p>
            <w:pPr>
              <w:pStyle w:val="9"/>
              <w:spacing w:before="9"/>
              <w:rPr>
                <w:rFonts w:ascii="Times New Roman"/>
                <w:sz w:val="26"/>
              </w:rPr>
            </w:pPr>
          </w:p>
          <w:p>
            <w:pPr>
              <w:pStyle w:val="9"/>
              <w:spacing w:before="1"/>
              <w:ind w:left="106"/>
              <w:rPr>
                <w:sz w:val="21"/>
              </w:rPr>
            </w:pPr>
            <w:r>
              <w:rPr>
                <w:sz w:val="21"/>
              </w:rPr>
              <w:t>总体评价</w:t>
            </w:r>
          </w:p>
        </w:tc>
        <w:tc>
          <w:tcPr>
            <w:tcW w:w="5970" w:type="dxa"/>
            <w:gridSpan w:val="3"/>
          </w:tcPr>
          <w:p>
            <w:pPr>
              <w:pStyle w:val="9"/>
              <w:spacing w:before="117"/>
              <w:ind w:left="159"/>
              <w:rPr>
                <w:sz w:val="21"/>
              </w:rPr>
            </w:pPr>
            <w:r>
              <w:rPr>
                <w:sz w:val="21"/>
              </w:rPr>
              <w:t>整个操作过程体现人文关怀</w:t>
            </w:r>
          </w:p>
        </w:tc>
        <w:tc>
          <w:tcPr>
            <w:tcW w:w="945" w:type="dxa"/>
          </w:tcPr>
          <w:p>
            <w:pPr>
              <w:pStyle w:val="9"/>
              <w:spacing w:before="100"/>
              <w:ind w:left="9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41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07" w:hRule="atLeast"/>
        </w:trPr>
        <w:tc>
          <w:tcPr>
            <w:tcW w:w="1416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970" w:type="dxa"/>
            <w:gridSpan w:val="3"/>
          </w:tcPr>
          <w:p>
            <w:pPr>
              <w:pStyle w:val="9"/>
              <w:spacing w:before="85"/>
              <w:ind w:left="159"/>
              <w:rPr>
                <w:sz w:val="21"/>
              </w:rPr>
            </w:pPr>
            <w:r>
              <w:rPr>
                <w:sz w:val="21"/>
              </w:rPr>
              <w:t>操作规范熟练，在规定时间内完成</w:t>
            </w:r>
          </w:p>
        </w:tc>
        <w:tc>
          <w:tcPr>
            <w:tcW w:w="945" w:type="dxa"/>
          </w:tcPr>
          <w:p>
            <w:pPr>
              <w:pStyle w:val="9"/>
              <w:spacing w:before="68"/>
              <w:ind w:left="9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41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14" w:hRule="atLeast"/>
        </w:trPr>
        <w:tc>
          <w:tcPr>
            <w:tcW w:w="1416" w:type="dxa"/>
          </w:tcPr>
          <w:p>
            <w:pPr>
              <w:pStyle w:val="9"/>
              <w:spacing w:before="171"/>
              <w:ind w:left="106"/>
              <w:rPr>
                <w:sz w:val="21"/>
              </w:rPr>
            </w:pPr>
            <w:r>
              <w:rPr>
                <w:sz w:val="21"/>
              </w:rPr>
              <w:t>操作后提问</w:t>
            </w:r>
          </w:p>
        </w:tc>
        <w:tc>
          <w:tcPr>
            <w:tcW w:w="5970" w:type="dxa"/>
            <w:gridSpan w:val="3"/>
          </w:tcPr>
          <w:p>
            <w:pPr>
              <w:pStyle w:val="9"/>
              <w:spacing w:before="34"/>
              <w:ind w:left="159"/>
              <w:rPr>
                <w:sz w:val="21"/>
              </w:rPr>
            </w:pPr>
            <w:r>
              <w:rPr>
                <w:sz w:val="21"/>
              </w:rPr>
              <w:t>该项操作的适应证、禁忌证、并发症和操作后宣教事项中任选2</w:t>
            </w:r>
          </w:p>
          <w:p>
            <w:pPr>
              <w:pStyle w:val="9"/>
              <w:spacing w:before="38" w:line="253" w:lineRule="exact"/>
              <w:ind w:left="159"/>
              <w:rPr>
                <w:sz w:val="21"/>
              </w:rPr>
            </w:pPr>
            <w:r>
              <w:rPr>
                <w:sz w:val="21"/>
              </w:rPr>
              <w:t>项提问</w:t>
            </w:r>
          </w:p>
        </w:tc>
        <w:tc>
          <w:tcPr>
            <w:tcW w:w="945" w:type="dxa"/>
          </w:tcPr>
          <w:p>
            <w:pPr>
              <w:pStyle w:val="9"/>
              <w:spacing w:before="171"/>
              <w:ind w:left="9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41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7" w:hRule="atLeast"/>
        </w:trPr>
        <w:tc>
          <w:tcPr>
            <w:tcW w:w="7386" w:type="dxa"/>
            <w:gridSpan w:val="4"/>
          </w:tcPr>
          <w:p>
            <w:pPr>
              <w:pStyle w:val="9"/>
              <w:tabs>
                <w:tab w:val="left" w:pos="428"/>
              </w:tabs>
              <w:spacing w:before="68"/>
              <w:ind w:left="8"/>
              <w:jc w:val="center"/>
              <w:rPr>
                <w:sz w:val="21"/>
              </w:rPr>
            </w:pPr>
            <w:r>
              <w:rPr>
                <w:sz w:val="21"/>
              </w:rPr>
              <w:t>合</w:t>
            </w:r>
            <w:r>
              <w:rPr>
                <w:sz w:val="21"/>
              </w:rPr>
              <w:tab/>
            </w:r>
            <w:r>
              <w:rPr>
                <w:sz w:val="21"/>
              </w:rPr>
              <w:t>计</w:t>
            </w:r>
          </w:p>
        </w:tc>
        <w:tc>
          <w:tcPr>
            <w:tcW w:w="945" w:type="dxa"/>
          </w:tcPr>
          <w:p>
            <w:pPr>
              <w:pStyle w:val="9"/>
              <w:spacing w:before="68"/>
              <w:ind w:left="90" w:right="81"/>
              <w:jc w:val="center"/>
              <w:rPr>
                <w:sz w:val="21"/>
              </w:rPr>
            </w:pPr>
            <w:r>
              <w:rPr>
                <w:sz w:val="21"/>
              </w:rPr>
              <w:t>110</w:t>
            </w:r>
          </w:p>
        </w:tc>
        <w:tc>
          <w:tcPr>
            <w:tcW w:w="741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</w:tbl>
    <w:p>
      <w:pPr>
        <w:spacing w:after="0"/>
        <w:rPr>
          <w:rFonts w:ascii="Times New Roman"/>
          <w:sz w:val="22"/>
        </w:rPr>
        <w:sectPr>
          <w:headerReference r:id="rId14" w:type="default"/>
          <w:footerReference r:id="rId15" w:type="default"/>
          <w:pgSz w:w="11910" w:h="16840"/>
          <w:pgMar w:top="1880" w:right="700" w:bottom="1800" w:left="700" w:header="1470" w:footer="1605" w:gutter="0"/>
          <w:cols w:space="720" w:num="1"/>
        </w:sectPr>
      </w:pPr>
    </w:p>
    <w:p>
      <w:pPr>
        <w:pStyle w:val="2"/>
        <w:spacing w:before="9"/>
        <w:jc w:val="center"/>
        <w:rPr>
          <w:rFonts w:ascii="Times New Roman"/>
          <w:b w:val="0"/>
          <w:sz w:val="4"/>
        </w:rPr>
      </w:pPr>
      <w:r>
        <w:t>胫骨结节骨牵引</w:t>
      </w:r>
    </w:p>
    <w:tbl>
      <w:tblPr>
        <w:tblStyle w:val="5"/>
        <w:tblW w:w="0" w:type="auto"/>
        <w:tblInd w:w="25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18"/>
        <w:gridCol w:w="3576"/>
        <w:gridCol w:w="1433"/>
        <w:gridCol w:w="1702"/>
        <w:gridCol w:w="979"/>
        <w:gridCol w:w="7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4" w:hRule="atLeast"/>
        </w:trPr>
        <w:tc>
          <w:tcPr>
            <w:tcW w:w="1618" w:type="dxa"/>
          </w:tcPr>
          <w:p>
            <w:pPr>
              <w:pStyle w:val="9"/>
              <w:spacing w:before="29"/>
              <w:ind w:right="379"/>
              <w:jc w:val="right"/>
              <w:rPr>
                <w:sz w:val="21"/>
              </w:rPr>
            </w:pPr>
            <w:r>
              <w:rPr>
                <w:w w:val="95"/>
                <w:sz w:val="21"/>
              </w:rPr>
              <w:t>考生姓名</w:t>
            </w:r>
          </w:p>
        </w:tc>
        <w:tc>
          <w:tcPr>
            <w:tcW w:w="3576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  <w:tc>
          <w:tcPr>
            <w:tcW w:w="1433" w:type="dxa"/>
          </w:tcPr>
          <w:p>
            <w:pPr>
              <w:pStyle w:val="9"/>
              <w:spacing w:before="29"/>
              <w:ind w:left="295"/>
              <w:rPr>
                <w:rFonts w:hint="eastAsia" w:eastAsia="宋体"/>
                <w:sz w:val="21"/>
                <w:lang w:eastAsia="zh-CN"/>
              </w:rPr>
            </w:pPr>
            <w:r>
              <w:rPr>
                <w:rFonts w:hint="eastAsia"/>
                <w:sz w:val="21"/>
                <w:lang w:eastAsia="zh-CN"/>
              </w:rPr>
              <w:t>终身码</w:t>
            </w:r>
          </w:p>
        </w:tc>
        <w:tc>
          <w:tcPr>
            <w:tcW w:w="3388" w:type="dxa"/>
            <w:gridSpan w:val="3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4" w:hRule="atLeast"/>
        </w:trPr>
        <w:tc>
          <w:tcPr>
            <w:tcW w:w="1618" w:type="dxa"/>
          </w:tcPr>
          <w:p>
            <w:pPr>
              <w:pStyle w:val="9"/>
              <w:spacing w:before="31"/>
              <w:ind w:right="379"/>
              <w:jc w:val="right"/>
              <w:rPr>
                <w:sz w:val="21"/>
              </w:rPr>
            </w:pPr>
            <w:r>
              <w:rPr>
                <w:w w:val="95"/>
                <w:sz w:val="21"/>
              </w:rPr>
              <w:t>培训学科</w:t>
            </w:r>
          </w:p>
        </w:tc>
        <w:tc>
          <w:tcPr>
            <w:tcW w:w="3576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  <w:tc>
          <w:tcPr>
            <w:tcW w:w="1433" w:type="dxa"/>
          </w:tcPr>
          <w:p>
            <w:pPr>
              <w:pStyle w:val="9"/>
              <w:spacing w:before="31"/>
              <w:ind w:left="295"/>
              <w:rPr>
                <w:sz w:val="21"/>
              </w:rPr>
            </w:pPr>
            <w:r>
              <w:rPr>
                <w:sz w:val="21"/>
              </w:rPr>
              <w:t>考核基地</w:t>
            </w:r>
          </w:p>
        </w:tc>
        <w:tc>
          <w:tcPr>
            <w:tcW w:w="3388" w:type="dxa"/>
            <w:gridSpan w:val="3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3" w:hRule="atLeast"/>
        </w:trPr>
        <w:tc>
          <w:tcPr>
            <w:tcW w:w="1618" w:type="dxa"/>
          </w:tcPr>
          <w:p>
            <w:pPr>
              <w:pStyle w:val="9"/>
              <w:spacing w:before="30"/>
              <w:ind w:right="379"/>
              <w:jc w:val="right"/>
              <w:rPr>
                <w:sz w:val="21"/>
              </w:rPr>
            </w:pPr>
            <w:r>
              <w:rPr>
                <w:w w:val="95"/>
                <w:sz w:val="21"/>
              </w:rPr>
              <w:t>考核时间</w:t>
            </w:r>
          </w:p>
        </w:tc>
        <w:tc>
          <w:tcPr>
            <w:tcW w:w="8397" w:type="dxa"/>
            <w:gridSpan w:val="5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4" w:hRule="atLeast"/>
        </w:trPr>
        <w:tc>
          <w:tcPr>
            <w:tcW w:w="1618" w:type="dxa"/>
          </w:tcPr>
          <w:p>
            <w:pPr>
              <w:pStyle w:val="9"/>
              <w:spacing w:before="29"/>
              <w:ind w:right="374"/>
              <w:jc w:val="right"/>
              <w:rPr>
                <w:b/>
                <w:sz w:val="21"/>
              </w:rPr>
            </w:pPr>
            <w:r>
              <w:rPr>
                <w:b/>
                <w:w w:val="95"/>
                <w:sz w:val="21"/>
              </w:rPr>
              <w:t>评分项目</w:t>
            </w:r>
          </w:p>
        </w:tc>
        <w:tc>
          <w:tcPr>
            <w:tcW w:w="6711" w:type="dxa"/>
            <w:gridSpan w:val="3"/>
          </w:tcPr>
          <w:p>
            <w:pPr>
              <w:pStyle w:val="9"/>
              <w:spacing w:before="29"/>
              <w:ind w:left="2914" w:right="2903"/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>评分要素</w:t>
            </w:r>
          </w:p>
        </w:tc>
        <w:tc>
          <w:tcPr>
            <w:tcW w:w="979" w:type="dxa"/>
          </w:tcPr>
          <w:p>
            <w:pPr>
              <w:pStyle w:val="9"/>
              <w:spacing w:before="29"/>
              <w:ind w:left="151" w:right="140"/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>标准分</w:t>
            </w:r>
          </w:p>
        </w:tc>
        <w:tc>
          <w:tcPr>
            <w:tcW w:w="707" w:type="dxa"/>
          </w:tcPr>
          <w:p>
            <w:pPr>
              <w:pStyle w:val="9"/>
              <w:spacing w:before="29"/>
              <w:ind w:left="143"/>
              <w:rPr>
                <w:b/>
                <w:sz w:val="21"/>
              </w:rPr>
            </w:pPr>
            <w:r>
              <w:rPr>
                <w:b/>
                <w:sz w:val="21"/>
              </w:rPr>
              <w:t>得分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13" w:hRule="atLeast"/>
        </w:trPr>
        <w:tc>
          <w:tcPr>
            <w:tcW w:w="1618" w:type="dxa"/>
          </w:tcPr>
          <w:p>
            <w:pPr>
              <w:pStyle w:val="9"/>
              <w:spacing w:before="170"/>
              <w:ind w:left="108"/>
              <w:rPr>
                <w:sz w:val="21"/>
              </w:rPr>
            </w:pPr>
            <w:r>
              <w:rPr>
                <w:sz w:val="21"/>
              </w:rPr>
              <w:t>操作判断</w:t>
            </w:r>
          </w:p>
        </w:tc>
        <w:tc>
          <w:tcPr>
            <w:tcW w:w="6711" w:type="dxa"/>
            <w:gridSpan w:val="3"/>
          </w:tcPr>
          <w:p>
            <w:pPr>
              <w:pStyle w:val="9"/>
              <w:spacing w:before="33"/>
              <w:ind w:left="160"/>
              <w:rPr>
                <w:sz w:val="21"/>
              </w:rPr>
            </w:pPr>
            <w:r>
              <w:rPr>
                <w:sz w:val="21"/>
              </w:rPr>
              <w:t>根据题干判断该做何种技能操作，判断正确得5分，判断错误不得分，</w:t>
            </w:r>
          </w:p>
          <w:p>
            <w:pPr>
              <w:pStyle w:val="9"/>
              <w:spacing w:before="38" w:line="253" w:lineRule="exact"/>
              <w:ind w:left="160"/>
              <w:rPr>
                <w:sz w:val="21"/>
              </w:rPr>
            </w:pPr>
            <w:r>
              <w:rPr>
                <w:sz w:val="21"/>
              </w:rPr>
              <w:t>由考官告知其正确操作项目，考生进行技能操作</w:t>
            </w:r>
          </w:p>
        </w:tc>
        <w:tc>
          <w:tcPr>
            <w:tcW w:w="979" w:type="dxa"/>
          </w:tcPr>
          <w:p>
            <w:pPr>
              <w:pStyle w:val="9"/>
              <w:spacing w:before="170"/>
              <w:ind w:left="7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07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28" w:hRule="atLeast"/>
        </w:trPr>
        <w:tc>
          <w:tcPr>
            <w:tcW w:w="1618" w:type="dxa"/>
            <w:vMerge w:val="restart"/>
          </w:tcPr>
          <w:p>
            <w:pPr>
              <w:pStyle w:val="9"/>
              <w:rPr>
                <w:rFonts w:ascii="Times New Roman"/>
                <w:sz w:val="20"/>
              </w:rPr>
            </w:pPr>
          </w:p>
          <w:p>
            <w:pPr>
              <w:pStyle w:val="9"/>
              <w:rPr>
                <w:rFonts w:ascii="Times New Roman"/>
                <w:sz w:val="20"/>
              </w:rPr>
            </w:pPr>
          </w:p>
          <w:p>
            <w:pPr>
              <w:pStyle w:val="9"/>
              <w:rPr>
                <w:rFonts w:ascii="Times New Roman"/>
                <w:sz w:val="20"/>
              </w:rPr>
            </w:pPr>
          </w:p>
          <w:p>
            <w:pPr>
              <w:pStyle w:val="9"/>
              <w:spacing w:before="7"/>
              <w:rPr>
                <w:rFonts w:ascii="Times New Roman"/>
                <w:sz w:val="23"/>
              </w:rPr>
            </w:pPr>
          </w:p>
          <w:p>
            <w:pPr>
              <w:pStyle w:val="9"/>
              <w:ind w:left="108"/>
              <w:rPr>
                <w:sz w:val="21"/>
              </w:rPr>
            </w:pPr>
            <w:r>
              <w:rPr>
                <w:sz w:val="21"/>
              </w:rPr>
              <w:t>操作前准备</w:t>
            </w:r>
          </w:p>
        </w:tc>
        <w:tc>
          <w:tcPr>
            <w:tcW w:w="6711" w:type="dxa"/>
            <w:gridSpan w:val="3"/>
          </w:tcPr>
          <w:p>
            <w:pPr>
              <w:pStyle w:val="9"/>
              <w:spacing w:before="33" w:line="273" w:lineRule="auto"/>
              <w:ind w:left="160" w:right="29"/>
              <w:rPr>
                <w:sz w:val="21"/>
              </w:rPr>
            </w:pPr>
            <w:r>
              <w:rPr>
                <w:spacing w:val="-8"/>
                <w:sz w:val="21"/>
              </w:rPr>
              <w:t>患者准备：向患者及家属解释操作的目的及必要性、可能的风险和需配</w:t>
            </w:r>
            <w:r>
              <w:rPr>
                <w:spacing w:val="-8"/>
                <w:w w:val="95"/>
                <w:sz w:val="21"/>
              </w:rPr>
              <w:t xml:space="preserve">合的事项，安慰患者，消除紧张情绪。评估患者全身情况及一般状态。  </w:t>
            </w:r>
            <w:r>
              <w:rPr>
                <w:spacing w:val="-7"/>
                <w:sz w:val="21"/>
              </w:rPr>
              <w:t>评估局部肿 胀情况，判断肢端感觉、运动及血供情况。充分暴露伤口</w:t>
            </w:r>
          </w:p>
          <w:p>
            <w:pPr>
              <w:pStyle w:val="9"/>
              <w:spacing w:before="2" w:line="253" w:lineRule="exact"/>
              <w:ind w:left="160"/>
              <w:rPr>
                <w:sz w:val="21"/>
              </w:rPr>
            </w:pPr>
            <w:r>
              <w:rPr>
                <w:sz w:val="21"/>
              </w:rPr>
              <w:t>及邻近部位。询问过敏史。口述，缺1项扣2分</w:t>
            </w:r>
          </w:p>
        </w:tc>
        <w:tc>
          <w:tcPr>
            <w:tcW w:w="979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  <w:p>
            <w:pPr>
              <w:pStyle w:val="9"/>
              <w:spacing w:before="5"/>
              <w:rPr>
                <w:rFonts w:ascii="Times New Roman"/>
                <w:sz w:val="21"/>
              </w:rPr>
            </w:pPr>
          </w:p>
          <w:p>
            <w:pPr>
              <w:pStyle w:val="9"/>
              <w:spacing w:before="1"/>
              <w:ind w:left="149" w:right="142"/>
              <w:jc w:val="center"/>
              <w:rPr>
                <w:sz w:val="21"/>
              </w:rPr>
            </w:pPr>
            <w:r>
              <w:rPr>
                <w:sz w:val="21"/>
              </w:rPr>
              <w:t>10</w:t>
            </w:r>
          </w:p>
        </w:tc>
        <w:tc>
          <w:tcPr>
            <w:tcW w:w="707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4" w:hRule="atLeast"/>
        </w:trPr>
        <w:tc>
          <w:tcPr>
            <w:tcW w:w="1618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711" w:type="dxa"/>
            <w:gridSpan w:val="3"/>
          </w:tcPr>
          <w:p>
            <w:pPr>
              <w:pStyle w:val="9"/>
              <w:spacing w:before="48" w:line="266" w:lineRule="exact"/>
              <w:ind w:left="160"/>
              <w:rPr>
                <w:sz w:val="21"/>
              </w:rPr>
            </w:pPr>
            <w:r>
              <w:rPr>
                <w:sz w:val="21"/>
              </w:rPr>
              <w:t>操作者准备：清洗双手，适当暴露前臂，戴无菌手套</w:t>
            </w:r>
          </w:p>
        </w:tc>
        <w:tc>
          <w:tcPr>
            <w:tcW w:w="979" w:type="dxa"/>
          </w:tcPr>
          <w:p>
            <w:pPr>
              <w:pStyle w:val="9"/>
              <w:spacing w:before="29"/>
              <w:ind w:left="7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3</w:t>
            </w:r>
          </w:p>
        </w:tc>
        <w:tc>
          <w:tcPr>
            <w:tcW w:w="707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</w:trPr>
        <w:tc>
          <w:tcPr>
            <w:tcW w:w="1618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711" w:type="dxa"/>
            <w:gridSpan w:val="3"/>
          </w:tcPr>
          <w:p>
            <w:pPr>
              <w:pStyle w:val="9"/>
              <w:spacing w:before="33"/>
              <w:ind w:left="160"/>
              <w:rPr>
                <w:sz w:val="21"/>
              </w:rPr>
            </w:pPr>
            <w:r>
              <w:rPr>
                <w:sz w:val="21"/>
              </w:rPr>
              <w:t>物品准备：静脉切开包（内含剪刀片</w:t>
            </w:r>
            <w:r>
              <w:rPr>
                <w:spacing w:val="-104"/>
                <w:sz w:val="21"/>
              </w:rPr>
              <w:t>）</w:t>
            </w:r>
            <w:r>
              <w:rPr>
                <w:sz w:val="21"/>
              </w:rPr>
              <w:t>、4.0斯氏针、铁锤、利多卡因、</w:t>
            </w:r>
          </w:p>
          <w:p>
            <w:pPr>
              <w:pStyle w:val="9"/>
              <w:spacing w:before="38" w:line="254" w:lineRule="exact"/>
              <w:ind w:left="160"/>
              <w:rPr>
                <w:sz w:val="21"/>
              </w:rPr>
            </w:pPr>
            <w:r>
              <w:rPr>
                <w:sz w:val="21"/>
              </w:rPr>
              <w:t>消毒液、无菌纱布、牵引弓、牵引绳及秤砣、橡皮圈、安瓿</w:t>
            </w:r>
          </w:p>
        </w:tc>
        <w:tc>
          <w:tcPr>
            <w:tcW w:w="979" w:type="dxa"/>
          </w:tcPr>
          <w:p>
            <w:pPr>
              <w:pStyle w:val="9"/>
              <w:spacing w:before="170"/>
              <w:ind w:left="7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2</w:t>
            </w:r>
          </w:p>
        </w:tc>
        <w:tc>
          <w:tcPr>
            <w:tcW w:w="707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33" w:hRule="atLeast"/>
        </w:trPr>
        <w:tc>
          <w:tcPr>
            <w:tcW w:w="1618" w:type="dxa"/>
            <w:vMerge w:val="restart"/>
          </w:tcPr>
          <w:p>
            <w:pPr>
              <w:pStyle w:val="9"/>
              <w:rPr>
                <w:rFonts w:ascii="Times New Roman"/>
                <w:sz w:val="20"/>
              </w:rPr>
            </w:pPr>
          </w:p>
          <w:p>
            <w:pPr>
              <w:pStyle w:val="9"/>
              <w:rPr>
                <w:rFonts w:ascii="Times New Roman"/>
                <w:sz w:val="20"/>
              </w:rPr>
            </w:pPr>
          </w:p>
          <w:p>
            <w:pPr>
              <w:pStyle w:val="9"/>
              <w:rPr>
                <w:rFonts w:ascii="Times New Roman"/>
                <w:sz w:val="20"/>
              </w:rPr>
            </w:pPr>
          </w:p>
          <w:p>
            <w:pPr>
              <w:pStyle w:val="9"/>
              <w:rPr>
                <w:rFonts w:ascii="Times New Roman"/>
                <w:sz w:val="20"/>
              </w:rPr>
            </w:pPr>
          </w:p>
          <w:p>
            <w:pPr>
              <w:pStyle w:val="9"/>
              <w:rPr>
                <w:rFonts w:ascii="Times New Roman"/>
                <w:sz w:val="20"/>
              </w:rPr>
            </w:pPr>
          </w:p>
          <w:p>
            <w:pPr>
              <w:pStyle w:val="9"/>
              <w:rPr>
                <w:rFonts w:ascii="Times New Roman"/>
                <w:sz w:val="20"/>
              </w:rPr>
            </w:pPr>
          </w:p>
          <w:p>
            <w:pPr>
              <w:pStyle w:val="9"/>
              <w:rPr>
                <w:rFonts w:ascii="Times New Roman"/>
                <w:sz w:val="20"/>
              </w:rPr>
            </w:pPr>
          </w:p>
          <w:p>
            <w:pPr>
              <w:pStyle w:val="9"/>
              <w:rPr>
                <w:rFonts w:ascii="Times New Roman"/>
                <w:sz w:val="20"/>
              </w:rPr>
            </w:pPr>
          </w:p>
          <w:p>
            <w:pPr>
              <w:pStyle w:val="9"/>
              <w:rPr>
                <w:rFonts w:ascii="Times New Roman"/>
                <w:sz w:val="20"/>
              </w:rPr>
            </w:pPr>
          </w:p>
          <w:p>
            <w:pPr>
              <w:pStyle w:val="9"/>
              <w:rPr>
                <w:rFonts w:ascii="Times New Roman"/>
                <w:sz w:val="20"/>
              </w:rPr>
            </w:pPr>
          </w:p>
          <w:p>
            <w:pPr>
              <w:pStyle w:val="9"/>
              <w:spacing w:before="6"/>
              <w:rPr>
                <w:rFonts w:ascii="Times New Roman"/>
                <w:sz w:val="21"/>
              </w:rPr>
            </w:pPr>
          </w:p>
          <w:p>
            <w:pPr>
              <w:pStyle w:val="9"/>
              <w:spacing w:before="1"/>
              <w:ind w:left="108"/>
              <w:rPr>
                <w:sz w:val="21"/>
              </w:rPr>
            </w:pPr>
            <w:r>
              <w:rPr>
                <w:sz w:val="21"/>
              </w:rPr>
              <w:t>操作过程</w:t>
            </w:r>
          </w:p>
        </w:tc>
        <w:tc>
          <w:tcPr>
            <w:tcW w:w="6711" w:type="dxa"/>
            <w:gridSpan w:val="3"/>
          </w:tcPr>
          <w:p>
            <w:pPr>
              <w:pStyle w:val="9"/>
              <w:spacing w:before="47" w:line="267" w:lineRule="exact"/>
              <w:ind w:left="160"/>
              <w:rPr>
                <w:sz w:val="21"/>
              </w:rPr>
            </w:pPr>
            <w:r>
              <w:rPr>
                <w:sz w:val="21"/>
              </w:rPr>
              <w:t>1.充分暴露操作侧肢体（自腹股沟至足尖）</w:t>
            </w:r>
          </w:p>
        </w:tc>
        <w:tc>
          <w:tcPr>
            <w:tcW w:w="979" w:type="dxa"/>
          </w:tcPr>
          <w:p>
            <w:pPr>
              <w:pStyle w:val="9"/>
              <w:spacing w:before="30"/>
              <w:ind w:left="7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07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33" w:hRule="atLeast"/>
        </w:trPr>
        <w:tc>
          <w:tcPr>
            <w:tcW w:w="1618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711" w:type="dxa"/>
            <w:gridSpan w:val="3"/>
          </w:tcPr>
          <w:p>
            <w:pPr>
              <w:pStyle w:val="9"/>
              <w:spacing w:before="46" w:line="267" w:lineRule="exact"/>
              <w:ind w:left="160"/>
              <w:rPr>
                <w:sz w:val="21"/>
              </w:rPr>
            </w:pPr>
            <w:r>
              <w:rPr>
                <w:sz w:val="21"/>
              </w:rPr>
              <w:t>2.操作侧肢体置于高下肢垫上，下垫清洁棉垫或不透水布类</w:t>
            </w:r>
          </w:p>
        </w:tc>
        <w:tc>
          <w:tcPr>
            <w:tcW w:w="979" w:type="dxa"/>
          </w:tcPr>
          <w:p>
            <w:pPr>
              <w:pStyle w:val="9"/>
              <w:spacing w:before="29"/>
              <w:ind w:left="7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07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13" w:hRule="atLeast"/>
        </w:trPr>
        <w:tc>
          <w:tcPr>
            <w:tcW w:w="1618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711" w:type="dxa"/>
            <w:gridSpan w:val="3"/>
          </w:tcPr>
          <w:p>
            <w:pPr>
              <w:pStyle w:val="9"/>
              <w:spacing w:before="33"/>
              <w:ind w:left="160"/>
              <w:rPr>
                <w:sz w:val="21"/>
              </w:rPr>
            </w:pPr>
            <w:r>
              <w:rPr>
                <w:sz w:val="21"/>
              </w:rPr>
              <w:t>3.进针点体表定位：将外侧皮肤稍向近端推移，胫骨结节下后2cm处，</w:t>
            </w:r>
          </w:p>
          <w:p>
            <w:pPr>
              <w:pStyle w:val="9"/>
              <w:spacing w:before="39" w:line="253" w:lineRule="exact"/>
              <w:ind w:left="160"/>
              <w:rPr>
                <w:sz w:val="21"/>
              </w:rPr>
            </w:pPr>
            <w:r>
              <w:rPr>
                <w:sz w:val="21"/>
              </w:rPr>
              <w:t>用标记笔作体外标记</w:t>
            </w:r>
          </w:p>
        </w:tc>
        <w:tc>
          <w:tcPr>
            <w:tcW w:w="979" w:type="dxa"/>
          </w:tcPr>
          <w:p>
            <w:pPr>
              <w:pStyle w:val="9"/>
              <w:spacing w:before="170"/>
              <w:ind w:left="149" w:right="142"/>
              <w:jc w:val="center"/>
              <w:rPr>
                <w:sz w:val="21"/>
              </w:rPr>
            </w:pPr>
            <w:r>
              <w:rPr>
                <w:sz w:val="21"/>
              </w:rPr>
              <w:t>10</w:t>
            </w:r>
          </w:p>
        </w:tc>
        <w:tc>
          <w:tcPr>
            <w:tcW w:w="707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34" w:hRule="atLeast"/>
        </w:trPr>
        <w:tc>
          <w:tcPr>
            <w:tcW w:w="1618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711" w:type="dxa"/>
            <w:gridSpan w:val="3"/>
          </w:tcPr>
          <w:p>
            <w:pPr>
              <w:pStyle w:val="9"/>
              <w:spacing w:before="48" w:line="266" w:lineRule="exact"/>
              <w:ind w:left="160"/>
              <w:rPr>
                <w:sz w:val="21"/>
              </w:rPr>
            </w:pPr>
            <w:r>
              <w:rPr>
                <w:sz w:val="21"/>
              </w:rPr>
              <w:t>4.进针点上下20cm范围消毒，戴无菌手套，铺巾</w:t>
            </w:r>
          </w:p>
        </w:tc>
        <w:tc>
          <w:tcPr>
            <w:tcW w:w="979" w:type="dxa"/>
          </w:tcPr>
          <w:p>
            <w:pPr>
              <w:pStyle w:val="9"/>
              <w:spacing w:before="29"/>
              <w:ind w:left="7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07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920" w:hRule="atLeast"/>
        </w:trPr>
        <w:tc>
          <w:tcPr>
            <w:tcW w:w="1618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711" w:type="dxa"/>
            <w:gridSpan w:val="3"/>
          </w:tcPr>
          <w:p>
            <w:pPr>
              <w:pStyle w:val="9"/>
              <w:spacing w:before="33"/>
              <w:ind w:left="160"/>
              <w:rPr>
                <w:sz w:val="21"/>
              </w:rPr>
            </w:pPr>
            <w:r>
              <w:rPr>
                <w:sz w:val="21"/>
              </w:rPr>
              <w:t>5.局部浸润麻醉：维持皮肤稍向近端推移，在进针点皮下浸润成橘皮样</w:t>
            </w:r>
          </w:p>
          <w:p>
            <w:pPr>
              <w:pStyle w:val="9"/>
              <w:spacing w:before="7" w:line="300" w:lineRule="atLeast"/>
              <w:ind w:left="160" w:right="96"/>
              <w:rPr>
                <w:sz w:val="21"/>
              </w:rPr>
            </w:pPr>
            <w:r>
              <w:rPr>
                <w:spacing w:val="-7"/>
                <w:w w:val="99"/>
                <w:sz w:val="21"/>
              </w:rPr>
              <w:t>，然后直达骨膜下，在骨膜下进针点及四周作浸润麻醉</w:t>
            </w:r>
            <w:r>
              <w:rPr>
                <w:spacing w:val="-1"/>
                <w:w w:val="99"/>
                <w:sz w:val="21"/>
              </w:rPr>
              <w:t>（</w:t>
            </w:r>
            <w:r>
              <w:rPr>
                <w:spacing w:val="1"/>
                <w:w w:val="99"/>
                <w:sz w:val="21"/>
              </w:rPr>
              <w:t>5</w:t>
            </w:r>
            <w:r>
              <w:rPr>
                <w:spacing w:val="-1"/>
                <w:w w:val="99"/>
                <w:sz w:val="21"/>
              </w:rPr>
              <w:t>分</w:t>
            </w:r>
            <w:r>
              <w:rPr>
                <w:spacing w:val="-104"/>
                <w:w w:val="99"/>
                <w:sz w:val="21"/>
              </w:rPr>
              <w:t>）</w:t>
            </w:r>
            <w:r>
              <w:rPr>
                <w:spacing w:val="-4"/>
                <w:w w:val="99"/>
                <w:sz w:val="21"/>
              </w:rPr>
              <w:t>；在对应</w:t>
            </w:r>
            <w:r>
              <w:rPr>
                <w:spacing w:val="-4"/>
                <w:sz w:val="21"/>
              </w:rPr>
              <w:t>的出针点作相 应的麻醉</w:t>
            </w:r>
            <w:r>
              <w:rPr>
                <w:sz w:val="21"/>
              </w:rPr>
              <w:t>（5分）</w:t>
            </w:r>
          </w:p>
        </w:tc>
        <w:tc>
          <w:tcPr>
            <w:tcW w:w="979" w:type="dxa"/>
          </w:tcPr>
          <w:p>
            <w:pPr>
              <w:pStyle w:val="9"/>
              <w:spacing w:before="1"/>
              <w:rPr>
                <w:rFonts w:ascii="Times New Roman"/>
                <w:sz w:val="28"/>
              </w:rPr>
            </w:pPr>
          </w:p>
          <w:p>
            <w:pPr>
              <w:pStyle w:val="9"/>
              <w:ind w:left="149" w:right="142"/>
              <w:jc w:val="center"/>
              <w:rPr>
                <w:sz w:val="21"/>
              </w:rPr>
            </w:pPr>
            <w:r>
              <w:rPr>
                <w:sz w:val="21"/>
              </w:rPr>
              <w:t>10</w:t>
            </w:r>
          </w:p>
        </w:tc>
        <w:tc>
          <w:tcPr>
            <w:tcW w:w="707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1228" w:hRule="atLeast"/>
        </w:trPr>
        <w:tc>
          <w:tcPr>
            <w:tcW w:w="1618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711" w:type="dxa"/>
            <w:gridSpan w:val="3"/>
          </w:tcPr>
          <w:p>
            <w:pPr>
              <w:pStyle w:val="9"/>
              <w:spacing w:before="33" w:line="273" w:lineRule="auto"/>
              <w:ind w:left="160" w:right="96"/>
              <w:jc w:val="both"/>
              <w:rPr>
                <w:sz w:val="21"/>
              </w:rPr>
            </w:pPr>
            <w:r>
              <w:rPr>
                <w:spacing w:val="1"/>
                <w:w w:val="99"/>
                <w:sz w:val="21"/>
              </w:rPr>
              <w:t>6</w:t>
            </w:r>
            <w:r>
              <w:rPr>
                <w:spacing w:val="-3"/>
                <w:w w:val="99"/>
                <w:sz w:val="21"/>
              </w:rPr>
              <w:t>.用剪刀片在进针点刺开皮肤至皮下，直径约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pacing w:val="1"/>
                <w:w w:val="99"/>
                <w:sz w:val="21"/>
              </w:rPr>
              <w:t>1m</w:t>
            </w:r>
            <w:r>
              <w:rPr>
                <w:spacing w:val="-23"/>
                <w:w w:val="99"/>
                <w:sz w:val="21"/>
              </w:rPr>
              <w:t>m</w:t>
            </w:r>
            <w:r>
              <w:rPr>
                <w:spacing w:val="-1"/>
                <w:w w:val="99"/>
                <w:sz w:val="21"/>
              </w:rPr>
              <w:t>（</w:t>
            </w:r>
            <w:r>
              <w:rPr>
                <w:spacing w:val="1"/>
                <w:w w:val="99"/>
                <w:sz w:val="21"/>
              </w:rPr>
              <w:t>5</w:t>
            </w:r>
            <w:r>
              <w:rPr>
                <w:spacing w:val="2"/>
                <w:w w:val="99"/>
                <w:sz w:val="21"/>
              </w:rPr>
              <w:t>分</w:t>
            </w:r>
            <w:r>
              <w:rPr>
                <w:spacing w:val="-106"/>
                <w:w w:val="99"/>
                <w:sz w:val="21"/>
              </w:rPr>
              <w:t>）</w:t>
            </w:r>
            <w:r>
              <w:rPr>
                <w:spacing w:val="-5"/>
                <w:w w:val="99"/>
                <w:sz w:val="21"/>
              </w:rPr>
              <w:t>；将斯氏针垂</w:t>
            </w:r>
            <w:r>
              <w:rPr>
                <w:spacing w:val="-5"/>
                <w:w w:val="95"/>
                <w:sz w:val="21"/>
              </w:rPr>
              <w:t>直胫骨轴线水平刺入直达骨面，助手固定肢体作对抗，用铁锤敲击穿出</w:t>
            </w:r>
            <w:r>
              <w:rPr>
                <w:spacing w:val="-1"/>
                <w:w w:val="99"/>
                <w:sz w:val="21"/>
              </w:rPr>
              <w:t>对</w:t>
            </w:r>
            <w:r>
              <w:rPr>
                <w:w w:val="99"/>
                <w:sz w:val="21"/>
              </w:rPr>
              <w:t>面至顶</w:t>
            </w:r>
            <w:r>
              <w:rPr>
                <w:sz w:val="21"/>
              </w:rPr>
              <w:t xml:space="preserve"> </w:t>
            </w:r>
            <w:r>
              <w:rPr>
                <w:spacing w:val="-1"/>
                <w:w w:val="99"/>
                <w:sz w:val="21"/>
              </w:rPr>
              <w:t>于对侧皮下</w:t>
            </w:r>
            <w:r>
              <w:rPr>
                <w:spacing w:val="2"/>
                <w:w w:val="99"/>
                <w:sz w:val="21"/>
              </w:rPr>
              <w:t>（</w:t>
            </w:r>
            <w:r>
              <w:rPr>
                <w:spacing w:val="-2"/>
                <w:w w:val="99"/>
                <w:sz w:val="21"/>
              </w:rPr>
              <w:t>5</w:t>
            </w:r>
            <w:r>
              <w:rPr>
                <w:spacing w:val="2"/>
                <w:w w:val="99"/>
                <w:sz w:val="21"/>
              </w:rPr>
              <w:t>分</w:t>
            </w:r>
            <w:r>
              <w:rPr>
                <w:spacing w:val="-104"/>
                <w:w w:val="99"/>
                <w:sz w:val="21"/>
              </w:rPr>
              <w:t>）</w:t>
            </w:r>
            <w:r>
              <w:rPr>
                <w:spacing w:val="-1"/>
                <w:w w:val="99"/>
                <w:sz w:val="21"/>
              </w:rPr>
              <w:t>；用尖刀片刺穿对侧皮肤，继续敲击斯氏</w:t>
            </w:r>
          </w:p>
          <w:p>
            <w:pPr>
              <w:pStyle w:val="9"/>
              <w:spacing w:before="1" w:line="253" w:lineRule="exact"/>
              <w:ind w:left="160"/>
              <w:rPr>
                <w:sz w:val="21"/>
              </w:rPr>
            </w:pPr>
            <w:r>
              <w:rPr>
                <w:sz w:val="21"/>
              </w:rPr>
              <w:t>针穿出皮肤，至两侧对称（5分）</w:t>
            </w:r>
          </w:p>
        </w:tc>
        <w:tc>
          <w:tcPr>
            <w:tcW w:w="979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  <w:p>
            <w:pPr>
              <w:pStyle w:val="9"/>
              <w:spacing w:before="5"/>
              <w:rPr>
                <w:rFonts w:ascii="Times New Roman"/>
                <w:sz w:val="21"/>
              </w:rPr>
            </w:pPr>
          </w:p>
          <w:p>
            <w:pPr>
              <w:pStyle w:val="9"/>
              <w:ind w:left="149" w:right="142"/>
              <w:jc w:val="center"/>
              <w:rPr>
                <w:sz w:val="21"/>
              </w:rPr>
            </w:pPr>
            <w:r>
              <w:rPr>
                <w:sz w:val="21"/>
              </w:rPr>
              <w:t>15</w:t>
            </w:r>
          </w:p>
        </w:tc>
        <w:tc>
          <w:tcPr>
            <w:tcW w:w="707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0" w:hRule="atLeast"/>
        </w:trPr>
        <w:tc>
          <w:tcPr>
            <w:tcW w:w="1618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711" w:type="dxa"/>
            <w:gridSpan w:val="3"/>
          </w:tcPr>
          <w:p>
            <w:pPr>
              <w:pStyle w:val="9"/>
              <w:spacing w:before="33"/>
              <w:ind w:left="160"/>
              <w:rPr>
                <w:sz w:val="21"/>
              </w:rPr>
            </w:pPr>
            <w:r>
              <w:rPr>
                <w:sz w:val="21"/>
              </w:rPr>
              <w:t>7.两边针孔用无菌纱布缠绕并用橡皮圈作局部加压固定，套上牵引弓，</w:t>
            </w:r>
          </w:p>
          <w:p>
            <w:pPr>
              <w:pStyle w:val="9"/>
              <w:spacing w:before="8" w:line="300" w:lineRule="atLeast"/>
              <w:ind w:left="160" w:right="98"/>
              <w:rPr>
                <w:sz w:val="21"/>
              </w:rPr>
            </w:pPr>
            <w:r>
              <w:rPr>
                <w:spacing w:val="-2"/>
                <w:w w:val="95"/>
                <w:sz w:val="21"/>
              </w:rPr>
              <w:t>牵引弓两端用安瓿保护</w:t>
            </w:r>
            <w:r>
              <w:rPr>
                <w:w w:val="95"/>
                <w:sz w:val="21"/>
              </w:rPr>
              <w:t>（5分</w:t>
            </w:r>
            <w:r>
              <w:rPr>
                <w:spacing w:val="-63"/>
                <w:w w:val="95"/>
                <w:sz w:val="21"/>
              </w:rPr>
              <w:t>）</w:t>
            </w:r>
            <w:r>
              <w:rPr>
                <w:spacing w:val="-10"/>
                <w:w w:val="95"/>
                <w:sz w:val="21"/>
              </w:rPr>
              <w:t>；用牵引绳链接秤砣，秤砣重量为体重的</w:t>
            </w:r>
            <w:r>
              <w:rPr>
                <w:spacing w:val="-10"/>
                <w:sz w:val="21"/>
              </w:rPr>
              <w:t>1/10～1/7（5分）</w:t>
            </w:r>
          </w:p>
        </w:tc>
        <w:tc>
          <w:tcPr>
            <w:tcW w:w="979" w:type="dxa"/>
          </w:tcPr>
          <w:p>
            <w:pPr>
              <w:pStyle w:val="9"/>
              <w:spacing w:before="2"/>
              <w:rPr>
                <w:rFonts w:ascii="Times New Roman"/>
                <w:sz w:val="28"/>
              </w:rPr>
            </w:pPr>
          </w:p>
          <w:p>
            <w:pPr>
              <w:pStyle w:val="9"/>
              <w:ind w:left="149" w:right="142"/>
              <w:jc w:val="center"/>
              <w:rPr>
                <w:sz w:val="21"/>
              </w:rPr>
            </w:pPr>
            <w:r>
              <w:rPr>
                <w:sz w:val="21"/>
              </w:rPr>
              <w:t>10</w:t>
            </w:r>
          </w:p>
        </w:tc>
        <w:tc>
          <w:tcPr>
            <w:tcW w:w="707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4" w:hRule="atLeast"/>
        </w:trPr>
        <w:tc>
          <w:tcPr>
            <w:tcW w:w="1618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711" w:type="dxa"/>
            <w:gridSpan w:val="3"/>
          </w:tcPr>
          <w:p>
            <w:pPr>
              <w:pStyle w:val="9"/>
              <w:spacing w:before="34"/>
              <w:ind w:left="160"/>
              <w:rPr>
                <w:sz w:val="21"/>
              </w:rPr>
            </w:pPr>
            <w:r>
              <w:rPr>
                <w:sz w:val="21"/>
              </w:rPr>
              <w:t>8.检查肢体与牵引绳力线，使牵引绳方向与大腿轴线一致。检查操作侧</w:t>
            </w:r>
          </w:p>
          <w:p>
            <w:pPr>
              <w:pStyle w:val="9"/>
              <w:spacing w:before="38" w:line="253" w:lineRule="exact"/>
              <w:ind w:left="160"/>
              <w:rPr>
                <w:sz w:val="21"/>
              </w:rPr>
            </w:pPr>
            <w:r>
              <w:rPr>
                <w:sz w:val="21"/>
              </w:rPr>
              <w:t>肢体末梢感觉运动及血供</w:t>
            </w:r>
          </w:p>
        </w:tc>
        <w:tc>
          <w:tcPr>
            <w:tcW w:w="979" w:type="dxa"/>
          </w:tcPr>
          <w:p>
            <w:pPr>
              <w:pStyle w:val="9"/>
              <w:spacing w:before="170"/>
              <w:ind w:left="7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07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34" w:hRule="atLeast"/>
        </w:trPr>
        <w:tc>
          <w:tcPr>
            <w:tcW w:w="1618" w:type="dxa"/>
            <w:vMerge w:val="restart"/>
          </w:tcPr>
          <w:p>
            <w:pPr>
              <w:pStyle w:val="9"/>
              <w:spacing w:before="6"/>
              <w:rPr>
                <w:rFonts w:ascii="Times New Roman"/>
                <w:sz w:val="17"/>
              </w:rPr>
            </w:pPr>
          </w:p>
          <w:p>
            <w:pPr>
              <w:pStyle w:val="9"/>
              <w:ind w:left="108"/>
              <w:rPr>
                <w:sz w:val="21"/>
              </w:rPr>
            </w:pPr>
            <w:r>
              <w:rPr>
                <w:sz w:val="21"/>
              </w:rPr>
              <w:t>操作后处理</w:t>
            </w:r>
          </w:p>
        </w:tc>
        <w:tc>
          <w:tcPr>
            <w:tcW w:w="6711" w:type="dxa"/>
            <w:gridSpan w:val="3"/>
          </w:tcPr>
          <w:p>
            <w:pPr>
              <w:pStyle w:val="9"/>
              <w:spacing w:before="48" w:line="266" w:lineRule="exact"/>
              <w:ind w:left="160"/>
              <w:rPr>
                <w:sz w:val="21"/>
              </w:rPr>
            </w:pPr>
            <w:r>
              <w:rPr>
                <w:sz w:val="21"/>
              </w:rPr>
              <w:t>安置患者，告知患者及家属固定后注意事项</w:t>
            </w:r>
          </w:p>
        </w:tc>
        <w:tc>
          <w:tcPr>
            <w:tcW w:w="979" w:type="dxa"/>
          </w:tcPr>
          <w:p>
            <w:pPr>
              <w:pStyle w:val="9"/>
              <w:spacing w:before="29"/>
              <w:ind w:left="7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07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3" w:hRule="atLeast"/>
        </w:trPr>
        <w:tc>
          <w:tcPr>
            <w:tcW w:w="1618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711" w:type="dxa"/>
            <w:gridSpan w:val="3"/>
          </w:tcPr>
          <w:p>
            <w:pPr>
              <w:pStyle w:val="9"/>
              <w:spacing w:before="47" w:line="267" w:lineRule="exact"/>
              <w:ind w:left="160"/>
              <w:rPr>
                <w:sz w:val="21"/>
              </w:rPr>
            </w:pPr>
            <w:r>
              <w:rPr>
                <w:sz w:val="21"/>
              </w:rPr>
              <w:t>物品复原整理，污物的处理</w:t>
            </w:r>
          </w:p>
        </w:tc>
        <w:tc>
          <w:tcPr>
            <w:tcW w:w="979" w:type="dxa"/>
          </w:tcPr>
          <w:p>
            <w:pPr>
              <w:pStyle w:val="9"/>
              <w:spacing w:before="30"/>
              <w:ind w:left="7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07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4" w:hRule="atLeast"/>
        </w:trPr>
        <w:tc>
          <w:tcPr>
            <w:tcW w:w="1618" w:type="dxa"/>
            <w:vMerge w:val="restart"/>
          </w:tcPr>
          <w:p>
            <w:pPr>
              <w:pStyle w:val="9"/>
              <w:spacing w:before="7"/>
              <w:rPr>
                <w:rFonts w:ascii="Times New Roman"/>
                <w:sz w:val="17"/>
              </w:rPr>
            </w:pPr>
          </w:p>
          <w:p>
            <w:pPr>
              <w:pStyle w:val="9"/>
              <w:ind w:left="108"/>
              <w:rPr>
                <w:sz w:val="21"/>
              </w:rPr>
            </w:pPr>
            <w:r>
              <w:rPr>
                <w:sz w:val="21"/>
              </w:rPr>
              <w:t>总体评价</w:t>
            </w:r>
          </w:p>
        </w:tc>
        <w:tc>
          <w:tcPr>
            <w:tcW w:w="6711" w:type="dxa"/>
            <w:gridSpan w:val="3"/>
          </w:tcPr>
          <w:p>
            <w:pPr>
              <w:pStyle w:val="9"/>
              <w:spacing w:before="46" w:line="267" w:lineRule="exact"/>
              <w:ind w:left="160"/>
              <w:rPr>
                <w:sz w:val="21"/>
              </w:rPr>
            </w:pPr>
            <w:r>
              <w:rPr>
                <w:sz w:val="21"/>
              </w:rPr>
              <w:t>整个操作过程体现人文关怀</w:t>
            </w:r>
          </w:p>
        </w:tc>
        <w:tc>
          <w:tcPr>
            <w:tcW w:w="979" w:type="dxa"/>
          </w:tcPr>
          <w:p>
            <w:pPr>
              <w:pStyle w:val="9"/>
              <w:spacing w:before="29"/>
              <w:ind w:left="7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07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33" w:hRule="atLeast"/>
        </w:trPr>
        <w:tc>
          <w:tcPr>
            <w:tcW w:w="1618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711" w:type="dxa"/>
            <w:gridSpan w:val="3"/>
          </w:tcPr>
          <w:p>
            <w:pPr>
              <w:pStyle w:val="9"/>
              <w:spacing w:before="48" w:line="266" w:lineRule="exact"/>
              <w:ind w:left="160"/>
              <w:rPr>
                <w:sz w:val="21"/>
              </w:rPr>
            </w:pPr>
            <w:r>
              <w:rPr>
                <w:sz w:val="21"/>
              </w:rPr>
              <w:t>操作规范熟练，在规定时间内完成</w:t>
            </w:r>
          </w:p>
        </w:tc>
        <w:tc>
          <w:tcPr>
            <w:tcW w:w="979" w:type="dxa"/>
          </w:tcPr>
          <w:p>
            <w:pPr>
              <w:pStyle w:val="9"/>
              <w:spacing w:before="29"/>
              <w:ind w:left="7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07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34" w:hRule="atLeast"/>
        </w:trPr>
        <w:tc>
          <w:tcPr>
            <w:tcW w:w="1618" w:type="dxa"/>
          </w:tcPr>
          <w:p>
            <w:pPr>
              <w:pStyle w:val="9"/>
              <w:spacing w:before="30"/>
              <w:ind w:left="108"/>
              <w:rPr>
                <w:sz w:val="21"/>
              </w:rPr>
            </w:pPr>
            <w:r>
              <w:rPr>
                <w:sz w:val="21"/>
              </w:rPr>
              <w:t>操作后提问</w:t>
            </w:r>
          </w:p>
        </w:tc>
        <w:tc>
          <w:tcPr>
            <w:tcW w:w="6711" w:type="dxa"/>
            <w:gridSpan w:val="3"/>
          </w:tcPr>
          <w:p>
            <w:pPr>
              <w:pStyle w:val="9"/>
              <w:spacing w:before="47" w:line="267" w:lineRule="exact"/>
              <w:ind w:left="160"/>
              <w:rPr>
                <w:sz w:val="21"/>
              </w:rPr>
            </w:pPr>
            <w:r>
              <w:rPr>
                <w:sz w:val="21"/>
              </w:rPr>
              <w:t>该项操作的适应证、禁忌证、并发症和操作后宣教事项中任选2项提问</w:t>
            </w:r>
          </w:p>
        </w:tc>
        <w:tc>
          <w:tcPr>
            <w:tcW w:w="979" w:type="dxa"/>
          </w:tcPr>
          <w:p>
            <w:pPr>
              <w:pStyle w:val="9"/>
              <w:spacing w:before="30"/>
              <w:ind w:left="7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07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4" w:hRule="atLeast"/>
        </w:trPr>
        <w:tc>
          <w:tcPr>
            <w:tcW w:w="8329" w:type="dxa"/>
            <w:gridSpan w:val="4"/>
          </w:tcPr>
          <w:p>
            <w:pPr>
              <w:pStyle w:val="9"/>
              <w:tabs>
                <w:tab w:val="left" w:pos="425"/>
              </w:tabs>
              <w:spacing w:before="30"/>
              <w:ind w:left="5"/>
              <w:jc w:val="center"/>
              <w:rPr>
                <w:sz w:val="21"/>
              </w:rPr>
            </w:pPr>
            <w:r>
              <w:rPr>
                <w:sz w:val="21"/>
              </w:rPr>
              <w:t>合</w:t>
            </w:r>
            <w:r>
              <w:rPr>
                <w:sz w:val="21"/>
              </w:rPr>
              <w:tab/>
            </w:r>
            <w:r>
              <w:rPr>
                <w:sz w:val="21"/>
              </w:rPr>
              <w:t>计</w:t>
            </w:r>
          </w:p>
        </w:tc>
        <w:tc>
          <w:tcPr>
            <w:tcW w:w="979" w:type="dxa"/>
          </w:tcPr>
          <w:p>
            <w:pPr>
              <w:pStyle w:val="9"/>
              <w:spacing w:before="30"/>
              <w:ind w:left="149" w:right="142"/>
              <w:jc w:val="center"/>
              <w:rPr>
                <w:sz w:val="21"/>
              </w:rPr>
            </w:pPr>
            <w:r>
              <w:rPr>
                <w:sz w:val="21"/>
              </w:rPr>
              <w:t>110</w:t>
            </w:r>
          </w:p>
        </w:tc>
        <w:tc>
          <w:tcPr>
            <w:tcW w:w="707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</w:tbl>
    <w:p>
      <w:pPr>
        <w:spacing w:after="0"/>
        <w:rPr>
          <w:rFonts w:ascii="Times New Roman"/>
          <w:sz w:val="20"/>
        </w:rPr>
        <w:sectPr>
          <w:headerReference r:id="rId16" w:type="default"/>
          <w:footerReference r:id="rId17" w:type="default"/>
          <w:pgSz w:w="11910" w:h="16840"/>
          <w:pgMar w:top="2100" w:right="700" w:bottom="2140" w:left="700" w:header="1470" w:footer="1953" w:gutter="0"/>
          <w:cols w:space="720" w:num="1"/>
        </w:sectPr>
      </w:pPr>
    </w:p>
    <w:p>
      <w:pPr>
        <w:pStyle w:val="2"/>
        <w:spacing w:before="9"/>
        <w:jc w:val="center"/>
        <w:rPr>
          <w:rFonts w:ascii="Times New Roman"/>
          <w:b w:val="0"/>
          <w:sz w:val="4"/>
        </w:rPr>
      </w:pPr>
      <w:r>
        <w:t>脊柱损伤急救搬运术</w:t>
      </w:r>
    </w:p>
    <w:tbl>
      <w:tblPr>
        <w:tblStyle w:val="5"/>
        <w:tblW w:w="0" w:type="auto"/>
        <w:tblInd w:w="72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76"/>
        <w:gridCol w:w="3326"/>
        <w:gridCol w:w="1481"/>
        <w:gridCol w:w="1103"/>
        <w:gridCol w:w="979"/>
        <w:gridCol w:w="7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476" w:type="dxa"/>
          </w:tcPr>
          <w:p>
            <w:pPr>
              <w:pStyle w:val="9"/>
              <w:spacing w:before="89"/>
              <w:ind w:right="308"/>
              <w:jc w:val="right"/>
              <w:rPr>
                <w:sz w:val="21"/>
              </w:rPr>
            </w:pPr>
            <w:r>
              <w:rPr>
                <w:w w:val="95"/>
                <w:sz w:val="21"/>
              </w:rPr>
              <w:t>考生姓名</w:t>
            </w:r>
          </w:p>
        </w:tc>
        <w:tc>
          <w:tcPr>
            <w:tcW w:w="3326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481" w:type="dxa"/>
          </w:tcPr>
          <w:p>
            <w:pPr>
              <w:pStyle w:val="9"/>
              <w:spacing w:before="89"/>
              <w:ind w:left="299" w:right="291"/>
              <w:jc w:val="center"/>
              <w:rPr>
                <w:rFonts w:hint="eastAsia" w:eastAsia="宋体"/>
                <w:sz w:val="21"/>
                <w:lang w:eastAsia="zh-CN"/>
              </w:rPr>
            </w:pPr>
            <w:r>
              <w:rPr>
                <w:rFonts w:hint="eastAsia"/>
                <w:sz w:val="21"/>
                <w:lang w:eastAsia="zh-CN"/>
              </w:rPr>
              <w:t>终身码</w:t>
            </w:r>
          </w:p>
        </w:tc>
        <w:tc>
          <w:tcPr>
            <w:tcW w:w="2789" w:type="dxa"/>
            <w:gridSpan w:val="3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476" w:type="dxa"/>
          </w:tcPr>
          <w:p>
            <w:pPr>
              <w:pStyle w:val="9"/>
              <w:spacing w:before="91"/>
              <w:ind w:right="308"/>
              <w:jc w:val="right"/>
              <w:rPr>
                <w:sz w:val="21"/>
              </w:rPr>
            </w:pPr>
            <w:r>
              <w:rPr>
                <w:w w:val="95"/>
                <w:sz w:val="21"/>
              </w:rPr>
              <w:t>培训学科</w:t>
            </w:r>
          </w:p>
        </w:tc>
        <w:tc>
          <w:tcPr>
            <w:tcW w:w="3326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  <w:tc>
          <w:tcPr>
            <w:tcW w:w="1481" w:type="dxa"/>
          </w:tcPr>
          <w:p>
            <w:pPr>
              <w:pStyle w:val="9"/>
              <w:spacing w:before="91"/>
              <w:ind w:left="299" w:right="291"/>
              <w:jc w:val="center"/>
              <w:rPr>
                <w:sz w:val="21"/>
              </w:rPr>
            </w:pPr>
            <w:r>
              <w:rPr>
                <w:sz w:val="21"/>
              </w:rPr>
              <w:t>考核基地</w:t>
            </w:r>
          </w:p>
        </w:tc>
        <w:tc>
          <w:tcPr>
            <w:tcW w:w="2789" w:type="dxa"/>
            <w:gridSpan w:val="3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3" w:hRule="atLeast"/>
        </w:trPr>
        <w:tc>
          <w:tcPr>
            <w:tcW w:w="1476" w:type="dxa"/>
          </w:tcPr>
          <w:p>
            <w:pPr>
              <w:pStyle w:val="9"/>
              <w:spacing w:before="90"/>
              <w:ind w:right="308"/>
              <w:jc w:val="right"/>
              <w:rPr>
                <w:sz w:val="21"/>
              </w:rPr>
            </w:pPr>
            <w:r>
              <w:rPr>
                <w:w w:val="95"/>
                <w:sz w:val="21"/>
              </w:rPr>
              <w:t>考核时间</w:t>
            </w:r>
          </w:p>
        </w:tc>
        <w:tc>
          <w:tcPr>
            <w:tcW w:w="7596" w:type="dxa"/>
            <w:gridSpan w:val="5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476" w:type="dxa"/>
          </w:tcPr>
          <w:p>
            <w:pPr>
              <w:pStyle w:val="9"/>
              <w:spacing w:before="89"/>
              <w:ind w:right="303"/>
              <w:jc w:val="right"/>
              <w:rPr>
                <w:b/>
                <w:sz w:val="21"/>
              </w:rPr>
            </w:pPr>
            <w:r>
              <w:rPr>
                <w:b/>
                <w:w w:val="95"/>
                <w:sz w:val="21"/>
              </w:rPr>
              <w:t>评分项目</w:t>
            </w:r>
          </w:p>
        </w:tc>
        <w:tc>
          <w:tcPr>
            <w:tcW w:w="5910" w:type="dxa"/>
            <w:gridSpan w:val="3"/>
          </w:tcPr>
          <w:p>
            <w:pPr>
              <w:pStyle w:val="9"/>
              <w:spacing w:before="89"/>
              <w:ind w:left="2514" w:right="2501"/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>评分要素</w:t>
            </w:r>
          </w:p>
        </w:tc>
        <w:tc>
          <w:tcPr>
            <w:tcW w:w="979" w:type="dxa"/>
          </w:tcPr>
          <w:p>
            <w:pPr>
              <w:pStyle w:val="9"/>
              <w:spacing w:before="89"/>
              <w:ind w:left="149" w:right="142"/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>标准分</w:t>
            </w:r>
          </w:p>
        </w:tc>
        <w:tc>
          <w:tcPr>
            <w:tcW w:w="707" w:type="dxa"/>
          </w:tcPr>
          <w:p>
            <w:pPr>
              <w:pStyle w:val="9"/>
              <w:spacing w:before="89"/>
              <w:ind w:left="141"/>
              <w:rPr>
                <w:b/>
                <w:sz w:val="21"/>
              </w:rPr>
            </w:pPr>
            <w:r>
              <w:rPr>
                <w:b/>
                <w:sz w:val="21"/>
              </w:rPr>
              <w:t>得分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13" w:hRule="atLeast"/>
        </w:trPr>
        <w:tc>
          <w:tcPr>
            <w:tcW w:w="1476" w:type="dxa"/>
          </w:tcPr>
          <w:p>
            <w:pPr>
              <w:pStyle w:val="9"/>
              <w:spacing w:before="170"/>
              <w:ind w:left="106"/>
              <w:rPr>
                <w:sz w:val="21"/>
              </w:rPr>
            </w:pPr>
            <w:r>
              <w:rPr>
                <w:sz w:val="21"/>
              </w:rPr>
              <w:t>操作判断</w:t>
            </w:r>
          </w:p>
        </w:tc>
        <w:tc>
          <w:tcPr>
            <w:tcW w:w="5910" w:type="dxa"/>
            <w:gridSpan w:val="3"/>
          </w:tcPr>
          <w:p>
            <w:pPr>
              <w:pStyle w:val="9"/>
              <w:spacing w:before="33"/>
              <w:ind w:left="159"/>
              <w:rPr>
                <w:sz w:val="21"/>
              </w:rPr>
            </w:pPr>
            <w:r>
              <w:rPr>
                <w:sz w:val="21"/>
              </w:rPr>
              <w:t>根据题干判断该做何种技能操作，判断正确得5分，判断错误</w:t>
            </w:r>
          </w:p>
          <w:p>
            <w:pPr>
              <w:pStyle w:val="9"/>
              <w:spacing w:before="38" w:line="253" w:lineRule="exact"/>
              <w:ind w:left="159"/>
              <w:rPr>
                <w:sz w:val="21"/>
              </w:rPr>
            </w:pPr>
            <w:r>
              <w:rPr>
                <w:sz w:val="21"/>
              </w:rPr>
              <w:t>不得分，由考官告知其正确操作项目，考生进行技能操作</w:t>
            </w:r>
          </w:p>
        </w:tc>
        <w:tc>
          <w:tcPr>
            <w:tcW w:w="979" w:type="dxa"/>
          </w:tcPr>
          <w:p>
            <w:pPr>
              <w:pStyle w:val="9"/>
              <w:spacing w:before="170"/>
              <w:ind w:left="9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07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4" w:hRule="atLeast"/>
        </w:trPr>
        <w:tc>
          <w:tcPr>
            <w:tcW w:w="1476" w:type="dxa"/>
            <w:vMerge w:val="restart"/>
          </w:tcPr>
          <w:p>
            <w:pPr>
              <w:pStyle w:val="9"/>
              <w:rPr>
                <w:rFonts w:ascii="Times New Roman"/>
                <w:sz w:val="20"/>
              </w:rPr>
            </w:pPr>
          </w:p>
          <w:p>
            <w:pPr>
              <w:pStyle w:val="9"/>
              <w:rPr>
                <w:rFonts w:ascii="Times New Roman"/>
                <w:sz w:val="20"/>
              </w:rPr>
            </w:pPr>
          </w:p>
          <w:p>
            <w:pPr>
              <w:pStyle w:val="9"/>
              <w:spacing w:before="176"/>
              <w:ind w:left="106"/>
              <w:rPr>
                <w:sz w:val="21"/>
              </w:rPr>
            </w:pPr>
            <w:r>
              <w:rPr>
                <w:sz w:val="21"/>
              </w:rPr>
              <w:t>操作前准备</w:t>
            </w:r>
          </w:p>
        </w:tc>
        <w:tc>
          <w:tcPr>
            <w:tcW w:w="5910" w:type="dxa"/>
            <w:gridSpan w:val="3"/>
          </w:tcPr>
          <w:p>
            <w:pPr>
              <w:pStyle w:val="9"/>
              <w:spacing w:before="33"/>
              <w:ind w:left="159"/>
              <w:rPr>
                <w:sz w:val="21"/>
              </w:rPr>
            </w:pPr>
            <w:r>
              <w:rPr>
                <w:sz w:val="21"/>
              </w:rPr>
              <w:t>询问伤者的姓名年龄（2分</w:t>
            </w:r>
            <w:r>
              <w:rPr>
                <w:spacing w:val="-106"/>
                <w:sz w:val="21"/>
              </w:rPr>
              <w:t>）</w:t>
            </w:r>
            <w:r>
              <w:rPr>
                <w:sz w:val="21"/>
              </w:rPr>
              <w:t>、受伤详细经过（2分）和受伤机</w:t>
            </w:r>
          </w:p>
          <w:p>
            <w:pPr>
              <w:pStyle w:val="9"/>
              <w:spacing w:before="38" w:line="253" w:lineRule="exact"/>
              <w:ind w:left="159"/>
              <w:rPr>
                <w:sz w:val="21"/>
              </w:rPr>
            </w:pPr>
            <w:r>
              <w:rPr>
                <w:sz w:val="21"/>
              </w:rPr>
              <w:t>理（2分）</w:t>
            </w:r>
          </w:p>
        </w:tc>
        <w:tc>
          <w:tcPr>
            <w:tcW w:w="979" w:type="dxa"/>
          </w:tcPr>
          <w:p>
            <w:pPr>
              <w:pStyle w:val="9"/>
              <w:spacing w:before="170"/>
              <w:ind w:left="9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6</w:t>
            </w:r>
          </w:p>
        </w:tc>
        <w:tc>
          <w:tcPr>
            <w:tcW w:w="707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1" w:hRule="atLeast"/>
        </w:trPr>
        <w:tc>
          <w:tcPr>
            <w:tcW w:w="1476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910" w:type="dxa"/>
            <w:gridSpan w:val="3"/>
          </w:tcPr>
          <w:p>
            <w:pPr>
              <w:pStyle w:val="9"/>
              <w:spacing w:before="33"/>
              <w:ind w:left="159"/>
              <w:rPr>
                <w:sz w:val="21"/>
              </w:rPr>
            </w:pPr>
            <w:r>
              <w:rPr>
                <w:sz w:val="21"/>
              </w:rPr>
              <w:t>对患者生命体征情况进行初步评估，包括头部、胸腹部（3分</w:t>
            </w:r>
          </w:p>
          <w:p>
            <w:pPr>
              <w:pStyle w:val="9"/>
              <w:spacing w:before="7" w:line="300" w:lineRule="atLeast"/>
              <w:ind w:left="159" w:right="172"/>
              <w:rPr>
                <w:sz w:val="21"/>
              </w:rPr>
            </w:pPr>
            <w:r>
              <w:rPr>
                <w:spacing w:val="-104"/>
                <w:w w:val="99"/>
                <w:sz w:val="21"/>
              </w:rPr>
              <w:t>）</w:t>
            </w:r>
            <w:r>
              <w:rPr>
                <w:spacing w:val="-1"/>
                <w:w w:val="99"/>
                <w:sz w:val="21"/>
              </w:rPr>
              <w:t>，呼吸和循环</w:t>
            </w:r>
            <w:r>
              <w:rPr>
                <w:spacing w:val="2"/>
                <w:w w:val="99"/>
                <w:sz w:val="21"/>
              </w:rPr>
              <w:t>（</w:t>
            </w:r>
            <w:r>
              <w:rPr>
                <w:spacing w:val="-2"/>
                <w:w w:val="99"/>
                <w:sz w:val="21"/>
              </w:rPr>
              <w:t>3</w:t>
            </w:r>
            <w:r>
              <w:rPr>
                <w:spacing w:val="2"/>
                <w:w w:val="99"/>
                <w:sz w:val="21"/>
              </w:rPr>
              <w:t>分</w:t>
            </w:r>
            <w:r>
              <w:rPr>
                <w:spacing w:val="-104"/>
                <w:w w:val="99"/>
                <w:sz w:val="21"/>
              </w:rPr>
              <w:t>）</w:t>
            </w:r>
            <w:r>
              <w:rPr>
                <w:spacing w:val="-1"/>
                <w:w w:val="99"/>
                <w:sz w:val="21"/>
              </w:rPr>
              <w:t>，如有必要现场紧急插管和气管切开</w:t>
            </w:r>
            <w:r>
              <w:rPr>
                <w:w w:val="99"/>
                <w:sz w:val="21"/>
              </w:rPr>
              <w:t>（</w:t>
            </w:r>
            <w:r>
              <w:rPr>
                <w:sz w:val="21"/>
              </w:rPr>
              <w:t>口述，3分）</w:t>
            </w:r>
          </w:p>
        </w:tc>
        <w:tc>
          <w:tcPr>
            <w:tcW w:w="979" w:type="dxa"/>
          </w:tcPr>
          <w:p>
            <w:pPr>
              <w:pStyle w:val="9"/>
              <w:spacing w:before="1"/>
              <w:rPr>
                <w:rFonts w:ascii="Times New Roman"/>
                <w:sz w:val="28"/>
              </w:rPr>
            </w:pPr>
          </w:p>
          <w:p>
            <w:pPr>
              <w:pStyle w:val="9"/>
              <w:spacing w:before="1"/>
              <w:ind w:left="9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9</w:t>
            </w:r>
          </w:p>
        </w:tc>
        <w:tc>
          <w:tcPr>
            <w:tcW w:w="707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3" w:hRule="atLeast"/>
        </w:trPr>
        <w:tc>
          <w:tcPr>
            <w:tcW w:w="1476" w:type="dxa"/>
            <w:vMerge w:val="restart"/>
          </w:tcPr>
          <w:p>
            <w:pPr>
              <w:pStyle w:val="9"/>
              <w:rPr>
                <w:rFonts w:ascii="Times New Roman"/>
                <w:sz w:val="20"/>
              </w:rPr>
            </w:pPr>
          </w:p>
          <w:p>
            <w:pPr>
              <w:pStyle w:val="9"/>
              <w:rPr>
                <w:rFonts w:ascii="Times New Roman"/>
                <w:sz w:val="20"/>
              </w:rPr>
            </w:pPr>
          </w:p>
          <w:p>
            <w:pPr>
              <w:pStyle w:val="9"/>
              <w:rPr>
                <w:rFonts w:ascii="Times New Roman"/>
                <w:sz w:val="20"/>
              </w:rPr>
            </w:pPr>
          </w:p>
          <w:p>
            <w:pPr>
              <w:pStyle w:val="9"/>
              <w:rPr>
                <w:rFonts w:ascii="Times New Roman"/>
                <w:sz w:val="20"/>
              </w:rPr>
            </w:pPr>
          </w:p>
          <w:p>
            <w:pPr>
              <w:pStyle w:val="9"/>
              <w:rPr>
                <w:rFonts w:ascii="Times New Roman"/>
                <w:sz w:val="20"/>
              </w:rPr>
            </w:pPr>
          </w:p>
          <w:p>
            <w:pPr>
              <w:pStyle w:val="9"/>
              <w:rPr>
                <w:rFonts w:ascii="Times New Roman"/>
                <w:sz w:val="20"/>
              </w:rPr>
            </w:pPr>
          </w:p>
          <w:p>
            <w:pPr>
              <w:pStyle w:val="9"/>
              <w:rPr>
                <w:rFonts w:ascii="Times New Roman"/>
                <w:sz w:val="20"/>
              </w:rPr>
            </w:pPr>
          </w:p>
          <w:p>
            <w:pPr>
              <w:pStyle w:val="9"/>
              <w:rPr>
                <w:rFonts w:ascii="Times New Roman"/>
                <w:sz w:val="20"/>
              </w:rPr>
            </w:pPr>
          </w:p>
          <w:p>
            <w:pPr>
              <w:pStyle w:val="9"/>
              <w:rPr>
                <w:rFonts w:ascii="Times New Roman"/>
                <w:sz w:val="20"/>
              </w:rPr>
            </w:pPr>
          </w:p>
          <w:p>
            <w:pPr>
              <w:pStyle w:val="9"/>
              <w:spacing w:before="7"/>
              <w:rPr>
                <w:rFonts w:ascii="Times New Roman"/>
                <w:sz w:val="16"/>
              </w:rPr>
            </w:pPr>
          </w:p>
          <w:p>
            <w:pPr>
              <w:pStyle w:val="9"/>
              <w:ind w:left="106"/>
              <w:rPr>
                <w:sz w:val="21"/>
              </w:rPr>
            </w:pPr>
            <w:r>
              <w:rPr>
                <w:sz w:val="21"/>
              </w:rPr>
              <w:t>操作过程</w:t>
            </w:r>
          </w:p>
        </w:tc>
        <w:tc>
          <w:tcPr>
            <w:tcW w:w="5910" w:type="dxa"/>
            <w:gridSpan w:val="3"/>
          </w:tcPr>
          <w:p>
            <w:pPr>
              <w:pStyle w:val="9"/>
              <w:spacing w:before="108"/>
              <w:ind w:left="159"/>
              <w:rPr>
                <w:sz w:val="21"/>
              </w:rPr>
            </w:pPr>
            <w:r>
              <w:rPr>
                <w:sz w:val="21"/>
              </w:rPr>
              <w:t>1.询问、检查是否有颈部疼痛（5分</w:t>
            </w:r>
            <w:r>
              <w:rPr>
                <w:spacing w:val="-106"/>
                <w:sz w:val="21"/>
              </w:rPr>
              <w:t>）</w:t>
            </w:r>
            <w:r>
              <w:rPr>
                <w:sz w:val="21"/>
              </w:rPr>
              <w:t>、压痛（5分）</w:t>
            </w:r>
          </w:p>
        </w:tc>
        <w:tc>
          <w:tcPr>
            <w:tcW w:w="979" w:type="dxa"/>
          </w:tcPr>
          <w:p>
            <w:pPr>
              <w:pStyle w:val="9"/>
              <w:spacing w:before="91"/>
              <w:ind w:left="151" w:right="142"/>
              <w:jc w:val="center"/>
              <w:rPr>
                <w:sz w:val="21"/>
              </w:rPr>
            </w:pPr>
            <w:r>
              <w:rPr>
                <w:sz w:val="21"/>
              </w:rPr>
              <w:t>10</w:t>
            </w:r>
          </w:p>
        </w:tc>
        <w:tc>
          <w:tcPr>
            <w:tcW w:w="707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3" w:hRule="atLeast"/>
        </w:trPr>
        <w:tc>
          <w:tcPr>
            <w:tcW w:w="1476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910" w:type="dxa"/>
            <w:gridSpan w:val="3"/>
          </w:tcPr>
          <w:p>
            <w:pPr>
              <w:pStyle w:val="9"/>
              <w:spacing w:before="107"/>
              <w:ind w:left="159"/>
              <w:rPr>
                <w:sz w:val="21"/>
              </w:rPr>
            </w:pPr>
            <w:r>
              <w:rPr>
                <w:sz w:val="21"/>
              </w:rPr>
              <w:t>2.对四肢感觉和运动功能进行评估</w:t>
            </w:r>
          </w:p>
        </w:tc>
        <w:tc>
          <w:tcPr>
            <w:tcW w:w="979" w:type="dxa"/>
          </w:tcPr>
          <w:p>
            <w:pPr>
              <w:pStyle w:val="9"/>
              <w:spacing w:before="90"/>
              <w:ind w:left="9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07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476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910" w:type="dxa"/>
            <w:gridSpan w:val="3"/>
          </w:tcPr>
          <w:p>
            <w:pPr>
              <w:pStyle w:val="9"/>
              <w:spacing w:before="106"/>
              <w:ind w:left="159"/>
              <w:rPr>
                <w:sz w:val="21"/>
              </w:rPr>
            </w:pPr>
            <w:r>
              <w:rPr>
                <w:sz w:val="21"/>
              </w:rPr>
              <w:t>3.对检查的结果进行简单记录</w:t>
            </w:r>
          </w:p>
        </w:tc>
        <w:tc>
          <w:tcPr>
            <w:tcW w:w="979" w:type="dxa"/>
          </w:tcPr>
          <w:p>
            <w:pPr>
              <w:pStyle w:val="9"/>
              <w:spacing w:before="89"/>
              <w:ind w:left="9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07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13" w:hRule="atLeast"/>
        </w:trPr>
        <w:tc>
          <w:tcPr>
            <w:tcW w:w="1476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910" w:type="dxa"/>
            <w:gridSpan w:val="3"/>
          </w:tcPr>
          <w:p>
            <w:pPr>
              <w:pStyle w:val="9"/>
              <w:spacing w:before="33"/>
              <w:ind w:left="159"/>
              <w:rPr>
                <w:sz w:val="21"/>
              </w:rPr>
            </w:pPr>
            <w:r>
              <w:rPr>
                <w:sz w:val="21"/>
              </w:rPr>
              <w:t>4.对患者及周围的人说明不要转动头部及搬运，寻求足够的人</w:t>
            </w:r>
          </w:p>
          <w:p>
            <w:pPr>
              <w:pStyle w:val="9"/>
              <w:spacing w:before="38" w:line="253" w:lineRule="exact"/>
              <w:ind w:left="159"/>
              <w:rPr>
                <w:sz w:val="21"/>
              </w:rPr>
            </w:pPr>
            <w:r>
              <w:rPr>
                <w:sz w:val="21"/>
              </w:rPr>
              <w:t>力和医疗器材准备后再搬运</w:t>
            </w:r>
          </w:p>
        </w:tc>
        <w:tc>
          <w:tcPr>
            <w:tcW w:w="979" w:type="dxa"/>
          </w:tcPr>
          <w:p>
            <w:pPr>
              <w:pStyle w:val="9"/>
              <w:spacing w:before="170"/>
              <w:ind w:left="9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07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53" w:hRule="atLeast"/>
        </w:trPr>
        <w:tc>
          <w:tcPr>
            <w:tcW w:w="1476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910" w:type="dxa"/>
            <w:gridSpan w:val="3"/>
          </w:tcPr>
          <w:p>
            <w:pPr>
              <w:pStyle w:val="9"/>
              <w:spacing w:before="108"/>
              <w:ind w:left="159"/>
              <w:rPr>
                <w:sz w:val="21"/>
              </w:rPr>
            </w:pPr>
            <w:r>
              <w:rPr>
                <w:sz w:val="21"/>
              </w:rPr>
              <w:t>5.正确使用颈托，熟悉颈托的前后片和上下位置</w:t>
            </w:r>
          </w:p>
        </w:tc>
        <w:tc>
          <w:tcPr>
            <w:tcW w:w="979" w:type="dxa"/>
          </w:tcPr>
          <w:p>
            <w:pPr>
              <w:pStyle w:val="9"/>
              <w:spacing w:before="91"/>
              <w:ind w:left="9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07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53" w:hRule="atLeast"/>
        </w:trPr>
        <w:tc>
          <w:tcPr>
            <w:tcW w:w="1476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910" w:type="dxa"/>
            <w:gridSpan w:val="3"/>
          </w:tcPr>
          <w:p>
            <w:pPr>
              <w:pStyle w:val="9"/>
              <w:spacing w:before="107"/>
              <w:ind w:left="159"/>
              <w:rPr>
                <w:sz w:val="21"/>
              </w:rPr>
            </w:pPr>
            <w:r>
              <w:rPr>
                <w:sz w:val="21"/>
              </w:rPr>
              <w:t>6.颈托固定后询问患者有何感觉，是否有不适和压迫</w:t>
            </w:r>
          </w:p>
        </w:tc>
        <w:tc>
          <w:tcPr>
            <w:tcW w:w="979" w:type="dxa"/>
          </w:tcPr>
          <w:p>
            <w:pPr>
              <w:pStyle w:val="9"/>
              <w:spacing w:before="90"/>
              <w:ind w:left="9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07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14" w:hRule="atLeast"/>
        </w:trPr>
        <w:tc>
          <w:tcPr>
            <w:tcW w:w="1476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910" w:type="dxa"/>
            <w:gridSpan w:val="3"/>
          </w:tcPr>
          <w:p>
            <w:pPr>
              <w:pStyle w:val="9"/>
              <w:spacing w:before="34"/>
              <w:ind w:left="159"/>
              <w:rPr>
                <w:sz w:val="21"/>
              </w:rPr>
            </w:pPr>
            <w:r>
              <w:rPr>
                <w:w w:val="95"/>
                <w:sz w:val="21"/>
              </w:rPr>
              <w:t>7.搬动患者时，需要助手协助，平托患者头部/颈肩部、胸背</w:t>
            </w:r>
          </w:p>
          <w:p>
            <w:pPr>
              <w:pStyle w:val="9"/>
              <w:spacing w:before="38" w:line="252" w:lineRule="exact"/>
              <w:ind w:left="159"/>
              <w:rPr>
                <w:sz w:val="21"/>
              </w:rPr>
            </w:pPr>
            <w:r>
              <w:rPr>
                <w:spacing w:val="-1"/>
                <w:w w:val="99"/>
                <w:sz w:val="21"/>
              </w:rPr>
              <w:t>部及双下肢</w:t>
            </w:r>
            <w:r>
              <w:rPr>
                <w:spacing w:val="2"/>
                <w:w w:val="99"/>
                <w:sz w:val="21"/>
              </w:rPr>
              <w:t>（</w:t>
            </w:r>
            <w:r>
              <w:rPr>
                <w:spacing w:val="1"/>
                <w:w w:val="99"/>
                <w:sz w:val="21"/>
              </w:rPr>
              <w:t>5</w:t>
            </w:r>
            <w:r>
              <w:rPr>
                <w:spacing w:val="2"/>
                <w:w w:val="99"/>
                <w:sz w:val="21"/>
              </w:rPr>
              <w:t>分</w:t>
            </w:r>
            <w:r>
              <w:rPr>
                <w:spacing w:val="-106"/>
                <w:w w:val="99"/>
                <w:sz w:val="21"/>
              </w:rPr>
              <w:t>）</w:t>
            </w:r>
            <w:r>
              <w:rPr>
                <w:spacing w:val="-1"/>
                <w:w w:val="99"/>
                <w:sz w:val="21"/>
              </w:rPr>
              <w:t>，动作要轻、稳和准，并协调一致</w:t>
            </w:r>
            <w:r>
              <w:rPr>
                <w:spacing w:val="2"/>
                <w:w w:val="99"/>
                <w:sz w:val="21"/>
              </w:rPr>
              <w:t>（</w:t>
            </w:r>
            <w:r>
              <w:rPr>
                <w:spacing w:val="1"/>
                <w:w w:val="99"/>
                <w:sz w:val="21"/>
              </w:rPr>
              <w:t>5</w:t>
            </w:r>
            <w:r>
              <w:rPr>
                <w:spacing w:val="-1"/>
                <w:w w:val="99"/>
                <w:sz w:val="21"/>
              </w:rPr>
              <w:t>分</w:t>
            </w:r>
            <w:r>
              <w:rPr>
                <w:w w:val="99"/>
                <w:sz w:val="21"/>
              </w:rPr>
              <w:t>）</w:t>
            </w:r>
          </w:p>
        </w:tc>
        <w:tc>
          <w:tcPr>
            <w:tcW w:w="979" w:type="dxa"/>
          </w:tcPr>
          <w:p>
            <w:pPr>
              <w:pStyle w:val="9"/>
              <w:spacing w:before="171"/>
              <w:ind w:left="151" w:right="142"/>
              <w:jc w:val="center"/>
              <w:rPr>
                <w:sz w:val="21"/>
              </w:rPr>
            </w:pPr>
            <w:r>
              <w:rPr>
                <w:sz w:val="21"/>
              </w:rPr>
              <w:t>10</w:t>
            </w:r>
          </w:p>
        </w:tc>
        <w:tc>
          <w:tcPr>
            <w:tcW w:w="707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27" w:hRule="atLeast"/>
        </w:trPr>
        <w:tc>
          <w:tcPr>
            <w:tcW w:w="1476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910" w:type="dxa"/>
            <w:gridSpan w:val="3"/>
          </w:tcPr>
          <w:p>
            <w:pPr>
              <w:pStyle w:val="9"/>
              <w:spacing w:before="34" w:line="273" w:lineRule="auto"/>
              <w:ind w:left="159" w:right="98"/>
              <w:jc w:val="both"/>
              <w:rPr>
                <w:sz w:val="21"/>
              </w:rPr>
            </w:pPr>
            <w:r>
              <w:rPr>
                <w:w w:val="95"/>
                <w:sz w:val="21"/>
              </w:rPr>
              <w:t>8</w:t>
            </w:r>
            <w:r>
              <w:rPr>
                <w:spacing w:val="-3"/>
                <w:w w:val="95"/>
                <w:sz w:val="21"/>
              </w:rPr>
              <w:t>.搬动过程中，颈椎不可扭曲或转动，要平抬平放</w:t>
            </w:r>
            <w:r>
              <w:rPr>
                <w:w w:val="95"/>
                <w:sz w:val="21"/>
              </w:rPr>
              <w:t>（5分</w:t>
            </w:r>
            <w:r>
              <w:rPr>
                <w:spacing w:val="-104"/>
                <w:w w:val="95"/>
                <w:sz w:val="21"/>
              </w:rPr>
              <w:t>）</w:t>
            </w:r>
            <w:r>
              <w:rPr>
                <w:spacing w:val="-4"/>
                <w:w w:val="95"/>
                <w:sz w:val="21"/>
              </w:rPr>
              <w:t>。应</w:t>
            </w:r>
            <w:r>
              <w:rPr>
                <w:spacing w:val="-1"/>
                <w:w w:val="99"/>
                <w:sz w:val="21"/>
              </w:rPr>
              <w:t>用</w:t>
            </w:r>
            <w:r>
              <w:rPr>
                <w:spacing w:val="-2"/>
                <w:w w:val="99"/>
                <w:sz w:val="21"/>
              </w:rPr>
              <w:t>无弹性硬质担架</w:t>
            </w:r>
            <w:r>
              <w:rPr>
                <w:spacing w:val="-1"/>
                <w:w w:val="99"/>
                <w:sz w:val="21"/>
              </w:rPr>
              <w:t>（</w:t>
            </w:r>
            <w:r>
              <w:rPr>
                <w:spacing w:val="-2"/>
                <w:w w:val="99"/>
                <w:sz w:val="21"/>
              </w:rPr>
              <w:t>5</w:t>
            </w:r>
            <w:r>
              <w:rPr>
                <w:spacing w:val="2"/>
                <w:w w:val="99"/>
                <w:sz w:val="21"/>
              </w:rPr>
              <w:t>分</w:t>
            </w:r>
            <w:r>
              <w:rPr>
                <w:spacing w:val="-104"/>
                <w:w w:val="99"/>
                <w:sz w:val="21"/>
              </w:rPr>
              <w:t>）</w:t>
            </w:r>
            <w:r>
              <w:rPr>
                <w:spacing w:val="-3"/>
                <w:w w:val="99"/>
                <w:sz w:val="21"/>
              </w:rPr>
              <w:t>，防止颈椎过伸或过屈位</w:t>
            </w:r>
            <w:r>
              <w:rPr>
                <w:spacing w:val="2"/>
                <w:w w:val="99"/>
                <w:sz w:val="21"/>
              </w:rPr>
              <w:t>（</w:t>
            </w:r>
            <w:r>
              <w:rPr>
                <w:spacing w:val="1"/>
                <w:w w:val="99"/>
                <w:sz w:val="21"/>
              </w:rPr>
              <w:t>5</w:t>
            </w:r>
            <w:r>
              <w:rPr>
                <w:spacing w:val="-1"/>
                <w:w w:val="99"/>
                <w:sz w:val="21"/>
              </w:rPr>
              <w:t>分</w:t>
            </w:r>
            <w:r>
              <w:rPr>
                <w:spacing w:val="-104"/>
                <w:w w:val="99"/>
                <w:sz w:val="21"/>
              </w:rPr>
              <w:t>）</w:t>
            </w:r>
            <w:r>
              <w:rPr>
                <w:spacing w:val="-4"/>
                <w:w w:val="99"/>
                <w:sz w:val="21"/>
              </w:rPr>
              <w:t>。输</w:t>
            </w:r>
            <w:r>
              <w:rPr>
                <w:w w:val="95"/>
                <w:sz w:val="21"/>
              </w:rPr>
              <w:t>送</w:t>
            </w:r>
            <w:r>
              <w:rPr>
                <w:spacing w:val="-5"/>
                <w:w w:val="95"/>
                <w:sz w:val="21"/>
              </w:rPr>
              <w:t>途中，密切观察伤员全身状况并保持呼吸道通畅，防止伤员</w:t>
            </w:r>
          </w:p>
          <w:p>
            <w:pPr>
              <w:pStyle w:val="9"/>
              <w:spacing w:before="2" w:line="252" w:lineRule="exact"/>
              <w:ind w:left="159"/>
              <w:rPr>
                <w:sz w:val="21"/>
              </w:rPr>
            </w:pPr>
            <w:r>
              <w:rPr>
                <w:sz w:val="21"/>
              </w:rPr>
              <w:t>晃动（5分</w:t>
            </w:r>
            <w:r>
              <w:rPr>
                <w:spacing w:val="-104"/>
                <w:sz w:val="21"/>
              </w:rPr>
              <w:t>）</w:t>
            </w:r>
            <w:r>
              <w:rPr>
                <w:sz w:val="21"/>
              </w:rPr>
              <w:t>。口述</w:t>
            </w:r>
          </w:p>
        </w:tc>
        <w:tc>
          <w:tcPr>
            <w:tcW w:w="979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  <w:p>
            <w:pPr>
              <w:pStyle w:val="9"/>
              <w:spacing w:before="4"/>
              <w:rPr>
                <w:rFonts w:ascii="Times New Roman"/>
                <w:sz w:val="21"/>
              </w:rPr>
            </w:pPr>
          </w:p>
          <w:p>
            <w:pPr>
              <w:pStyle w:val="9"/>
              <w:ind w:left="151" w:right="142"/>
              <w:jc w:val="center"/>
              <w:rPr>
                <w:sz w:val="21"/>
              </w:rPr>
            </w:pPr>
            <w:r>
              <w:rPr>
                <w:sz w:val="21"/>
              </w:rPr>
              <w:t>20</w:t>
            </w:r>
          </w:p>
        </w:tc>
        <w:tc>
          <w:tcPr>
            <w:tcW w:w="707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476" w:type="dxa"/>
          </w:tcPr>
          <w:p>
            <w:pPr>
              <w:pStyle w:val="9"/>
              <w:spacing w:before="90"/>
              <w:ind w:left="106"/>
              <w:rPr>
                <w:sz w:val="21"/>
              </w:rPr>
            </w:pPr>
            <w:r>
              <w:rPr>
                <w:sz w:val="21"/>
              </w:rPr>
              <w:t>操作后处理</w:t>
            </w:r>
          </w:p>
        </w:tc>
        <w:tc>
          <w:tcPr>
            <w:tcW w:w="5910" w:type="dxa"/>
            <w:gridSpan w:val="3"/>
          </w:tcPr>
          <w:p>
            <w:pPr>
              <w:pStyle w:val="9"/>
              <w:spacing w:before="106"/>
              <w:ind w:left="159"/>
              <w:rPr>
                <w:sz w:val="21"/>
              </w:rPr>
            </w:pPr>
            <w:r>
              <w:rPr>
                <w:sz w:val="21"/>
              </w:rPr>
              <w:t>物品复原整理</w:t>
            </w:r>
          </w:p>
        </w:tc>
        <w:tc>
          <w:tcPr>
            <w:tcW w:w="979" w:type="dxa"/>
          </w:tcPr>
          <w:p>
            <w:pPr>
              <w:pStyle w:val="9"/>
              <w:spacing w:before="90"/>
              <w:ind w:left="151" w:right="142"/>
              <w:jc w:val="center"/>
              <w:rPr>
                <w:sz w:val="21"/>
              </w:rPr>
            </w:pPr>
            <w:r>
              <w:rPr>
                <w:sz w:val="21"/>
              </w:rPr>
              <w:t>10</w:t>
            </w:r>
          </w:p>
        </w:tc>
        <w:tc>
          <w:tcPr>
            <w:tcW w:w="707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3" w:hRule="atLeast"/>
        </w:trPr>
        <w:tc>
          <w:tcPr>
            <w:tcW w:w="1476" w:type="dxa"/>
            <w:vMerge w:val="restart"/>
          </w:tcPr>
          <w:p>
            <w:pPr>
              <w:pStyle w:val="9"/>
              <w:rPr>
                <w:rFonts w:ascii="Times New Roman"/>
                <w:sz w:val="28"/>
              </w:rPr>
            </w:pPr>
          </w:p>
          <w:p>
            <w:pPr>
              <w:pStyle w:val="9"/>
              <w:ind w:left="106"/>
              <w:rPr>
                <w:sz w:val="21"/>
              </w:rPr>
            </w:pPr>
            <w:r>
              <w:rPr>
                <w:sz w:val="21"/>
              </w:rPr>
              <w:t>总体评价</w:t>
            </w:r>
          </w:p>
        </w:tc>
        <w:tc>
          <w:tcPr>
            <w:tcW w:w="5910" w:type="dxa"/>
            <w:gridSpan w:val="3"/>
          </w:tcPr>
          <w:p>
            <w:pPr>
              <w:pStyle w:val="9"/>
              <w:spacing w:before="106"/>
              <w:ind w:left="159"/>
              <w:rPr>
                <w:sz w:val="21"/>
              </w:rPr>
            </w:pPr>
            <w:r>
              <w:rPr>
                <w:sz w:val="21"/>
              </w:rPr>
              <w:t>整个操作过程体现人文关怀</w:t>
            </w:r>
          </w:p>
        </w:tc>
        <w:tc>
          <w:tcPr>
            <w:tcW w:w="979" w:type="dxa"/>
          </w:tcPr>
          <w:p>
            <w:pPr>
              <w:pStyle w:val="9"/>
              <w:spacing w:before="89"/>
              <w:ind w:left="9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07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476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910" w:type="dxa"/>
            <w:gridSpan w:val="3"/>
          </w:tcPr>
          <w:p>
            <w:pPr>
              <w:pStyle w:val="9"/>
              <w:spacing w:before="107"/>
              <w:ind w:left="159"/>
              <w:rPr>
                <w:sz w:val="21"/>
              </w:rPr>
            </w:pPr>
            <w:r>
              <w:rPr>
                <w:sz w:val="21"/>
              </w:rPr>
              <w:t>操作规范熟练，在规定时间内完成</w:t>
            </w:r>
          </w:p>
        </w:tc>
        <w:tc>
          <w:tcPr>
            <w:tcW w:w="979" w:type="dxa"/>
          </w:tcPr>
          <w:p>
            <w:pPr>
              <w:pStyle w:val="9"/>
              <w:spacing w:before="90"/>
              <w:ind w:left="9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07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13" w:hRule="atLeast"/>
        </w:trPr>
        <w:tc>
          <w:tcPr>
            <w:tcW w:w="1476" w:type="dxa"/>
          </w:tcPr>
          <w:p>
            <w:pPr>
              <w:pStyle w:val="9"/>
              <w:spacing w:before="169"/>
              <w:ind w:left="106"/>
              <w:rPr>
                <w:sz w:val="21"/>
              </w:rPr>
            </w:pPr>
            <w:r>
              <w:rPr>
                <w:sz w:val="21"/>
              </w:rPr>
              <w:t>操作后提问</w:t>
            </w:r>
          </w:p>
        </w:tc>
        <w:tc>
          <w:tcPr>
            <w:tcW w:w="5910" w:type="dxa"/>
            <w:gridSpan w:val="3"/>
          </w:tcPr>
          <w:p>
            <w:pPr>
              <w:pStyle w:val="9"/>
              <w:spacing w:before="34"/>
              <w:ind w:left="159"/>
              <w:rPr>
                <w:sz w:val="21"/>
              </w:rPr>
            </w:pPr>
            <w:r>
              <w:rPr>
                <w:sz w:val="21"/>
              </w:rPr>
              <w:t>该项操作的适应证、禁忌证、并发症和操作后宣教事项中任选</w:t>
            </w:r>
          </w:p>
          <w:p>
            <w:pPr>
              <w:pStyle w:val="9"/>
              <w:spacing w:before="39" w:line="252" w:lineRule="exact"/>
              <w:ind w:left="159"/>
              <w:rPr>
                <w:sz w:val="21"/>
              </w:rPr>
            </w:pPr>
            <w:r>
              <w:rPr>
                <w:sz w:val="21"/>
              </w:rPr>
              <w:t>2项提问</w:t>
            </w:r>
          </w:p>
        </w:tc>
        <w:tc>
          <w:tcPr>
            <w:tcW w:w="979" w:type="dxa"/>
          </w:tcPr>
          <w:p>
            <w:pPr>
              <w:pStyle w:val="9"/>
              <w:spacing w:before="169"/>
              <w:ind w:left="9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07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7386" w:type="dxa"/>
            <w:gridSpan w:val="4"/>
          </w:tcPr>
          <w:p>
            <w:pPr>
              <w:pStyle w:val="9"/>
              <w:tabs>
                <w:tab w:val="left" w:pos="428"/>
              </w:tabs>
              <w:spacing w:before="90"/>
              <w:ind w:left="8"/>
              <w:jc w:val="center"/>
              <w:rPr>
                <w:sz w:val="21"/>
              </w:rPr>
            </w:pPr>
            <w:r>
              <w:rPr>
                <w:sz w:val="21"/>
              </w:rPr>
              <w:t>合</w:t>
            </w:r>
            <w:r>
              <w:rPr>
                <w:sz w:val="21"/>
              </w:rPr>
              <w:tab/>
            </w:r>
            <w:r>
              <w:rPr>
                <w:sz w:val="21"/>
              </w:rPr>
              <w:t>计</w:t>
            </w:r>
          </w:p>
        </w:tc>
        <w:tc>
          <w:tcPr>
            <w:tcW w:w="979" w:type="dxa"/>
          </w:tcPr>
          <w:p>
            <w:pPr>
              <w:pStyle w:val="9"/>
              <w:spacing w:before="90"/>
              <w:ind w:left="151" w:right="142"/>
              <w:jc w:val="center"/>
              <w:rPr>
                <w:sz w:val="21"/>
              </w:rPr>
            </w:pPr>
            <w:r>
              <w:rPr>
                <w:sz w:val="21"/>
              </w:rPr>
              <w:t>110</w:t>
            </w:r>
          </w:p>
        </w:tc>
        <w:tc>
          <w:tcPr>
            <w:tcW w:w="707" w:type="dxa"/>
          </w:tcPr>
          <w:p>
            <w:pPr>
              <w:pStyle w:val="9"/>
              <w:rPr>
                <w:rFonts w:ascii="Times New Roman"/>
                <w:sz w:val="22"/>
              </w:rPr>
            </w:pPr>
          </w:p>
        </w:tc>
      </w:tr>
    </w:tbl>
    <w:p>
      <w:pPr>
        <w:spacing w:after="0"/>
        <w:rPr>
          <w:rFonts w:ascii="Times New Roman"/>
          <w:sz w:val="22"/>
        </w:rPr>
        <w:sectPr>
          <w:headerReference r:id="rId18" w:type="default"/>
          <w:footerReference r:id="rId19" w:type="default"/>
          <w:pgSz w:w="11910" w:h="16840"/>
          <w:pgMar w:top="2100" w:right="700" w:bottom="2480" w:left="700" w:header="1470" w:footer="2282" w:gutter="0"/>
          <w:cols w:space="720" w:num="1"/>
        </w:sectPr>
      </w:pPr>
    </w:p>
    <w:p>
      <w:pPr>
        <w:pStyle w:val="2"/>
        <w:spacing w:before="9"/>
        <w:jc w:val="center"/>
        <w:rPr>
          <w:rFonts w:ascii="Times New Roman"/>
          <w:b w:val="0"/>
          <w:sz w:val="4"/>
        </w:rPr>
      </w:pPr>
      <w:r>
        <w:t>颅骨牵引术</w:t>
      </w:r>
    </w:p>
    <w:tbl>
      <w:tblPr>
        <w:tblStyle w:val="5"/>
        <w:tblW w:w="0" w:type="auto"/>
        <w:tblInd w:w="72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91"/>
        <w:gridCol w:w="2760"/>
        <w:gridCol w:w="1406"/>
        <w:gridCol w:w="1699"/>
        <w:gridCol w:w="975"/>
        <w:gridCol w:w="74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491" w:type="dxa"/>
          </w:tcPr>
          <w:p>
            <w:pPr>
              <w:pStyle w:val="9"/>
              <w:spacing w:before="34"/>
              <w:ind w:right="316"/>
              <w:jc w:val="right"/>
              <w:rPr>
                <w:sz w:val="21"/>
              </w:rPr>
            </w:pPr>
            <w:r>
              <w:rPr>
                <w:w w:val="95"/>
                <w:sz w:val="21"/>
              </w:rPr>
              <w:t>考生姓名</w:t>
            </w:r>
          </w:p>
        </w:tc>
        <w:tc>
          <w:tcPr>
            <w:tcW w:w="2760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  <w:tc>
          <w:tcPr>
            <w:tcW w:w="1406" w:type="dxa"/>
          </w:tcPr>
          <w:p>
            <w:pPr>
              <w:pStyle w:val="9"/>
              <w:spacing w:before="34"/>
              <w:ind w:left="262" w:right="253"/>
              <w:jc w:val="center"/>
              <w:rPr>
                <w:rFonts w:hint="eastAsia" w:eastAsia="宋体"/>
                <w:sz w:val="21"/>
                <w:lang w:eastAsia="zh-CN"/>
              </w:rPr>
            </w:pPr>
            <w:r>
              <w:rPr>
                <w:rFonts w:hint="eastAsia"/>
                <w:sz w:val="21"/>
                <w:lang w:eastAsia="zh-CN"/>
              </w:rPr>
              <w:t>终身码</w:t>
            </w:r>
          </w:p>
        </w:tc>
        <w:tc>
          <w:tcPr>
            <w:tcW w:w="3415" w:type="dxa"/>
            <w:gridSpan w:val="3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491" w:type="dxa"/>
          </w:tcPr>
          <w:p>
            <w:pPr>
              <w:pStyle w:val="9"/>
              <w:spacing w:before="32"/>
              <w:ind w:right="316"/>
              <w:jc w:val="right"/>
              <w:rPr>
                <w:sz w:val="21"/>
              </w:rPr>
            </w:pPr>
            <w:r>
              <w:rPr>
                <w:w w:val="95"/>
                <w:sz w:val="21"/>
              </w:rPr>
              <w:t>培训学科</w:t>
            </w:r>
          </w:p>
        </w:tc>
        <w:tc>
          <w:tcPr>
            <w:tcW w:w="2760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  <w:tc>
          <w:tcPr>
            <w:tcW w:w="1406" w:type="dxa"/>
          </w:tcPr>
          <w:p>
            <w:pPr>
              <w:pStyle w:val="9"/>
              <w:spacing w:before="32"/>
              <w:ind w:left="262" w:right="253"/>
              <w:jc w:val="center"/>
              <w:rPr>
                <w:sz w:val="21"/>
              </w:rPr>
            </w:pPr>
            <w:r>
              <w:rPr>
                <w:sz w:val="21"/>
              </w:rPr>
              <w:t>考核基地</w:t>
            </w:r>
          </w:p>
        </w:tc>
        <w:tc>
          <w:tcPr>
            <w:tcW w:w="3415" w:type="dxa"/>
            <w:gridSpan w:val="3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491" w:type="dxa"/>
          </w:tcPr>
          <w:p>
            <w:pPr>
              <w:pStyle w:val="9"/>
              <w:spacing w:before="32"/>
              <w:ind w:right="316"/>
              <w:jc w:val="right"/>
              <w:rPr>
                <w:sz w:val="21"/>
              </w:rPr>
            </w:pPr>
            <w:r>
              <w:rPr>
                <w:w w:val="95"/>
                <w:sz w:val="21"/>
              </w:rPr>
              <w:t>考核时间</w:t>
            </w:r>
          </w:p>
        </w:tc>
        <w:tc>
          <w:tcPr>
            <w:tcW w:w="7581" w:type="dxa"/>
            <w:gridSpan w:val="5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491" w:type="dxa"/>
          </w:tcPr>
          <w:p>
            <w:pPr>
              <w:pStyle w:val="9"/>
              <w:spacing w:before="33"/>
              <w:ind w:right="311"/>
              <w:jc w:val="right"/>
              <w:rPr>
                <w:b/>
                <w:sz w:val="21"/>
              </w:rPr>
            </w:pPr>
            <w:r>
              <w:rPr>
                <w:b/>
                <w:w w:val="95"/>
                <w:sz w:val="21"/>
              </w:rPr>
              <w:t>评分项目</w:t>
            </w:r>
          </w:p>
        </w:tc>
        <w:tc>
          <w:tcPr>
            <w:tcW w:w="5865" w:type="dxa"/>
            <w:gridSpan w:val="3"/>
          </w:tcPr>
          <w:p>
            <w:pPr>
              <w:pStyle w:val="9"/>
              <w:spacing w:before="33"/>
              <w:ind w:left="2490" w:right="2481"/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>评分要素</w:t>
            </w:r>
          </w:p>
        </w:tc>
        <w:tc>
          <w:tcPr>
            <w:tcW w:w="975" w:type="dxa"/>
          </w:tcPr>
          <w:p>
            <w:pPr>
              <w:pStyle w:val="9"/>
              <w:spacing w:before="33"/>
              <w:ind w:left="150" w:right="141"/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>标准分</w:t>
            </w:r>
          </w:p>
        </w:tc>
        <w:tc>
          <w:tcPr>
            <w:tcW w:w="741" w:type="dxa"/>
          </w:tcPr>
          <w:p>
            <w:pPr>
              <w:pStyle w:val="9"/>
              <w:spacing w:before="33"/>
              <w:ind w:left="158"/>
              <w:rPr>
                <w:b/>
                <w:sz w:val="21"/>
              </w:rPr>
            </w:pPr>
            <w:r>
              <w:rPr>
                <w:b/>
                <w:sz w:val="21"/>
              </w:rPr>
              <w:t>得分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14" w:hRule="atLeast"/>
        </w:trPr>
        <w:tc>
          <w:tcPr>
            <w:tcW w:w="1491" w:type="dxa"/>
          </w:tcPr>
          <w:p>
            <w:pPr>
              <w:pStyle w:val="9"/>
              <w:spacing w:before="170"/>
              <w:ind w:left="106"/>
              <w:rPr>
                <w:sz w:val="21"/>
              </w:rPr>
            </w:pPr>
            <w:r>
              <w:rPr>
                <w:sz w:val="21"/>
              </w:rPr>
              <w:t>操作判断</w:t>
            </w:r>
          </w:p>
        </w:tc>
        <w:tc>
          <w:tcPr>
            <w:tcW w:w="5865" w:type="dxa"/>
            <w:gridSpan w:val="3"/>
          </w:tcPr>
          <w:p>
            <w:pPr>
              <w:pStyle w:val="9"/>
              <w:spacing w:before="33"/>
              <w:ind w:left="161"/>
              <w:rPr>
                <w:sz w:val="21"/>
              </w:rPr>
            </w:pPr>
            <w:r>
              <w:rPr>
                <w:sz w:val="21"/>
              </w:rPr>
              <w:t>根据题干判断该做何种技能操作，判断正确得5分，判断错误</w:t>
            </w:r>
          </w:p>
          <w:p>
            <w:pPr>
              <w:pStyle w:val="9"/>
              <w:spacing w:before="38" w:line="253" w:lineRule="exact"/>
              <w:ind w:left="161"/>
              <w:rPr>
                <w:sz w:val="21"/>
              </w:rPr>
            </w:pPr>
            <w:r>
              <w:rPr>
                <w:sz w:val="21"/>
              </w:rPr>
              <w:t>不得分，由考官告知其正确操作项目，考生进行技能操作</w:t>
            </w:r>
          </w:p>
        </w:tc>
        <w:tc>
          <w:tcPr>
            <w:tcW w:w="975" w:type="dxa"/>
          </w:tcPr>
          <w:p>
            <w:pPr>
              <w:pStyle w:val="9"/>
              <w:spacing w:before="170"/>
              <w:ind w:left="10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41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28" w:hRule="atLeast"/>
        </w:trPr>
        <w:tc>
          <w:tcPr>
            <w:tcW w:w="1491" w:type="dxa"/>
            <w:vMerge w:val="restart"/>
          </w:tcPr>
          <w:p>
            <w:pPr>
              <w:pStyle w:val="9"/>
              <w:rPr>
                <w:rFonts w:ascii="Times New Roman"/>
                <w:sz w:val="20"/>
              </w:rPr>
            </w:pPr>
          </w:p>
          <w:p>
            <w:pPr>
              <w:pStyle w:val="9"/>
              <w:rPr>
                <w:rFonts w:ascii="Times New Roman"/>
                <w:sz w:val="20"/>
              </w:rPr>
            </w:pPr>
          </w:p>
          <w:p>
            <w:pPr>
              <w:pStyle w:val="9"/>
              <w:rPr>
                <w:rFonts w:ascii="Times New Roman"/>
                <w:sz w:val="20"/>
              </w:rPr>
            </w:pPr>
          </w:p>
          <w:p>
            <w:pPr>
              <w:pStyle w:val="9"/>
              <w:rPr>
                <w:rFonts w:ascii="Times New Roman"/>
                <w:sz w:val="20"/>
              </w:rPr>
            </w:pPr>
          </w:p>
          <w:p>
            <w:pPr>
              <w:pStyle w:val="9"/>
              <w:spacing w:before="1"/>
              <w:rPr>
                <w:rFonts w:ascii="Times New Roman"/>
                <w:sz w:val="29"/>
              </w:rPr>
            </w:pPr>
          </w:p>
          <w:p>
            <w:pPr>
              <w:pStyle w:val="9"/>
              <w:ind w:left="106"/>
              <w:rPr>
                <w:sz w:val="21"/>
              </w:rPr>
            </w:pPr>
            <w:r>
              <w:rPr>
                <w:sz w:val="21"/>
              </w:rPr>
              <w:t>操作前准备</w:t>
            </w:r>
          </w:p>
        </w:tc>
        <w:tc>
          <w:tcPr>
            <w:tcW w:w="5865" w:type="dxa"/>
            <w:gridSpan w:val="3"/>
          </w:tcPr>
          <w:p>
            <w:pPr>
              <w:pStyle w:val="9"/>
              <w:spacing w:before="33" w:line="273" w:lineRule="auto"/>
              <w:ind w:left="161" w:right="97"/>
              <w:jc w:val="both"/>
              <w:rPr>
                <w:sz w:val="21"/>
              </w:rPr>
            </w:pPr>
            <w:r>
              <w:rPr>
                <w:spacing w:val="-8"/>
                <w:w w:val="95"/>
                <w:sz w:val="21"/>
              </w:rPr>
              <w:t xml:space="preserve">患者准备：向患者及家属解释操作的目的及必要性、可能的风 </w:t>
            </w:r>
            <w:r>
              <w:rPr>
                <w:spacing w:val="-12"/>
                <w:w w:val="95"/>
                <w:sz w:val="21"/>
              </w:rPr>
              <w:t xml:space="preserve">险和需配合的事项，安慰患者，消除紧张情绪。评估患者全身 </w:t>
            </w:r>
            <w:r>
              <w:rPr>
                <w:spacing w:val="-13"/>
                <w:w w:val="95"/>
                <w:sz w:val="21"/>
              </w:rPr>
              <w:t>情况及一般状态。将患者剃去头发。清洁皮肤，局部消毒。仰</w:t>
            </w:r>
          </w:p>
          <w:p>
            <w:pPr>
              <w:pStyle w:val="9"/>
              <w:spacing w:before="2" w:line="253" w:lineRule="exact"/>
              <w:ind w:left="161"/>
              <w:rPr>
                <w:sz w:val="21"/>
              </w:rPr>
            </w:pPr>
            <w:r>
              <w:rPr>
                <w:sz w:val="21"/>
              </w:rPr>
              <w:t>卧位，颈部两侧用沙袋固定。口述，缺1项扣2分</w:t>
            </w:r>
          </w:p>
        </w:tc>
        <w:tc>
          <w:tcPr>
            <w:tcW w:w="975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  <w:p>
            <w:pPr>
              <w:pStyle w:val="9"/>
              <w:spacing w:before="5"/>
              <w:rPr>
                <w:rFonts w:ascii="Times New Roman"/>
                <w:sz w:val="21"/>
              </w:rPr>
            </w:pPr>
          </w:p>
          <w:p>
            <w:pPr>
              <w:pStyle w:val="9"/>
              <w:spacing w:before="1"/>
              <w:ind w:left="150" w:right="140"/>
              <w:jc w:val="center"/>
              <w:rPr>
                <w:sz w:val="21"/>
              </w:rPr>
            </w:pPr>
            <w:r>
              <w:rPr>
                <w:sz w:val="21"/>
              </w:rPr>
              <w:t>10</w:t>
            </w:r>
          </w:p>
        </w:tc>
        <w:tc>
          <w:tcPr>
            <w:tcW w:w="741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</w:trPr>
        <w:tc>
          <w:tcPr>
            <w:tcW w:w="1491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865" w:type="dxa"/>
            <w:gridSpan w:val="3"/>
          </w:tcPr>
          <w:p>
            <w:pPr>
              <w:pStyle w:val="9"/>
              <w:spacing w:before="34"/>
              <w:ind w:left="161"/>
              <w:rPr>
                <w:sz w:val="21"/>
              </w:rPr>
            </w:pPr>
            <w:r>
              <w:rPr>
                <w:sz w:val="21"/>
              </w:rPr>
              <w:t>操作者准备：根据病情准备器材，协助患者仰卧位，充分暴露</w:t>
            </w:r>
          </w:p>
          <w:p>
            <w:pPr>
              <w:pStyle w:val="9"/>
              <w:spacing w:before="38" w:line="253" w:lineRule="exact"/>
              <w:ind w:left="161"/>
              <w:rPr>
                <w:sz w:val="21"/>
              </w:rPr>
            </w:pPr>
            <w:r>
              <w:rPr>
                <w:sz w:val="21"/>
              </w:rPr>
              <w:t>颅骨部分</w:t>
            </w:r>
          </w:p>
        </w:tc>
        <w:tc>
          <w:tcPr>
            <w:tcW w:w="975" w:type="dxa"/>
          </w:tcPr>
          <w:p>
            <w:pPr>
              <w:pStyle w:val="9"/>
              <w:spacing w:before="170"/>
              <w:ind w:left="10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3</w:t>
            </w:r>
          </w:p>
        </w:tc>
        <w:tc>
          <w:tcPr>
            <w:tcW w:w="741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1" w:hRule="atLeast"/>
        </w:trPr>
        <w:tc>
          <w:tcPr>
            <w:tcW w:w="1491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865" w:type="dxa"/>
            <w:gridSpan w:val="3"/>
          </w:tcPr>
          <w:p>
            <w:pPr>
              <w:pStyle w:val="9"/>
              <w:spacing w:before="33"/>
              <w:ind w:left="161"/>
              <w:rPr>
                <w:sz w:val="21"/>
              </w:rPr>
            </w:pPr>
            <w:r>
              <w:rPr>
                <w:sz w:val="21"/>
              </w:rPr>
              <w:t>物品准备：基础治疗盘1套、无菌手套、10ml 注射器（局麻药</w:t>
            </w:r>
          </w:p>
          <w:p>
            <w:pPr>
              <w:pStyle w:val="9"/>
              <w:spacing w:before="8" w:line="300" w:lineRule="atLeast"/>
              <w:ind w:left="161" w:right="128"/>
              <w:rPr>
                <w:sz w:val="21"/>
              </w:rPr>
            </w:pPr>
            <w:r>
              <w:rPr>
                <w:w w:val="95"/>
                <w:sz w:val="21"/>
              </w:rPr>
              <w:t>物</w:t>
            </w:r>
            <w:r>
              <w:rPr>
                <w:spacing w:val="-104"/>
                <w:w w:val="95"/>
                <w:sz w:val="21"/>
              </w:rPr>
              <w:t>）</w:t>
            </w:r>
            <w:r>
              <w:rPr>
                <w:w w:val="95"/>
                <w:sz w:val="21"/>
              </w:rPr>
              <w:t xml:space="preserve">、颅骨牵引弓、安全手摇钻、牵引架、重锤及锤托、牵引 </w:t>
            </w:r>
            <w:r>
              <w:rPr>
                <w:sz w:val="21"/>
              </w:rPr>
              <w:t>绳</w:t>
            </w:r>
          </w:p>
        </w:tc>
        <w:tc>
          <w:tcPr>
            <w:tcW w:w="975" w:type="dxa"/>
          </w:tcPr>
          <w:p>
            <w:pPr>
              <w:pStyle w:val="9"/>
              <w:spacing w:before="2"/>
              <w:rPr>
                <w:rFonts w:ascii="Times New Roman"/>
                <w:sz w:val="28"/>
              </w:rPr>
            </w:pPr>
          </w:p>
          <w:p>
            <w:pPr>
              <w:pStyle w:val="9"/>
              <w:ind w:left="10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2</w:t>
            </w:r>
          </w:p>
        </w:tc>
        <w:tc>
          <w:tcPr>
            <w:tcW w:w="741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1535" w:hRule="atLeast"/>
        </w:trPr>
        <w:tc>
          <w:tcPr>
            <w:tcW w:w="1491" w:type="dxa"/>
            <w:vMerge w:val="restart"/>
          </w:tcPr>
          <w:p>
            <w:pPr>
              <w:pStyle w:val="9"/>
              <w:rPr>
                <w:rFonts w:ascii="Times New Roman"/>
                <w:sz w:val="20"/>
              </w:rPr>
            </w:pPr>
          </w:p>
          <w:p>
            <w:pPr>
              <w:pStyle w:val="9"/>
              <w:rPr>
                <w:rFonts w:ascii="Times New Roman"/>
                <w:sz w:val="20"/>
              </w:rPr>
            </w:pPr>
          </w:p>
          <w:p>
            <w:pPr>
              <w:pStyle w:val="9"/>
              <w:rPr>
                <w:rFonts w:ascii="Times New Roman"/>
                <w:sz w:val="20"/>
              </w:rPr>
            </w:pPr>
          </w:p>
          <w:p>
            <w:pPr>
              <w:pStyle w:val="9"/>
              <w:rPr>
                <w:rFonts w:ascii="Times New Roman"/>
                <w:sz w:val="20"/>
              </w:rPr>
            </w:pPr>
          </w:p>
          <w:p>
            <w:pPr>
              <w:pStyle w:val="9"/>
              <w:rPr>
                <w:rFonts w:ascii="Times New Roman"/>
                <w:sz w:val="20"/>
              </w:rPr>
            </w:pPr>
          </w:p>
          <w:p>
            <w:pPr>
              <w:pStyle w:val="9"/>
              <w:rPr>
                <w:rFonts w:ascii="Times New Roman"/>
                <w:sz w:val="20"/>
              </w:rPr>
            </w:pPr>
          </w:p>
          <w:p>
            <w:pPr>
              <w:pStyle w:val="9"/>
              <w:rPr>
                <w:rFonts w:ascii="Times New Roman"/>
                <w:sz w:val="20"/>
              </w:rPr>
            </w:pPr>
          </w:p>
          <w:p>
            <w:pPr>
              <w:pStyle w:val="9"/>
              <w:spacing w:before="8"/>
              <w:rPr>
                <w:rFonts w:ascii="Times New Roman"/>
                <w:sz w:val="24"/>
              </w:rPr>
            </w:pPr>
          </w:p>
          <w:p>
            <w:pPr>
              <w:pStyle w:val="9"/>
              <w:ind w:left="106"/>
              <w:rPr>
                <w:sz w:val="21"/>
              </w:rPr>
            </w:pPr>
            <w:r>
              <w:rPr>
                <w:sz w:val="21"/>
              </w:rPr>
              <w:t>操作过程</w:t>
            </w:r>
          </w:p>
        </w:tc>
        <w:tc>
          <w:tcPr>
            <w:tcW w:w="5865" w:type="dxa"/>
            <w:gridSpan w:val="3"/>
          </w:tcPr>
          <w:p>
            <w:pPr>
              <w:pStyle w:val="9"/>
              <w:spacing w:before="34"/>
              <w:ind w:left="161"/>
              <w:rPr>
                <w:sz w:val="21"/>
              </w:rPr>
            </w:pPr>
            <w:r>
              <w:rPr>
                <w:w w:val="95"/>
                <w:sz w:val="21"/>
              </w:rPr>
              <w:t>1</w:t>
            </w:r>
            <w:r>
              <w:rPr>
                <w:spacing w:val="-9"/>
                <w:w w:val="95"/>
                <w:sz w:val="21"/>
              </w:rPr>
              <w:t>.入钉点：双侧乳突的冠状线与鼻尖和枕骨隆突连线相交叉</w:t>
            </w:r>
            <w:r>
              <w:rPr>
                <w:w w:val="95"/>
                <w:sz w:val="21"/>
              </w:rPr>
              <w:t>（</w:t>
            </w:r>
          </w:p>
          <w:p>
            <w:pPr>
              <w:pStyle w:val="9"/>
              <w:spacing w:before="38" w:line="273" w:lineRule="auto"/>
              <w:ind w:left="161" w:right="99"/>
              <w:rPr>
                <w:sz w:val="21"/>
              </w:rPr>
            </w:pPr>
            <w:r>
              <w:rPr>
                <w:w w:val="95"/>
                <w:sz w:val="21"/>
              </w:rPr>
              <w:t>5分</w:t>
            </w:r>
            <w:r>
              <w:rPr>
                <w:spacing w:val="-65"/>
                <w:w w:val="95"/>
                <w:sz w:val="21"/>
              </w:rPr>
              <w:t>）</w:t>
            </w:r>
            <w:r>
              <w:rPr>
                <w:spacing w:val="-10"/>
                <w:w w:val="95"/>
                <w:sz w:val="21"/>
              </w:rPr>
              <w:t>，将颅骨牵引弓的交叉部对准两线交点</w:t>
            </w:r>
            <w:r>
              <w:rPr>
                <w:w w:val="95"/>
                <w:sz w:val="21"/>
              </w:rPr>
              <w:t>（5分</w:t>
            </w:r>
            <w:r>
              <w:rPr>
                <w:spacing w:val="-65"/>
                <w:w w:val="95"/>
                <w:sz w:val="21"/>
              </w:rPr>
              <w:t>）</w:t>
            </w:r>
            <w:r>
              <w:rPr>
                <w:spacing w:val="-14"/>
                <w:w w:val="95"/>
                <w:sz w:val="21"/>
              </w:rPr>
              <w:t xml:space="preserve">，两端钩尖 </w:t>
            </w:r>
            <w:r>
              <w:rPr>
                <w:spacing w:val="-16"/>
                <w:w w:val="95"/>
                <w:sz w:val="21"/>
              </w:rPr>
              <w:t>放在横线上充分撑开牵引弓，钩尖在横线上的落点作为入钉点</w:t>
            </w:r>
          </w:p>
          <w:p>
            <w:pPr>
              <w:pStyle w:val="9"/>
              <w:spacing w:before="1"/>
              <w:ind w:left="161"/>
              <w:rPr>
                <w:sz w:val="21"/>
              </w:rPr>
            </w:pPr>
            <w:r>
              <w:rPr>
                <w:spacing w:val="-1"/>
                <w:w w:val="99"/>
                <w:sz w:val="21"/>
              </w:rPr>
              <w:t>（</w:t>
            </w:r>
            <w:r>
              <w:rPr>
                <w:spacing w:val="1"/>
                <w:w w:val="99"/>
                <w:sz w:val="21"/>
              </w:rPr>
              <w:t>5</w:t>
            </w:r>
            <w:r>
              <w:rPr>
                <w:spacing w:val="-1"/>
                <w:w w:val="99"/>
                <w:sz w:val="21"/>
              </w:rPr>
              <w:t>分</w:t>
            </w:r>
            <w:r>
              <w:rPr>
                <w:spacing w:val="-104"/>
                <w:w w:val="99"/>
                <w:sz w:val="21"/>
              </w:rPr>
              <w:t>）</w:t>
            </w:r>
            <w:r>
              <w:rPr>
                <w:spacing w:val="-1"/>
                <w:w w:val="99"/>
                <w:sz w:val="21"/>
              </w:rPr>
              <w:t>；或者由两侧眉弓外侧作经两侧</w:t>
            </w:r>
            <w:r>
              <w:rPr>
                <w:spacing w:val="2"/>
                <w:sz w:val="21"/>
              </w:rPr>
              <w:t xml:space="preserve"> </w:t>
            </w:r>
            <w:r>
              <w:rPr>
                <w:spacing w:val="-1"/>
                <w:w w:val="99"/>
                <w:sz w:val="21"/>
              </w:rPr>
              <w:t>乳突的冠状线的垂线</w:t>
            </w:r>
          </w:p>
          <w:p>
            <w:pPr>
              <w:pStyle w:val="9"/>
              <w:spacing w:before="38" w:line="252" w:lineRule="exact"/>
              <w:ind w:left="161"/>
              <w:rPr>
                <w:sz w:val="21"/>
              </w:rPr>
            </w:pPr>
            <w:r>
              <w:rPr>
                <w:sz w:val="21"/>
              </w:rPr>
              <w:t>，交叉点即为入钉点。两种方法口述之一即得分</w:t>
            </w:r>
          </w:p>
        </w:tc>
        <w:tc>
          <w:tcPr>
            <w:tcW w:w="975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  <w:p>
            <w:pPr>
              <w:pStyle w:val="9"/>
              <w:rPr>
                <w:rFonts w:ascii="Times New Roman"/>
                <w:sz w:val="20"/>
              </w:rPr>
            </w:pPr>
          </w:p>
          <w:p>
            <w:pPr>
              <w:pStyle w:val="9"/>
              <w:spacing w:before="171"/>
              <w:ind w:left="150" w:right="140"/>
              <w:jc w:val="center"/>
              <w:rPr>
                <w:sz w:val="21"/>
              </w:rPr>
            </w:pPr>
            <w:r>
              <w:rPr>
                <w:sz w:val="21"/>
              </w:rPr>
              <w:t>15</w:t>
            </w:r>
          </w:p>
        </w:tc>
        <w:tc>
          <w:tcPr>
            <w:tcW w:w="741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491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865" w:type="dxa"/>
            <w:gridSpan w:val="3"/>
          </w:tcPr>
          <w:p>
            <w:pPr>
              <w:pStyle w:val="9"/>
              <w:spacing w:before="49"/>
              <w:ind w:left="161"/>
              <w:rPr>
                <w:sz w:val="21"/>
              </w:rPr>
            </w:pPr>
            <w:r>
              <w:rPr>
                <w:sz w:val="21"/>
              </w:rPr>
              <w:t>2.定位后局部麻醉，切开皮肤</w:t>
            </w:r>
          </w:p>
        </w:tc>
        <w:tc>
          <w:tcPr>
            <w:tcW w:w="975" w:type="dxa"/>
          </w:tcPr>
          <w:p>
            <w:pPr>
              <w:pStyle w:val="9"/>
              <w:spacing w:before="32"/>
              <w:ind w:left="10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41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1" w:hRule="atLeast"/>
        </w:trPr>
        <w:tc>
          <w:tcPr>
            <w:tcW w:w="1491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865" w:type="dxa"/>
            <w:gridSpan w:val="3"/>
          </w:tcPr>
          <w:p>
            <w:pPr>
              <w:pStyle w:val="9"/>
              <w:spacing w:before="35"/>
              <w:ind w:left="161"/>
              <w:rPr>
                <w:sz w:val="21"/>
              </w:rPr>
            </w:pPr>
            <w:r>
              <w:rPr>
                <w:sz w:val="21"/>
              </w:rPr>
              <w:t>3.使用安全钻在两侧各做一个颅骨钻孔，钻头方向与牵引弓钩</w:t>
            </w:r>
          </w:p>
          <w:p>
            <w:pPr>
              <w:pStyle w:val="9"/>
              <w:spacing w:before="7" w:line="300" w:lineRule="atLeast"/>
              <w:ind w:left="161" w:right="97"/>
              <w:rPr>
                <w:sz w:val="21"/>
              </w:rPr>
            </w:pPr>
            <w:r>
              <w:rPr>
                <w:spacing w:val="-5"/>
                <w:w w:val="95"/>
                <w:sz w:val="21"/>
              </w:rPr>
              <w:t>尖方向一致</w:t>
            </w:r>
            <w:r>
              <w:rPr>
                <w:w w:val="95"/>
                <w:sz w:val="21"/>
              </w:rPr>
              <w:t>（两侧各5分</w:t>
            </w:r>
            <w:r>
              <w:rPr>
                <w:spacing w:val="-65"/>
                <w:w w:val="95"/>
                <w:sz w:val="21"/>
              </w:rPr>
              <w:t>）</w:t>
            </w:r>
            <w:r>
              <w:rPr>
                <w:spacing w:val="-10"/>
                <w:w w:val="95"/>
                <w:sz w:val="21"/>
              </w:rPr>
              <w:t>，深达板障内，避免突破颅骨内板</w:t>
            </w:r>
            <w:r>
              <w:rPr>
                <w:w w:val="95"/>
                <w:sz w:val="21"/>
              </w:rPr>
              <w:t xml:space="preserve">（ </w:t>
            </w:r>
            <w:r>
              <w:rPr>
                <w:sz w:val="21"/>
              </w:rPr>
              <w:t>口述，得5分）</w:t>
            </w:r>
          </w:p>
        </w:tc>
        <w:tc>
          <w:tcPr>
            <w:tcW w:w="975" w:type="dxa"/>
          </w:tcPr>
          <w:p>
            <w:pPr>
              <w:pStyle w:val="9"/>
              <w:spacing w:before="1"/>
              <w:rPr>
                <w:rFonts w:ascii="Times New Roman"/>
                <w:sz w:val="28"/>
              </w:rPr>
            </w:pPr>
          </w:p>
          <w:p>
            <w:pPr>
              <w:pStyle w:val="9"/>
              <w:ind w:left="150" w:right="140"/>
              <w:jc w:val="center"/>
              <w:rPr>
                <w:sz w:val="21"/>
              </w:rPr>
            </w:pPr>
            <w:r>
              <w:rPr>
                <w:sz w:val="21"/>
              </w:rPr>
              <w:t>15</w:t>
            </w:r>
          </w:p>
        </w:tc>
        <w:tc>
          <w:tcPr>
            <w:tcW w:w="741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</w:trPr>
        <w:tc>
          <w:tcPr>
            <w:tcW w:w="1491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865" w:type="dxa"/>
            <w:gridSpan w:val="3"/>
          </w:tcPr>
          <w:p>
            <w:pPr>
              <w:pStyle w:val="9"/>
              <w:spacing w:before="35"/>
              <w:ind w:left="161"/>
              <w:rPr>
                <w:sz w:val="21"/>
              </w:rPr>
            </w:pPr>
            <w:r>
              <w:rPr>
                <w:sz w:val="21"/>
              </w:rPr>
              <w:t>4.安置牵引弓：将牵引弓上的钩尖各放入一个钻孔内（两侧各</w:t>
            </w:r>
          </w:p>
          <w:p>
            <w:pPr>
              <w:pStyle w:val="9"/>
              <w:spacing w:before="36" w:line="254" w:lineRule="exact"/>
              <w:ind w:left="161"/>
              <w:rPr>
                <w:sz w:val="21"/>
              </w:rPr>
            </w:pPr>
            <w:r>
              <w:rPr>
                <w:spacing w:val="-2"/>
                <w:w w:val="99"/>
                <w:sz w:val="21"/>
              </w:rPr>
              <w:t>5</w:t>
            </w:r>
            <w:r>
              <w:rPr>
                <w:spacing w:val="2"/>
                <w:w w:val="99"/>
                <w:sz w:val="21"/>
              </w:rPr>
              <w:t>分</w:t>
            </w:r>
            <w:r>
              <w:rPr>
                <w:spacing w:val="-104"/>
                <w:w w:val="99"/>
                <w:sz w:val="21"/>
              </w:rPr>
              <w:t>）</w:t>
            </w:r>
            <w:r>
              <w:rPr>
                <w:spacing w:val="-1"/>
                <w:w w:val="99"/>
                <w:sz w:val="21"/>
              </w:rPr>
              <w:t>，然后拧紧螺栓固定</w:t>
            </w:r>
            <w:r>
              <w:rPr>
                <w:spacing w:val="2"/>
                <w:w w:val="99"/>
                <w:sz w:val="21"/>
              </w:rPr>
              <w:t>（</w:t>
            </w:r>
            <w:r>
              <w:rPr>
                <w:spacing w:val="-2"/>
                <w:w w:val="99"/>
                <w:sz w:val="21"/>
              </w:rPr>
              <w:t>5</w:t>
            </w:r>
            <w:r>
              <w:rPr>
                <w:spacing w:val="-1"/>
                <w:w w:val="99"/>
                <w:sz w:val="21"/>
              </w:rPr>
              <w:t>分</w:t>
            </w:r>
            <w:r>
              <w:rPr>
                <w:w w:val="99"/>
                <w:sz w:val="21"/>
              </w:rPr>
              <w:t>）</w:t>
            </w:r>
          </w:p>
        </w:tc>
        <w:tc>
          <w:tcPr>
            <w:tcW w:w="975" w:type="dxa"/>
          </w:tcPr>
          <w:p>
            <w:pPr>
              <w:pStyle w:val="9"/>
              <w:spacing w:before="169"/>
              <w:ind w:left="150" w:right="140"/>
              <w:jc w:val="center"/>
              <w:rPr>
                <w:sz w:val="21"/>
              </w:rPr>
            </w:pPr>
            <w:r>
              <w:rPr>
                <w:sz w:val="21"/>
              </w:rPr>
              <w:t>15</w:t>
            </w:r>
          </w:p>
        </w:tc>
        <w:tc>
          <w:tcPr>
            <w:tcW w:w="741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4" w:hRule="atLeast"/>
        </w:trPr>
        <w:tc>
          <w:tcPr>
            <w:tcW w:w="1491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865" w:type="dxa"/>
            <w:gridSpan w:val="3"/>
          </w:tcPr>
          <w:p>
            <w:pPr>
              <w:pStyle w:val="9"/>
              <w:spacing w:before="35"/>
              <w:ind w:left="161"/>
              <w:rPr>
                <w:sz w:val="21"/>
              </w:rPr>
            </w:pPr>
            <w:r>
              <w:rPr>
                <w:sz w:val="21"/>
              </w:rPr>
              <w:t>5</w:t>
            </w:r>
            <w:r>
              <w:rPr>
                <w:spacing w:val="-3"/>
                <w:sz w:val="21"/>
              </w:rPr>
              <w:t>.将牵引架安放床头</w:t>
            </w:r>
            <w:r>
              <w:rPr>
                <w:sz w:val="21"/>
              </w:rPr>
              <w:t>（5分</w:t>
            </w:r>
            <w:r>
              <w:rPr>
                <w:spacing w:val="-66"/>
                <w:sz w:val="21"/>
              </w:rPr>
              <w:t>）</w:t>
            </w:r>
            <w:r>
              <w:rPr>
                <w:spacing w:val="-10"/>
                <w:sz w:val="21"/>
              </w:rPr>
              <w:t>；牵引绳绕过滑车，悬挂好重锤</w:t>
            </w:r>
            <w:r>
              <w:rPr>
                <w:sz w:val="21"/>
              </w:rPr>
              <w:t>（</w:t>
            </w:r>
          </w:p>
          <w:p>
            <w:pPr>
              <w:pStyle w:val="9"/>
              <w:spacing w:before="36" w:line="254" w:lineRule="exact"/>
              <w:ind w:left="161"/>
              <w:rPr>
                <w:sz w:val="21"/>
              </w:rPr>
            </w:pPr>
            <w:r>
              <w:rPr>
                <w:spacing w:val="-2"/>
                <w:w w:val="99"/>
                <w:sz w:val="21"/>
              </w:rPr>
              <w:t>5</w:t>
            </w:r>
            <w:r>
              <w:rPr>
                <w:spacing w:val="2"/>
                <w:w w:val="99"/>
                <w:sz w:val="21"/>
              </w:rPr>
              <w:t>分</w:t>
            </w:r>
            <w:r>
              <w:rPr>
                <w:spacing w:val="-104"/>
                <w:w w:val="99"/>
                <w:sz w:val="21"/>
              </w:rPr>
              <w:t>）</w:t>
            </w:r>
            <w:r>
              <w:rPr>
                <w:spacing w:val="-1"/>
                <w:w w:val="99"/>
                <w:sz w:val="21"/>
              </w:rPr>
              <w:t>；然后头高脚低位做好反向牵引（</w:t>
            </w:r>
            <w:r>
              <w:rPr>
                <w:spacing w:val="1"/>
                <w:w w:val="99"/>
                <w:sz w:val="21"/>
              </w:rPr>
              <w:t>5</w:t>
            </w:r>
            <w:r>
              <w:rPr>
                <w:spacing w:val="-1"/>
                <w:w w:val="99"/>
                <w:sz w:val="21"/>
              </w:rPr>
              <w:t>分</w:t>
            </w:r>
            <w:r>
              <w:rPr>
                <w:w w:val="99"/>
                <w:sz w:val="21"/>
              </w:rPr>
              <w:t>）</w:t>
            </w:r>
          </w:p>
        </w:tc>
        <w:tc>
          <w:tcPr>
            <w:tcW w:w="975" w:type="dxa"/>
          </w:tcPr>
          <w:p>
            <w:pPr>
              <w:pStyle w:val="9"/>
              <w:spacing w:before="169"/>
              <w:ind w:left="150" w:right="140"/>
              <w:jc w:val="center"/>
              <w:rPr>
                <w:sz w:val="21"/>
              </w:rPr>
            </w:pPr>
            <w:r>
              <w:rPr>
                <w:sz w:val="21"/>
              </w:rPr>
              <w:t>15</w:t>
            </w:r>
          </w:p>
        </w:tc>
        <w:tc>
          <w:tcPr>
            <w:tcW w:w="741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40" w:hRule="atLeast"/>
        </w:trPr>
        <w:tc>
          <w:tcPr>
            <w:tcW w:w="1491" w:type="dxa"/>
            <w:vMerge w:val="restart"/>
          </w:tcPr>
          <w:p>
            <w:pPr>
              <w:pStyle w:val="9"/>
              <w:spacing w:before="1"/>
              <w:rPr>
                <w:rFonts w:ascii="Times New Roman"/>
                <w:sz w:val="18"/>
              </w:rPr>
            </w:pPr>
          </w:p>
          <w:p>
            <w:pPr>
              <w:pStyle w:val="9"/>
              <w:ind w:left="106"/>
              <w:rPr>
                <w:sz w:val="21"/>
              </w:rPr>
            </w:pPr>
            <w:r>
              <w:rPr>
                <w:sz w:val="21"/>
              </w:rPr>
              <w:t>操作后处理</w:t>
            </w:r>
          </w:p>
        </w:tc>
        <w:tc>
          <w:tcPr>
            <w:tcW w:w="5865" w:type="dxa"/>
            <w:gridSpan w:val="3"/>
          </w:tcPr>
          <w:p>
            <w:pPr>
              <w:pStyle w:val="9"/>
              <w:spacing w:before="49"/>
              <w:ind w:left="161"/>
              <w:rPr>
                <w:sz w:val="21"/>
              </w:rPr>
            </w:pPr>
            <w:r>
              <w:rPr>
                <w:sz w:val="21"/>
              </w:rPr>
              <w:t>安置患者，告知患者及家属固定后注意事项</w:t>
            </w:r>
          </w:p>
        </w:tc>
        <w:tc>
          <w:tcPr>
            <w:tcW w:w="975" w:type="dxa"/>
          </w:tcPr>
          <w:p>
            <w:pPr>
              <w:pStyle w:val="9"/>
              <w:spacing w:before="32"/>
              <w:ind w:left="10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41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491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865" w:type="dxa"/>
            <w:gridSpan w:val="3"/>
          </w:tcPr>
          <w:p>
            <w:pPr>
              <w:pStyle w:val="9"/>
              <w:spacing w:before="50"/>
              <w:ind w:left="161"/>
              <w:rPr>
                <w:sz w:val="21"/>
              </w:rPr>
            </w:pPr>
            <w:r>
              <w:rPr>
                <w:sz w:val="21"/>
              </w:rPr>
              <w:t>物品复原整理，污物的处理</w:t>
            </w:r>
          </w:p>
        </w:tc>
        <w:tc>
          <w:tcPr>
            <w:tcW w:w="975" w:type="dxa"/>
          </w:tcPr>
          <w:p>
            <w:pPr>
              <w:pStyle w:val="9"/>
              <w:spacing w:before="33"/>
              <w:ind w:left="10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41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491" w:type="dxa"/>
            <w:vMerge w:val="restart"/>
          </w:tcPr>
          <w:p>
            <w:pPr>
              <w:pStyle w:val="9"/>
              <w:spacing w:before="1"/>
              <w:rPr>
                <w:rFonts w:ascii="Times New Roman"/>
                <w:sz w:val="18"/>
              </w:rPr>
            </w:pPr>
          </w:p>
          <w:p>
            <w:pPr>
              <w:pStyle w:val="9"/>
              <w:spacing w:before="1"/>
              <w:ind w:left="106"/>
              <w:rPr>
                <w:sz w:val="21"/>
              </w:rPr>
            </w:pPr>
            <w:r>
              <w:rPr>
                <w:sz w:val="21"/>
              </w:rPr>
              <w:t>总体评价</w:t>
            </w:r>
          </w:p>
        </w:tc>
        <w:tc>
          <w:tcPr>
            <w:tcW w:w="5865" w:type="dxa"/>
            <w:gridSpan w:val="3"/>
          </w:tcPr>
          <w:p>
            <w:pPr>
              <w:pStyle w:val="9"/>
              <w:spacing w:before="50"/>
              <w:ind w:left="161"/>
              <w:rPr>
                <w:sz w:val="21"/>
              </w:rPr>
            </w:pPr>
            <w:r>
              <w:rPr>
                <w:sz w:val="21"/>
              </w:rPr>
              <w:t>整个操作过程体现人文关怀</w:t>
            </w:r>
          </w:p>
        </w:tc>
        <w:tc>
          <w:tcPr>
            <w:tcW w:w="975" w:type="dxa"/>
          </w:tcPr>
          <w:p>
            <w:pPr>
              <w:pStyle w:val="9"/>
              <w:spacing w:before="33"/>
              <w:ind w:left="10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41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40" w:hRule="atLeast"/>
        </w:trPr>
        <w:tc>
          <w:tcPr>
            <w:tcW w:w="1491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865" w:type="dxa"/>
            <w:gridSpan w:val="3"/>
          </w:tcPr>
          <w:p>
            <w:pPr>
              <w:pStyle w:val="9"/>
              <w:spacing w:before="51"/>
              <w:ind w:left="161"/>
              <w:rPr>
                <w:sz w:val="21"/>
              </w:rPr>
            </w:pPr>
            <w:r>
              <w:rPr>
                <w:sz w:val="21"/>
              </w:rPr>
              <w:t>操作规范熟练，在规定时间内完成</w:t>
            </w:r>
          </w:p>
        </w:tc>
        <w:tc>
          <w:tcPr>
            <w:tcW w:w="975" w:type="dxa"/>
          </w:tcPr>
          <w:p>
            <w:pPr>
              <w:pStyle w:val="9"/>
              <w:spacing w:before="34"/>
              <w:ind w:left="10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41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14" w:hRule="atLeast"/>
        </w:trPr>
        <w:tc>
          <w:tcPr>
            <w:tcW w:w="1491" w:type="dxa"/>
          </w:tcPr>
          <w:p>
            <w:pPr>
              <w:pStyle w:val="9"/>
              <w:spacing w:before="171"/>
              <w:ind w:left="106"/>
              <w:rPr>
                <w:sz w:val="21"/>
              </w:rPr>
            </w:pPr>
            <w:r>
              <w:rPr>
                <w:sz w:val="21"/>
              </w:rPr>
              <w:t>操作后提问</w:t>
            </w:r>
          </w:p>
        </w:tc>
        <w:tc>
          <w:tcPr>
            <w:tcW w:w="5865" w:type="dxa"/>
            <w:gridSpan w:val="3"/>
          </w:tcPr>
          <w:p>
            <w:pPr>
              <w:pStyle w:val="9"/>
              <w:spacing w:before="34"/>
              <w:ind w:left="161"/>
              <w:rPr>
                <w:sz w:val="21"/>
              </w:rPr>
            </w:pPr>
            <w:r>
              <w:rPr>
                <w:sz w:val="21"/>
              </w:rPr>
              <w:t>该项操作的适应证、禁忌证、并发症和操作后宣教事项中任选</w:t>
            </w:r>
          </w:p>
          <w:p>
            <w:pPr>
              <w:pStyle w:val="9"/>
              <w:spacing w:before="38" w:line="252" w:lineRule="exact"/>
              <w:ind w:left="161"/>
              <w:rPr>
                <w:sz w:val="21"/>
              </w:rPr>
            </w:pPr>
            <w:r>
              <w:rPr>
                <w:sz w:val="21"/>
              </w:rPr>
              <w:t>2项提问</w:t>
            </w:r>
          </w:p>
        </w:tc>
        <w:tc>
          <w:tcPr>
            <w:tcW w:w="975" w:type="dxa"/>
          </w:tcPr>
          <w:p>
            <w:pPr>
              <w:pStyle w:val="9"/>
              <w:spacing w:before="171"/>
              <w:ind w:left="10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41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7356" w:type="dxa"/>
            <w:gridSpan w:val="4"/>
          </w:tcPr>
          <w:p>
            <w:pPr>
              <w:pStyle w:val="9"/>
              <w:tabs>
                <w:tab w:val="left" w:pos="430"/>
              </w:tabs>
              <w:spacing w:before="32"/>
              <w:ind w:left="10"/>
              <w:jc w:val="center"/>
              <w:rPr>
                <w:sz w:val="21"/>
              </w:rPr>
            </w:pPr>
            <w:r>
              <w:rPr>
                <w:sz w:val="21"/>
              </w:rPr>
              <w:t>合</w:t>
            </w:r>
            <w:r>
              <w:rPr>
                <w:sz w:val="21"/>
              </w:rPr>
              <w:tab/>
            </w:r>
            <w:r>
              <w:rPr>
                <w:sz w:val="21"/>
              </w:rPr>
              <w:t>计</w:t>
            </w:r>
          </w:p>
        </w:tc>
        <w:tc>
          <w:tcPr>
            <w:tcW w:w="975" w:type="dxa"/>
          </w:tcPr>
          <w:p>
            <w:pPr>
              <w:pStyle w:val="9"/>
              <w:spacing w:before="32"/>
              <w:ind w:left="150" w:right="140"/>
              <w:jc w:val="center"/>
              <w:rPr>
                <w:sz w:val="21"/>
              </w:rPr>
            </w:pPr>
            <w:r>
              <w:rPr>
                <w:sz w:val="21"/>
              </w:rPr>
              <w:t>110</w:t>
            </w:r>
          </w:p>
        </w:tc>
        <w:tc>
          <w:tcPr>
            <w:tcW w:w="741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</w:tbl>
    <w:p>
      <w:pPr>
        <w:spacing w:after="0"/>
        <w:rPr>
          <w:rFonts w:ascii="Times New Roman"/>
          <w:sz w:val="20"/>
        </w:rPr>
        <w:sectPr>
          <w:headerReference r:id="rId20" w:type="default"/>
          <w:pgSz w:w="11910" w:h="16840"/>
          <w:pgMar w:top="2100" w:right="700" w:bottom="2520" w:left="700" w:header="1470" w:footer="2282" w:gutter="0"/>
          <w:cols w:space="720" w:num="1"/>
        </w:sectPr>
      </w:pPr>
    </w:p>
    <w:p>
      <w:pPr>
        <w:pStyle w:val="2"/>
        <w:spacing w:before="9"/>
        <w:jc w:val="center"/>
        <w:rPr>
          <w:rFonts w:ascii="Times New Roman"/>
          <w:b w:val="0"/>
          <w:sz w:val="4"/>
        </w:rPr>
      </w:pPr>
      <w:r>
        <w:t>膝关节稳定性的基本体格检查</w:t>
      </w:r>
    </w:p>
    <w:tbl>
      <w:tblPr>
        <w:tblStyle w:val="5"/>
        <w:tblW w:w="0" w:type="auto"/>
        <w:tblInd w:w="32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68"/>
        <w:gridCol w:w="3387"/>
        <w:gridCol w:w="1272"/>
        <w:gridCol w:w="1893"/>
        <w:gridCol w:w="949"/>
        <w:gridCol w:w="7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68" w:type="dxa"/>
          </w:tcPr>
          <w:p>
            <w:pPr>
              <w:pStyle w:val="9"/>
              <w:spacing w:before="89"/>
              <w:ind w:right="405"/>
              <w:jc w:val="right"/>
              <w:rPr>
                <w:sz w:val="21"/>
              </w:rPr>
            </w:pPr>
            <w:r>
              <w:rPr>
                <w:w w:val="95"/>
                <w:sz w:val="21"/>
              </w:rPr>
              <w:t>考生姓名</w:t>
            </w:r>
          </w:p>
        </w:tc>
        <w:tc>
          <w:tcPr>
            <w:tcW w:w="3387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  <w:tc>
          <w:tcPr>
            <w:tcW w:w="1272" w:type="dxa"/>
          </w:tcPr>
          <w:p>
            <w:pPr>
              <w:pStyle w:val="9"/>
              <w:spacing w:before="89"/>
              <w:ind w:left="194" w:right="188"/>
              <w:jc w:val="center"/>
              <w:rPr>
                <w:rFonts w:hint="eastAsia" w:eastAsia="宋体"/>
                <w:sz w:val="21"/>
                <w:lang w:eastAsia="zh-CN"/>
              </w:rPr>
            </w:pPr>
            <w:r>
              <w:rPr>
                <w:rFonts w:hint="eastAsia"/>
                <w:sz w:val="21"/>
                <w:lang w:eastAsia="zh-CN"/>
              </w:rPr>
              <w:t>终身码</w:t>
            </w:r>
          </w:p>
        </w:tc>
        <w:tc>
          <w:tcPr>
            <w:tcW w:w="3549" w:type="dxa"/>
            <w:gridSpan w:val="3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68" w:type="dxa"/>
          </w:tcPr>
          <w:p>
            <w:pPr>
              <w:pStyle w:val="9"/>
              <w:spacing w:before="91"/>
              <w:ind w:right="405"/>
              <w:jc w:val="right"/>
              <w:rPr>
                <w:sz w:val="21"/>
              </w:rPr>
            </w:pPr>
            <w:r>
              <w:rPr>
                <w:w w:val="95"/>
                <w:sz w:val="21"/>
              </w:rPr>
              <w:t>培训学科</w:t>
            </w:r>
          </w:p>
        </w:tc>
        <w:tc>
          <w:tcPr>
            <w:tcW w:w="3387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  <w:tc>
          <w:tcPr>
            <w:tcW w:w="1272" w:type="dxa"/>
          </w:tcPr>
          <w:p>
            <w:pPr>
              <w:pStyle w:val="9"/>
              <w:spacing w:before="91"/>
              <w:ind w:left="194" w:right="188"/>
              <w:jc w:val="center"/>
              <w:rPr>
                <w:sz w:val="21"/>
              </w:rPr>
            </w:pPr>
            <w:r>
              <w:rPr>
                <w:sz w:val="21"/>
              </w:rPr>
              <w:t>考核基地</w:t>
            </w:r>
          </w:p>
        </w:tc>
        <w:tc>
          <w:tcPr>
            <w:tcW w:w="3549" w:type="dxa"/>
            <w:gridSpan w:val="3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3" w:hRule="atLeast"/>
        </w:trPr>
        <w:tc>
          <w:tcPr>
            <w:tcW w:w="1668" w:type="dxa"/>
          </w:tcPr>
          <w:p>
            <w:pPr>
              <w:pStyle w:val="9"/>
              <w:spacing w:before="90"/>
              <w:ind w:right="405"/>
              <w:jc w:val="right"/>
              <w:rPr>
                <w:sz w:val="21"/>
              </w:rPr>
            </w:pPr>
            <w:r>
              <w:rPr>
                <w:w w:val="95"/>
                <w:sz w:val="21"/>
              </w:rPr>
              <w:t>考核时间</w:t>
            </w:r>
          </w:p>
        </w:tc>
        <w:tc>
          <w:tcPr>
            <w:tcW w:w="8208" w:type="dxa"/>
            <w:gridSpan w:val="5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</w:trPr>
        <w:tc>
          <w:tcPr>
            <w:tcW w:w="1668" w:type="dxa"/>
          </w:tcPr>
          <w:p>
            <w:pPr>
              <w:pStyle w:val="9"/>
              <w:spacing w:before="46"/>
              <w:ind w:right="400"/>
              <w:jc w:val="right"/>
              <w:rPr>
                <w:b/>
                <w:sz w:val="21"/>
              </w:rPr>
            </w:pPr>
            <w:r>
              <w:rPr>
                <w:b/>
                <w:w w:val="95"/>
                <w:sz w:val="21"/>
              </w:rPr>
              <w:t>评分项目</w:t>
            </w:r>
          </w:p>
        </w:tc>
        <w:tc>
          <w:tcPr>
            <w:tcW w:w="6552" w:type="dxa"/>
            <w:gridSpan w:val="3"/>
          </w:tcPr>
          <w:p>
            <w:pPr>
              <w:pStyle w:val="9"/>
              <w:spacing w:before="46"/>
              <w:ind w:left="2835" w:right="2823"/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>评分要素</w:t>
            </w:r>
          </w:p>
        </w:tc>
        <w:tc>
          <w:tcPr>
            <w:tcW w:w="949" w:type="dxa"/>
          </w:tcPr>
          <w:p>
            <w:pPr>
              <w:pStyle w:val="9"/>
              <w:spacing w:before="46"/>
              <w:ind w:left="136" w:right="127"/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>标准分</w:t>
            </w:r>
          </w:p>
        </w:tc>
        <w:tc>
          <w:tcPr>
            <w:tcW w:w="707" w:type="dxa"/>
          </w:tcPr>
          <w:p>
            <w:pPr>
              <w:pStyle w:val="9"/>
              <w:spacing w:before="46"/>
              <w:ind w:left="142"/>
              <w:rPr>
                <w:b/>
                <w:sz w:val="21"/>
              </w:rPr>
            </w:pPr>
            <w:r>
              <w:rPr>
                <w:b/>
                <w:sz w:val="21"/>
              </w:rPr>
              <w:t>得分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14" w:hRule="atLeast"/>
        </w:trPr>
        <w:tc>
          <w:tcPr>
            <w:tcW w:w="1668" w:type="dxa"/>
          </w:tcPr>
          <w:p>
            <w:pPr>
              <w:pStyle w:val="9"/>
              <w:spacing w:before="171"/>
              <w:ind w:left="107"/>
              <w:rPr>
                <w:sz w:val="21"/>
              </w:rPr>
            </w:pPr>
            <w:r>
              <w:rPr>
                <w:sz w:val="21"/>
              </w:rPr>
              <w:t>操作判断</w:t>
            </w:r>
          </w:p>
        </w:tc>
        <w:tc>
          <w:tcPr>
            <w:tcW w:w="6552" w:type="dxa"/>
            <w:gridSpan w:val="3"/>
          </w:tcPr>
          <w:p>
            <w:pPr>
              <w:pStyle w:val="9"/>
              <w:spacing w:before="34"/>
              <w:ind w:left="160"/>
              <w:rPr>
                <w:sz w:val="21"/>
              </w:rPr>
            </w:pPr>
            <w:r>
              <w:rPr>
                <w:sz w:val="21"/>
              </w:rPr>
              <w:t>根据题干判断该做何种技能操作，判断正确得 5 分，判断错误不得</w:t>
            </w:r>
          </w:p>
          <w:p>
            <w:pPr>
              <w:pStyle w:val="9"/>
              <w:spacing w:before="38" w:line="253" w:lineRule="exact"/>
              <w:ind w:left="160"/>
              <w:rPr>
                <w:sz w:val="21"/>
              </w:rPr>
            </w:pPr>
            <w:r>
              <w:rPr>
                <w:sz w:val="21"/>
              </w:rPr>
              <w:t>分，由考官告知其正确操作项目，考生进行技能操作</w:t>
            </w:r>
          </w:p>
        </w:tc>
        <w:tc>
          <w:tcPr>
            <w:tcW w:w="949" w:type="dxa"/>
          </w:tcPr>
          <w:p>
            <w:pPr>
              <w:pStyle w:val="9"/>
              <w:spacing w:before="171"/>
              <w:ind w:left="10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07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27" w:hRule="atLeast"/>
        </w:trPr>
        <w:tc>
          <w:tcPr>
            <w:tcW w:w="1668" w:type="dxa"/>
            <w:vMerge w:val="restart"/>
          </w:tcPr>
          <w:p>
            <w:pPr>
              <w:pStyle w:val="9"/>
              <w:rPr>
                <w:rFonts w:ascii="Times New Roman"/>
                <w:sz w:val="20"/>
              </w:rPr>
            </w:pPr>
          </w:p>
          <w:p>
            <w:pPr>
              <w:pStyle w:val="9"/>
              <w:rPr>
                <w:rFonts w:ascii="Times New Roman"/>
                <w:sz w:val="20"/>
              </w:rPr>
            </w:pPr>
          </w:p>
          <w:p>
            <w:pPr>
              <w:pStyle w:val="9"/>
              <w:spacing w:before="179"/>
              <w:ind w:left="107"/>
              <w:rPr>
                <w:sz w:val="21"/>
              </w:rPr>
            </w:pPr>
            <w:r>
              <w:rPr>
                <w:sz w:val="21"/>
              </w:rPr>
              <w:t>操作前准备</w:t>
            </w:r>
          </w:p>
        </w:tc>
        <w:tc>
          <w:tcPr>
            <w:tcW w:w="6552" w:type="dxa"/>
            <w:gridSpan w:val="3"/>
          </w:tcPr>
          <w:p>
            <w:pPr>
              <w:pStyle w:val="9"/>
              <w:spacing w:before="34" w:line="273" w:lineRule="auto"/>
              <w:ind w:left="160" w:right="81"/>
              <w:jc w:val="both"/>
              <w:rPr>
                <w:sz w:val="21"/>
              </w:rPr>
            </w:pPr>
            <w:r>
              <w:rPr>
                <w:sz w:val="21"/>
              </w:rPr>
              <w:t>患者准备：向患者及家属解释操作的目的及必要性、可能的风险和需配合的事项，安慰患者，消除紧张情绪。评估患者全身情况及一般状</w:t>
            </w:r>
            <w:r>
              <w:rPr>
                <w:w w:val="95"/>
                <w:sz w:val="21"/>
              </w:rPr>
              <w:t>态。评估膝关节的局部肿胀情况，判断肢端感觉、运动及血供情况。</w:t>
            </w:r>
          </w:p>
          <w:p>
            <w:pPr>
              <w:pStyle w:val="9"/>
              <w:spacing w:before="1" w:line="252" w:lineRule="exact"/>
              <w:ind w:left="160"/>
              <w:rPr>
                <w:sz w:val="21"/>
              </w:rPr>
            </w:pPr>
            <w:r>
              <w:rPr>
                <w:sz w:val="21"/>
              </w:rPr>
              <w:t>口述，缺1项扣3分</w:t>
            </w:r>
          </w:p>
        </w:tc>
        <w:tc>
          <w:tcPr>
            <w:tcW w:w="949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  <w:p>
            <w:pPr>
              <w:pStyle w:val="9"/>
              <w:spacing w:before="6"/>
              <w:rPr>
                <w:rFonts w:ascii="Times New Roman"/>
                <w:sz w:val="21"/>
              </w:rPr>
            </w:pPr>
          </w:p>
          <w:p>
            <w:pPr>
              <w:pStyle w:val="9"/>
              <w:ind w:left="137" w:right="127"/>
              <w:jc w:val="center"/>
              <w:rPr>
                <w:sz w:val="21"/>
              </w:rPr>
            </w:pPr>
            <w:r>
              <w:rPr>
                <w:sz w:val="21"/>
              </w:rPr>
              <w:t>10</w:t>
            </w:r>
          </w:p>
        </w:tc>
        <w:tc>
          <w:tcPr>
            <w:tcW w:w="707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3" w:hRule="atLeast"/>
        </w:trPr>
        <w:tc>
          <w:tcPr>
            <w:tcW w:w="1668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552" w:type="dxa"/>
            <w:gridSpan w:val="3"/>
          </w:tcPr>
          <w:p>
            <w:pPr>
              <w:pStyle w:val="9"/>
              <w:spacing w:before="36" w:line="257" w:lineRule="exact"/>
              <w:ind w:left="160"/>
              <w:rPr>
                <w:sz w:val="21"/>
              </w:rPr>
            </w:pPr>
            <w:r>
              <w:rPr>
                <w:sz w:val="21"/>
              </w:rPr>
              <w:t>操作者准备：根据病情准备器材，协助患者取卧位，充分暴露膝关节</w:t>
            </w:r>
          </w:p>
        </w:tc>
        <w:tc>
          <w:tcPr>
            <w:tcW w:w="949" w:type="dxa"/>
          </w:tcPr>
          <w:p>
            <w:pPr>
              <w:pStyle w:val="9"/>
              <w:spacing w:before="20"/>
              <w:ind w:left="10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07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35" w:hRule="atLeast"/>
        </w:trPr>
        <w:tc>
          <w:tcPr>
            <w:tcW w:w="1668" w:type="dxa"/>
            <w:vMerge w:val="restart"/>
          </w:tcPr>
          <w:p>
            <w:pPr>
              <w:pStyle w:val="9"/>
              <w:rPr>
                <w:rFonts w:ascii="Times New Roman"/>
                <w:sz w:val="20"/>
              </w:rPr>
            </w:pPr>
          </w:p>
          <w:p>
            <w:pPr>
              <w:pStyle w:val="9"/>
              <w:rPr>
                <w:rFonts w:ascii="Times New Roman"/>
                <w:sz w:val="20"/>
              </w:rPr>
            </w:pPr>
          </w:p>
          <w:p>
            <w:pPr>
              <w:pStyle w:val="9"/>
              <w:rPr>
                <w:rFonts w:ascii="Times New Roman"/>
                <w:sz w:val="20"/>
              </w:rPr>
            </w:pPr>
          </w:p>
          <w:p>
            <w:pPr>
              <w:pStyle w:val="9"/>
              <w:rPr>
                <w:rFonts w:ascii="Times New Roman"/>
                <w:sz w:val="20"/>
              </w:rPr>
            </w:pPr>
          </w:p>
          <w:p>
            <w:pPr>
              <w:pStyle w:val="9"/>
              <w:rPr>
                <w:rFonts w:ascii="Times New Roman"/>
                <w:sz w:val="20"/>
              </w:rPr>
            </w:pPr>
          </w:p>
          <w:p>
            <w:pPr>
              <w:pStyle w:val="9"/>
              <w:rPr>
                <w:rFonts w:ascii="Times New Roman"/>
                <w:sz w:val="20"/>
              </w:rPr>
            </w:pPr>
          </w:p>
          <w:p>
            <w:pPr>
              <w:pStyle w:val="9"/>
              <w:rPr>
                <w:rFonts w:ascii="Times New Roman"/>
                <w:sz w:val="20"/>
              </w:rPr>
            </w:pPr>
          </w:p>
          <w:p>
            <w:pPr>
              <w:pStyle w:val="9"/>
              <w:rPr>
                <w:rFonts w:ascii="Times New Roman"/>
                <w:sz w:val="20"/>
              </w:rPr>
            </w:pPr>
          </w:p>
          <w:p>
            <w:pPr>
              <w:pStyle w:val="9"/>
              <w:rPr>
                <w:rFonts w:ascii="Times New Roman"/>
                <w:sz w:val="20"/>
              </w:rPr>
            </w:pPr>
          </w:p>
          <w:p>
            <w:pPr>
              <w:pStyle w:val="9"/>
              <w:rPr>
                <w:rFonts w:ascii="Times New Roman"/>
                <w:sz w:val="20"/>
              </w:rPr>
            </w:pPr>
          </w:p>
          <w:p>
            <w:pPr>
              <w:pStyle w:val="9"/>
              <w:rPr>
                <w:rFonts w:ascii="Times New Roman"/>
                <w:sz w:val="20"/>
              </w:rPr>
            </w:pPr>
          </w:p>
          <w:p>
            <w:pPr>
              <w:pStyle w:val="9"/>
              <w:spacing w:before="7"/>
              <w:rPr>
                <w:rFonts w:ascii="Times New Roman"/>
                <w:sz w:val="24"/>
              </w:rPr>
            </w:pPr>
          </w:p>
          <w:p>
            <w:pPr>
              <w:pStyle w:val="9"/>
              <w:spacing w:before="1"/>
              <w:ind w:left="107"/>
              <w:rPr>
                <w:sz w:val="21"/>
              </w:rPr>
            </w:pPr>
            <w:r>
              <w:rPr>
                <w:sz w:val="21"/>
              </w:rPr>
              <w:t>操作过程</w:t>
            </w:r>
          </w:p>
        </w:tc>
        <w:tc>
          <w:tcPr>
            <w:tcW w:w="6552" w:type="dxa"/>
            <w:gridSpan w:val="3"/>
          </w:tcPr>
          <w:p>
            <w:pPr>
              <w:pStyle w:val="9"/>
              <w:spacing w:before="34"/>
              <w:ind w:left="160"/>
              <w:rPr>
                <w:sz w:val="21"/>
              </w:rPr>
            </w:pPr>
            <w:r>
              <w:rPr>
                <w:sz w:val="21"/>
              </w:rPr>
              <w:t>1.侧方应力试验（以下各要点均为5分）</w:t>
            </w:r>
          </w:p>
          <w:p>
            <w:pPr>
              <w:pStyle w:val="9"/>
              <w:numPr>
                <w:ilvl w:val="0"/>
                <w:numId w:val="1"/>
              </w:numPr>
              <w:tabs>
                <w:tab w:val="left" w:pos="623"/>
              </w:tabs>
              <w:spacing w:before="38" w:after="0" w:line="240" w:lineRule="auto"/>
              <w:ind w:left="622" w:right="0" w:hanging="525"/>
              <w:jc w:val="left"/>
              <w:rPr>
                <w:sz w:val="21"/>
              </w:rPr>
            </w:pPr>
            <w:r>
              <w:rPr>
                <w:sz w:val="21"/>
              </w:rPr>
              <w:t>最好于痛点局麻后操作（口述即可）</w:t>
            </w:r>
          </w:p>
          <w:p>
            <w:pPr>
              <w:pStyle w:val="9"/>
              <w:numPr>
                <w:ilvl w:val="0"/>
                <w:numId w:val="1"/>
              </w:numPr>
              <w:tabs>
                <w:tab w:val="left" w:pos="623"/>
              </w:tabs>
              <w:spacing w:before="38" w:after="0" w:line="273" w:lineRule="auto"/>
              <w:ind w:left="98" w:right="143" w:firstLine="0"/>
              <w:jc w:val="left"/>
              <w:rPr>
                <w:sz w:val="21"/>
              </w:rPr>
            </w:pPr>
            <w:r>
              <w:rPr>
                <w:spacing w:val="-1"/>
                <w:sz w:val="21"/>
              </w:rPr>
              <w:t xml:space="preserve">膝关节完全伸直位及屈曲 </w:t>
            </w:r>
            <w:r>
              <w:rPr>
                <w:sz w:val="21"/>
              </w:rPr>
              <w:t>20°～30°位置下行被动膝内翻及膝外翻动作</w:t>
            </w:r>
          </w:p>
          <w:p>
            <w:pPr>
              <w:pStyle w:val="9"/>
              <w:numPr>
                <w:ilvl w:val="0"/>
                <w:numId w:val="1"/>
              </w:numPr>
              <w:tabs>
                <w:tab w:val="left" w:pos="623"/>
              </w:tabs>
              <w:spacing w:before="1" w:after="0" w:line="252" w:lineRule="exact"/>
              <w:ind w:left="622" w:right="0" w:hanging="525"/>
              <w:jc w:val="left"/>
              <w:rPr>
                <w:sz w:val="21"/>
              </w:rPr>
            </w:pPr>
            <w:r>
              <w:rPr>
                <w:sz w:val="21"/>
              </w:rPr>
              <w:t>与对侧进行比较</w:t>
            </w:r>
          </w:p>
        </w:tc>
        <w:tc>
          <w:tcPr>
            <w:tcW w:w="949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  <w:p>
            <w:pPr>
              <w:pStyle w:val="9"/>
              <w:rPr>
                <w:rFonts w:ascii="Times New Roman"/>
                <w:sz w:val="20"/>
              </w:rPr>
            </w:pPr>
          </w:p>
          <w:p>
            <w:pPr>
              <w:pStyle w:val="9"/>
              <w:spacing w:before="172"/>
              <w:ind w:left="137" w:right="127"/>
              <w:jc w:val="center"/>
              <w:rPr>
                <w:sz w:val="21"/>
              </w:rPr>
            </w:pPr>
            <w:r>
              <w:rPr>
                <w:sz w:val="21"/>
              </w:rPr>
              <w:t>15</w:t>
            </w:r>
          </w:p>
        </w:tc>
        <w:tc>
          <w:tcPr>
            <w:tcW w:w="707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35" w:hRule="atLeast"/>
        </w:trPr>
        <w:tc>
          <w:tcPr>
            <w:tcW w:w="1668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552" w:type="dxa"/>
            <w:gridSpan w:val="3"/>
          </w:tcPr>
          <w:p>
            <w:pPr>
              <w:pStyle w:val="9"/>
              <w:spacing w:before="35"/>
              <w:ind w:left="160"/>
              <w:rPr>
                <w:sz w:val="21"/>
              </w:rPr>
            </w:pPr>
            <w:r>
              <w:rPr>
                <w:sz w:val="21"/>
              </w:rPr>
              <w:t>2.抽屉试验</w:t>
            </w:r>
          </w:p>
          <w:p>
            <w:pPr>
              <w:pStyle w:val="9"/>
              <w:numPr>
                <w:ilvl w:val="0"/>
                <w:numId w:val="2"/>
              </w:numPr>
              <w:tabs>
                <w:tab w:val="left" w:pos="623"/>
              </w:tabs>
              <w:spacing w:before="38" w:after="0" w:line="240" w:lineRule="auto"/>
              <w:ind w:left="622" w:right="0" w:hanging="525"/>
              <w:jc w:val="left"/>
              <w:rPr>
                <w:sz w:val="21"/>
              </w:rPr>
            </w:pPr>
            <w:r>
              <w:rPr>
                <w:sz w:val="21"/>
              </w:rPr>
              <w:t>建议在麻醉下操作（口述即可得5分）</w:t>
            </w:r>
          </w:p>
          <w:p>
            <w:pPr>
              <w:pStyle w:val="9"/>
              <w:numPr>
                <w:ilvl w:val="0"/>
                <w:numId w:val="2"/>
              </w:numPr>
              <w:tabs>
                <w:tab w:val="left" w:pos="623"/>
              </w:tabs>
              <w:spacing w:before="36" w:after="0" w:line="273" w:lineRule="auto"/>
              <w:ind w:left="98" w:right="98" w:firstLine="0"/>
              <w:jc w:val="left"/>
              <w:rPr>
                <w:sz w:val="21"/>
              </w:rPr>
            </w:pPr>
            <w:r>
              <w:rPr>
                <w:sz w:val="21"/>
              </w:rPr>
              <w:t>膝关节屈曲</w:t>
            </w:r>
            <w:r>
              <w:rPr>
                <w:spacing w:val="-5"/>
                <w:sz w:val="21"/>
              </w:rPr>
              <w:t>90</w:t>
            </w:r>
            <w:r>
              <w:rPr>
                <w:spacing w:val="-6"/>
                <w:sz w:val="21"/>
              </w:rPr>
              <w:t>°，小腿垂下，检查者双手握住胫骨上段作拉前</w:t>
            </w:r>
            <w:r>
              <w:rPr>
                <w:spacing w:val="-2"/>
                <w:w w:val="99"/>
                <w:sz w:val="21"/>
              </w:rPr>
              <w:t>及推后动作</w:t>
            </w:r>
            <w:r>
              <w:rPr>
                <w:spacing w:val="-1"/>
                <w:w w:val="99"/>
                <w:sz w:val="21"/>
              </w:rPr>
              <w:t>（</w:t>
            </w:r>
            <w:r>
              <w:rPr>
                <w:spacing w:val="1"/>
                <w:w w:val="99"/>
                <w:sz w:val="21"/>
              </w:rPr>
              <w:t>5</w:t>
            </w:r>
            <w:r>
              <w:rPr>
                <w:spacing w:val="-1"/>
                <w:w w:val="99"/>
                <w:sz w:val="21"/>
              </w:rPr>
              <w:t>分</w:t>
            </w:r>
            <w:r>
              <w:rPr>
                <w:spacing w:val="-104"/>
                <w:w w:val="99"/>
                <w:sz w:val="21"/>
              </w:rPr>
              <w:t>）</w:t>
            </w:r>
            <w:r>
              <w:rPr>
                <w:spacing w:val="-1"/>
                <w:w w:val="99"/>
                <w:sz w:val="21"/>
              </w:rPr>
              <w:t>，注意胫骨结节前后移动</w:t>
            </w:r>
            <w:r>
              <w:rPr>
                <w:spacing w:val="2"/>
                <w:w w:val="99"/>
                <w:sz w:val="21"/>
              </w:rPr>
              <w:t>（</w:t>
            </w:r>
            <w:r>
              <w:rPr>
                <w:spacing w:val="-1"/>
                <w:w w:val="99"/>
                <w:sz w:val="21"/>
              </w:rPr>
              <w:t>口述即可得</w:t>
            </w:r>
            <w:r>
              <w:rPr>
                <w:spacing w:val="-2"/>
                <w:w w:val="99"/>
                <w:sz w:val="21"/>
              </w:rPr>
              <w:t>5</w:t>
            </w:r>
            <w:r>
              <w:rPr>
                <w:spacing w:val="-1"/>
                <w:w w:val="99"/>
                <w:sz w:val="21"/>
              </w:rPr>
              <w:t>分</w:t>
            </w:r>
            <w:r>
              <w:rPr>
                <w:w w:val="99"/>
                <w:sz w:val="21"/>
              </w:rPr>
              <w:t>）</w:t>
            </w:r>
          </w:p>
          <w:p>
            <w:pPr>
              <w:pStyle w:val="9"/>
              <w:numPr>
                <w:ilvl w:val="0"/>
                <w:numId w:val="2"/>
              </w:numPr>
              <w:tabs>
                <w:tab w:val="left" w:pos="623"/>
              </w:tabs>
              <w:spacing w:before="0" w:after="0" w:line="254" w:lineRule="exact"/>
              <w:ind w:left="622" w:right="0" w:hanging="525"/>
              <w:jc w:val="left"/>
              <w:rPr>
                <w:sz w:val="21"/>
              </w:rPr>
            </w:pPr>
            <w:r>
              <w:rPr>
                <w:sz w:val="21"/>
              </w:rPr>
              <w:t>与健侧进行比较（5分）</w:t>
            </w:r>
          </w:p>
        </w:tc>
        <w:tc>
          <w:tcPr>
            <w:tcW w:w="949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  <w:p>
            <w:pPr>
              <w:pStyle w:val="9"/>
              <w:rPr>
                <w:rFonts w:ascii="Times New Roman"/>
                <w:sz w:val="20"/>
              </w:rPr>
            </w:pPr>
          </w:p>
          <w:p>
            <w:pPr>
              <w:pStyle w:val="9"/>
              <w:spacing w:before="170"/>
              <w:ind w:left="137" w:right="127"/>
              <w:jc w:val="center"/>
              <w:rPr>
                <w:sz w:val="21"/>
              </w:rPr>
            </w:pPr>
            <w:r>
              <w:rPr>
                <w:sz w:val="21"/>
              </w:rPr>
              <w:t>20</w:t>
            </w:r>
          </w:p>
        </w:tc>
        <w:tc>
          <w:tcPr>
            <w:tcW w:w="707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9" w:hRule="atLeast"/>
        </w:trPr>
        <w:tc>
          <w:tcPr>
            <w:tcW w:w="1668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552" w:type="dxa"/>
            <w:gridSpan w:val="3"/>
          </w:tcPr>
          <w:p>
            <w:pPr>
              <w:pStyle w:val="9"/>
              <w:spacing w:before="33"/>
              <w:ind w:left="160"/>
              <w:rPr>
                <w:sz w:val="21"/>
              </w:rPr>
            </w:pPr>
            <w:r>
              <w:rPr>
                <w:sz w:val="21"/>
              </w:rPr>
              <w:t>3.半月板旋转试验</w:t>
            </w:r>
          </w:p>
          <w:p>
            <w:pPr>
              <w:pStyle w:val="9"/>
              <w:numPr>
                <w:ilvl w:val="0"/>
                <w:numId w:val="3"/>
              </w:numPr>
              <w:tabs>
                <w:tab w:val="left" w:pos="623"/>
              </w:tabs>
              <w:spacing w:before="38" w:after="0" w:line="240" w:lineRule="auto"/>
              <w:ind w:left="622" w:right="0" w:hanging="525"/>
              <w:jc w:val="left"/>
              <w:rPr>
                <w:sz w:val="21"/>
              </w:rPr>
            </w:pPr>
            <w:r>
              <w:rPr>
                <w:sz w:val="21"/>
              </w:rPr>
              <w:t>患侧髋膝完全屈曲（5分）</w:t>
            </w:r>
          </w:p>
          <w:p>
            <w:pPr>
              <w:pStyle w:val="9"/>
              <w:numPr>
                <w:ilvl w:val="0"/>
                <w:numId w:val="3"/>
              </w:numPr>
              <w:tabs>
                <w:tab w:val="left" w:pos="623"/>
              </w:tabs>
              <w:spacing w:before="38" w:after="0" w:line="240" w:lineRule="auto"/>
              <w:ind w:left="622" w:right="0" w:hanging="525"/>
              <w:jc w:val="left"/>
              <w:rPr>
                <w:sz w:val="21"/>
              </w:rPr>
            </w:pPr>
            <w:r>
              <w:rPr>
                <w:sz w:val="21"/>
              </w:rPr>
              <w:t>检查者一手放关节外间隙处作触诊（5分）</w:t>
            </w:r>
          </w:p>
          <w:p>
            <w:pPr>
              <w:pStyle w:val="9"/>
              <w:numPr>
                <w:ilvl w:val="0"/>
                <w:numId w:val="3"/>
              </w:numPr>
              <w:tabs>
                <w:tab w:val="left" w:pos="623"/>
              </w:tabs>
              <w:spacing w:before="60" w:after="0" w:line="273" w:lineRule="auto"/>
              <w:ind w:left="160" w:right="249" w:hanging="63"/>
              <w:jc w:val="left"/>
              <w:rPr>
                <w:sz w:val="21"/>
              </w:rPr>
            </w:pPr>
            <w:r>
              <w:rPr>
                <w:w w:val="95"/>
                <w:sz w:val="21"/>
              </w:rPr>
              <w:t>另一手握住足跟作小腿大幅度的环转运动，内旋环转测试外侧</w:t>
            </w:r>
            <w:r>
              <w:rPr>
                <w:spacing w:val="-1"/>
                <w:w w:val="99"/>
                <w:sz w:val="21"/>
              </w:rPr>
              <w:t>半</w:t>
            </w:r>
            <w:r>
              <w:rPr>
                <w:w w:val="99"/>
                <w:sz w:val="21"/>
              </w:rPr>
              <w:t>月板</w:t>
            </w:r>
            <w:r>
              <w:rPr>
                <w:spacing w:val="2"/>
                <w:w w:val="99"/>
                <w:sz w:val="21"/>
              </w:rPr>
              <w:t>（</w:t>
            </w:r>
            <w:r>
              <w:rPr>
                <w:spacing w:val="1"/>
                <w:w w:val="99"/>
                <w:sz w:val="21"/>
              </w:rPr>
              <w:t>5</w:t>
            </w:r>
            <w:r>
              <w:rPr>
                <w:spacing w:val="-1"/>
                <w:w w:val="99"/>
                <w:sz w:val="21"/>
              </w:rPr>
              <w:t>分</w:t>
            </w:r>
            <w:r>
              <w:rPr>
                <w:spacing w:val="-104"/>
                <w:w w:val="99"/>
                <w:sz w:val="21"/>
              </w:rPr>
              <w:t>）</w:t>
            </w:r>
            <w:r>
              <w:rPr>
                <w:spacing w:val="-1"/>
                <w:w w:val="99"/>
                <w:sz w:val="21"/>
              </w:rPr>
              <w:t>，外旋环转测试内侧半月板（</w:t>
            </w:r>
            <w:r>
              <w:rPr>
                <w:spacing w:val="1"/>
                <w:w w:val="99"/>
                <w:sz w:val="21"/>
              </w:rPr>
              <w:t>5</w:t>
            </w:r>
            <w:r>
              <w:rPr>
                <w:spacing w:val="-1"/>
                <w:w w:val="99"/>
                <w:sz w:val="21"/>
              </w:rPr>
              <w:t>分</w:t>
            </w:r>
            <w:r>
              <w:rPr>
                <w:w w:val="99"/>
                <w:sz w:val="21"/>
              </w:rPr>
              <w:t>）</w:t>
            </w:r>
          </w:p>
          <w:p>
            <w:pPr>
              <w:pStyle w:val="9"/>
              <w:numPr>
                <w:ilvl w:val="0"/>
                <w:numId w:val="3"/>
              </w:numPr>
              <w:tabs>
                <w:tab w:val="left" w:pos="623"/>
              </w:tabs>
              <w:spacing w:before="1" w:after="0" w:line="240" w:lineRule="auto"/>
              <w:ind w:left="622" w:right="0" w:hanging="525"/>
              <w:jc w:val="left"/>
              <w:rPr>
                <w:sz w:val="21"/>
              </w:rPr>
            </w:pPr>
            <w:r>
              <w:rPr>
                <w:sz w:val="21"/>
              </w:rPr>
              <w:t>维持旋转的位置下将膝关节逐渐伸到90°（5分）</w:t>
            </w:r>
          </w:p>
          <w:p>
            <w:pPr>
              <w:pStyle w:val="9"/>
              <w:numPr>
                <w:ilvl w:val="0"/>
                <w:numId w:val="3"/>
              </w:numPr>
              <w:tabs>
                <w:tab w:val="left" w:pos="692"/>
              </w:tabs>
              <w:spacing w:before="62" w:after="0" w:line="240" w:lineRule="auto"/>
              <w:ind w:left="691" w:right="0" w:hanging="594"/>
              <w:jc w:val="left"/>
              <w:rPr>
                <w:sz w:val="21"/>
              </w:rPr>
            </w:pPr>
            <w:r>
              <w:rPr>
                <w:spacing w:val="-6"/>
                <w:sz w:val="21"/>
              </w:rPr>
              <w:t xml:space="preserve">关节完全屈曲位出现弹响，表示半月板后角损伤；关节伸到 </w:t>
            </w:r>
            <w:r>
              <w:rPr>
                <w:sz w:val="21"/>
              </w:rPr>
              <w:t>90</w:t>
            </w:r>
          </w:p>
          <w:p>
            <w:pPr>
              <w:pStyle w:val="9"/>
              <w:spacing w:before="7" w:line="300" w:lineRule="atLeast"/>
              <w:ind w:left="160" w:right="151"/>
              <w:rPr>
                <w:sz w:val="21"/>
              </w:rPr>
            </w:pPr>
            <w:r>
              <w:rPr>
                <w:spacing w:val="-7"/>
                <w:w w:val="95"/>
                <w:sz w:val="21"/>
              </w:rPr>
              <w:t xml:space="preserve">°发生弹响，表示半月板体部损伤；关节伸到微屈位发生弹响，表示  </w:t>
            </w:r>
            <w:r>
              <w:rPr>
                <w:spacing w:val="-7"/>
                <w:sz w:val="21"/>
              </w:rPr>
              <w:t>半月板前角损伤（口述即可得5分）</w:t>
            </w:r>
          </w:p>
        </w:tc>
        <w:tc>
          <w:tcPr>
            <w:tcW w:w="949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  <w:p>
            <w:pPr>
              <w:pStyle w:val="9"/>
              <w:rPr>
                <w:rFonts w:ascii="Times New Roman"/>
                <w:sz w:val="20"/>
              </w:rPr>
            </w:pPr>
          </w:p>
          <w:p>
            <w:pPr>
              <w:pStyle w:val="9"/>
              <w:rPr>
                <w:rFonts w:ascii="Times New Roman"/>
                <w:sz w:val="20"/>
              </w:rPr>
            </w:pPr>
          </w:p>
          <w:p>
            <w:pPr>
              <w:pStyle w:val="9"/>
              <w:rPr>
                <w:rFonts w:ascii="Times New Roman"/>
                <w:sz w:val="20"/>
              </w:rPr>
            </w:pPr>
          </w:p>
          <w:p>
            <w:pPr>
              <w:pStyle w:val="9"/>
              <w:rPr>
                <w:rFonts w:ascii="Times New Roman"/>
                <w:sz w:val="20"/>
              </w:rPr>
            </w:pPr>
          </w:p>
          <w:p>
            <w:pPr>
              <w:pStyle w:val="9"/>
              <w:spacing w:before="119"/>
              <w:ind w:left="137" w:right="127"/>
              <w:jc w:val="center"/>
              <w:rPr>
                <w:sz w:val="21"/>
              </w:rPr>
            </w:pPr>
            <w:r>
              <w:rPr>
                <w:sz w:val="21"/>
              </w:rPr>
              <w:t>30</w:t>
            </w:r>
          </w:p>
        </w:tc>
        <w:tc>
          <w:tcPr>
            <w:tcW w:w="707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1668" w:type="dxa"/>
          </w:tcPr>
          <w:p>
            <w:pPr>
              <w:pStyle w:val="9"/>
              <w:spacing w:before="22"/>
              <w:ind w:left="107"/>
              <w:rPr>
                <w:sz w:val="21"/>
              </w:rPr>
            </w:pPr>
            <w:r>
              <w:rPr>
                <w:sz w:val="21"/>
              </w:rPr>
              <w:t>操作后处理</w:t>
            </w:r>
          </w:p>
        </w:tc>
        <w:tc>
          <w:tcPr>
            <w:tcW w:w="6552" w:type="dxa"/>
            <w:gridSpan w:val="3"/>
          </w:tcPr>
          <w:p>
            <w:pPr>
              <w:pStyle w:val="9"/>
              <w:spacing w:before="39" w:line="259" w:lineRule="exact"/>
              <w:ind w:left="160"/>
              <w:rPr>
                <w:sz w:val="21"/>
              </w:rPr>
            </w:pPr>
            <w:r>
              <w:rPr>
                <w:sz w:val="21"/>
              </w:rPr>
              <w:t>安置患者，告知患者及家属后续需要行磁共振检查</w:t>
            </w:r>
          </w:p>
        </w:tc>
        <w:tc>
          <w:tcPr>
            <w:tcW w:w="949" w:type="dxa"/>
          </w:tcPr>
          <w:p>
            <w:pPr>
              <w:pStyle w:val="9"/>
              <w:spacing w:before="22"/>
              <w:ind w:left="137" w:right="127"/>
              <w:jc w:val="center"/>
              <w:rPr>
                <w:sz w:val="21"/>
              </w:rPr>
            </w:pPr>
            <w:r>
              <w:rPr>
                <w:sz w:val="21"/>
              </w:rPr>
              <w:t>10</w:t>
            </w:r>
          </w:p>
        </w:tc>
        <w:tc>
          <w:tcPr>
            <w:tcW w:w="707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7" w:hRule="atLeast"/>
        </w:trPr>
        <w:tc>
          <w:tcPr>
            <w:tcW w:w="1668" w:type="dxa"/>
            <w:vMerge w:val="restart"/>
          </w:tcPr>
          <w:p>
            <w:pPr>
              <w:pStyle w:val="9"/>
              <w:spacing w:before="174"/>
              <w:ind w:left="107"/>
              <w:rPr>
                <w:sz w:val="21"/>
              </w:rPr>
            </w:pPr>
            <w:r>
              <w:rPr>
                <w:sz w:val="21"/>
              </w:rPr>
              <w:t>总体评价</w:t>
            </w:r>
          </w:p>
        </w:tc>
        <w:tc>
          <w:tcPr>
            <w:tcW w:w="6552" w:type="dxa"/>
            <w:gridSpan w:val="3"/>
          </w:tcPr>
          <w:p>
            <w:pPr>
              <w:pStyle w:val="9"/>
              <w:spacing w:before="35" w:line="252" w:lineRule="exact"/>
              <w:ind w:left="160"/>
              <w:rPr>
                <w:sz w:val="21"/>
              </w:rPr>
            </w:pPr>
            <w:r>
              <w:rPr>
                <w:sz w:val="21"/>
              </w:rPr>
              <w:t>整个操作过程体现人文关怀</w:t>
            </w:r>
          </w:p>
        </w:tc>
        <w:tc>
          <w:tcPr>
            <w:tcW w:w="949" w:type="dxa"/>
          </w:tcPr>
          <w:p>
            <w:pPr>
              <w:pStyle w:val="9"/>
              <w:spacing w:before="18" w:line="269" w:lineRule="exact"/>
              <w:ind w:left="10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07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7" w:hRule="atLeast"/>
        </w:trPr>
        <w:tc>
          <w:tcPr>
            <w:tcW w:w="1668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552" w:type="dxa"/>
            <w:gridSpan w:val="3"/>
          </w:tcPr>
          <w:p>
            <w:pPr>
              <w:pStyle w:val="9"/>
              <w:spacing w:before="34" w:line="252" w:lineRule="exact"/>
              <w:ind w:left="160"/>
              <w:rPr>
                <w:sz w:val="21"/>
              </w:rPr>
            </w:pPr>
            <w:r>
              <w:rPr>
                <w:sz w:val="21"/>
              </w:rPr>
              <w:t>操作规范熟练，在规定时间内完成</w:t>
            </w:r>
          </w:p>
        </w:tc>
        <w:tc>
          <w:tcPr>
            <w:tcW w:w="949" w:type="dxa"/>
          </w:tcPr>
          <w:p>
            <w:pPr>
              <w:pStyle w:val="9"/>
              <w:spacing w:before="18"/>
              <w:ind w:left="10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07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4" w:hRule="atLeast"/>
        </w:trPr>
        <w:tc>
          <w:tcPr>
            <w:tcW w:w="1668" w:type="dxa"/>
          </w:tcPr>
          <w:p>
            <w:pPr>
              <w:pStyle w:val="9"/>
              <w:spacing w:before="169"/>
              <w:ind w:left="107"/>
              <w:rPr>
                <w:sz w:val="21"/>
              </w:rPr>
            </w:pPr>
            <w:r>
              <w:rPr>
                <w:sz w:val="21"/>
              </w:rPr>
              <w:t>操作后提问</w:t>
            </w:r>
          </w:p>
        </w:tc>
        <w:tc>
          <w:tcPr>
            <w:tcW w:w="6552" w:type="dxa"/>
            <w:gridSpan w:val="3"/>
          </w:tcPr>
          <w:p>
            <w:pPr>
              <w:pStyle w:val="9"/>
              <w:spacing w:before="34"/>
              <w:ind w:left="160"/>
              <w:rPr>
                <w:sz w:val="21"/>
              </w:rPr>
            </w:pPr>
            <w:r>
              <w:rPr>
                <w:sz w:val="21"/>
              </w:rPr>
              <w:t>半月板损伤、前交叉韧带损伤、内侧副韧带损伤的治疗原则，任选1</w:t>
            </w:r>
          </w:p>
          <w:p>
            <w:pPr>
              <w:pStyle w:val="9"/>
              <w:spacing w:before="38" w:line="252" w:lineRule="exact"/>
              <w:ind w:left="160"/>
              <w:rPr>
                <w:sz w:val="21"/>
              </w:rPr>
            </w:pPr>
            <w:r>
              <w:rPr>
                <w:sz w:val="21"/>
              </w:rPr>
              <w:t>种疾病进行提问</w:t>
            </w:r>
          </w:p>
        </w:tc>
        <w:tc>
          <w:tcPr>
            <w:tcW w:w="949" w:type="dxa"/>
          </w:tcPr>
          <w:p>
            <w:pPr>
              <w:pStyle w:val="9"/>
              <w:spacing w:before="169"/>
              <w:ind w:left="10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07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8220" w:type="dxa"/>
            <w:gridSpan w:val="4"/>
          </w:tcPr>
          <w:p>
            <w:pPr>
              <w:pStyle w:val="9"/>
              <w:tabs>
                <w:tab w:val="left" w:pos="427"/>
              </w:tabs>
              <w:spacing w:before="6" w:line="259" w:lineRule="exact"/>
              <w:ind w:left="7"/>
              <w:jc w:val="center"/>
              <w:rPr>
                <w:sz w:val="21"/>
              </w:rPr>
            </w:pPr>
            <w:r>
              <w:rPr>
                <w:sz w:val="21"/>
              </w:rPr>
              <w:t>合</w:t>
            </w:r>
            <w:r>
              <w:rPr>
                <w:sz w:val="21"/>
              </w:rPr>
              <w:tab/>
            </w:r>
            <w:r>
              <w:rPr>
                <w:sz w:val="21"/>
              </w:rPr>
              <w:t>计</w:t>
            </w:r>
          </w:p>
        </w:tc>
        <w:tc>
          <w:tcPr>
            <w:tcW w:w="949" w:type="dxa"/>
          </w:tcPr>
          <w:p>
            <w:pPr>
              <w:pStyle w:val="9"/>
              <w:spacing w:before="6" w:line="259" w:lineRule="exact"/>
              <w:ind w:left="137" w:right="127"/>
              <w:jc w:val="center"/>
              <w:rPr>
                <w:sz w:val="21"/>
              </w:rPr>
            </w:pPr>
            <w:r>
              <w:rPr>
                <w:sz w:val="21"/>
              </w:rPr>
              <w:t>110</w:t>
            </w:r>
          </w:p>
        </w:tc>
        <w:tc>
          <w:tcPr>
            <w:tcW w:w="707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</w:tbl>
    <w:p>
      <w:pPr>
        <w:spacing w:after="0"/>
        <w:rPr>
          <w:rFonts w:ascii="Times New Roman"/>
          <w:sz w:val="20"/>
        </w:rPr>
        <w:sectPr>
          <w:headerReference r:id="rId21" w:type="default"/>
          <w:footerReference r:id="rId22" w:type="default"/>
          <w:pgSz w:w="11910" w:h="16840"/>
          <w:pgMar w:top="2100" w:right="700" w:bottom="2040" w:left="700" w:header="1470" w:footer="1857" w:gutter="0"/>
          <w:cols w:space="720" w:num="1"/>
        </w:sectPr>
      </w:pPr>
    </w:p>
    <w:p>
      <w:pPr>
        <w:pStyle w:val="2"/>
        <w:spacing w:before="9"/>
        <w:jc w:val="center"/>
        <w:rPr>
          <w:rFonts w:ascii="Times New Roman"/>
          <w:b w:val="0"/>
          <w:sz w:val="4"/>
        </w:rPr>
      </w:pPr>
      <w:r>
        <w:t>膝关节穿刺</w:t>
      </w:r>
    </w:p>
    <w:tbl>
      <w:tblPr>
        <w:tblStyle w:val="5"/>
        <w:tblW w:w="0" w:type="auto"/>
        <w:tblInd w:w="72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11"/>
        <w:gridCol w:w="2710"/>
        <w:gridCol w:w="1489"/>
        <w:gridCol w:w="1606"/>
        <w:gridCol w:w="949"/>
        <w:gridCol w:w="7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11" w:type="dxa"/>
          </w:tcPr>
          <w:p>
            <w:pPr>
              <w:pStyle w:val="9"/>
              <w:spacing w:before="89"/>
              <w:ind w:right="376"/>
              <w:jc w:val="right"/>
              <w:rPr>
                <w:sz w:val="21"/>
              </w:rPr>
            </w:pPr>
            <w:r>
              <w:rPr>
                <w:w w:val="95"/>
                <w:sz w:val="21"/>
              </w:rPr>
              <w:t>考生姓名</w:t>
            </w:r>
          </w:p>
        </w:tc>
        <w:tc>
          <w:tcPr>
            <w:tcW w:w="2710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  <w:tc>
          <w:tcPr>
            <w:tcW w:w="1489" w:type="dxa"/>
          </w:tcPr>
          <w:p>
            <w:pPr>
              <w:pStyle w:val="9"/>
              <w:spacing w:before="89"/>
              <w:ind w:left="303" w:right="296"/>
              <w:jc w:val="center"/>
              <w:rPr>
                <w:rFonts w:hint="eastAsia" w:eastAsia="宋体"/>
                <w:sz w:val="21"/>
                <w:lang w:eastAsia="zh-CN"/>
              </w:rPr>
            </w:pPr>
            <w:r>
              <w:rPr>
                <w:rFonts w:hint="eastAsia"/>
                <w:sz w:val="21"/>
                <w:lang w:eastAsia="zh-CN"/>
              </w:rPr>
              <w:t>终身码</w:t>
            </w:r>
          </w:p>
        </w:tc>
        <w:tc>
          <w:tcPr>
            <w:tcW w:w="3262" w:type="dxa"/>
            <w:gridSpan w:val="3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11" w:type="dxa"/>
          </w:tcPr>
          <w:p>
            <w:pPr>
              <w:pStyle w:val="9"/>
              <w:spacing w:before="91"/>
              <w:ind w:right="376"/>
              <w:jc w:val="right"/>
              <w:rPr>
                <w:sz w:val="21"/>
              </w:rPr>
            </w:pPr>
            <w:r>
              <w:rPr>
                <w:w w:val="95"/>
                <w:sz w:val="21"/>
              </w:rPr>
              <w:t>培训学科</w:t>
            </w:r>
          </w:p>
        </w:tc>
        <w:tc>
          <w:tcPr>
            <w:tcW w:w="2710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  <w:tc>
          <w:tcPr>
            <w:tcW w:w="1489" w:type="dxa"/>
          </w:tcPr>
          <w:p>
            <w:pPr>
              <w:pStyle w:val="9"/>
              <w:spacing w:before="91"/>
              <w:ind w:left="303" w:right="296"/>
              <w:jc w:val="center"/>
              <w:rPr>
                <w:sz w:val="21"/>
              </w:rPr>
            </w:pPr>
            <w:r>
              <w:rPr>
                <w:sz w:val="21"/>
              </w:rPr>
              <w:t>考核基地</w:t>
            </w:r>
          </w:p>
        </w:tc>
        <w:tc>
          <w:tcPr>
            <w:tcW w:w="3262" w:type="dxa"/>
            <w:gridSpan w:val="3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3" w:hRule="atLeast"/>
        </w:trPr>
        <w:tc>
          <w:tcPr>
            <w:tcW w:w="1611" w:type="dxa"/>
          </w:tcPr>
          <w:p>
            <w:pPr>
              <w:pStyle w:val="9"/>
              <w:spacing w:before="90"/>
              <w:ind w:right="376"/>
              <w:jc w:val="right"/>
              <w:rPr>
                <w:sz w:val="21"/>
              </w:rPr>
            </w:pPr>
            <w:r>
              <w:rPr>
                <w:w w:val="95"/>
                <w:sz w:val="21"/>
              </w:rPr>
              <w:t>考核时间</w:t>
            </w:r>
          </w:p>
        </w:tc>
        <w:tc>
          <w:tcPr>
            <w:tcW w:w="7461" w:type="dxa"/>
            <w:gridSpan w:val="5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</w:trPr>
        <w:tc>
          <w:tcPr>
            <w:tcW w:w="1611" w:type="dxa"/>
          </w:tcPr>
          <w:p>
            <w:pPr>
              <w:pStyle w:val="9"/>
              <w:spacing w:before="89"/>
              <w:ind w:right="371"/>
              <w:jc w:val="right"/>
              <w:rPr>
                <w:b/>
                <w:sz w:val="21"/>
              </w:rPr>
            </w:pPr>
            <w:r>
              <w:rPr>
                <w:b/>
                <w:w w:val="95"/>
                <w:sz w:val="21"/>
              </w:rPr>
              <w:t>评分项目</w:t>
            </w:r>
          </w:p>
        </w:tc>
        <w:tc>
          <w:tcPr>
            <w:tcW w:w="5805" w:type="dxa"/>
            <w:gridSpan w:val="3"/>
          </w:tcPr>
          <w:p>
            <w:pPr>
              <w:pStyle w:val="9"/>
              <w:spacing w:before="89"/>
              <w:ind w:left="2461" w:right="2450"/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>评分要素</w:t>
            </w:r>
          </w:p>
        </w:tc>
        <w:tc>
          <w:tcPr>
            <w:tcW w:w="949" w:type="dxa"/>
          </w:tcPr>
          <w:p>
            <w:pPr>
              <w:pStyle w:val="9"/>
              <w:spacing w:before="89"/>
              <w:ind w:left="137" w:right="126"/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>标准分</w:t>
            </w:r>
          </w:p>
        </w:tc>
        <w:tc>
          <w:tcPr>
            <w:tcW w:w="707" w:type="dxa"/>
          </w:tcPr>
          <w:p>
            <w:pPr>
              <w:pStyle w:val="9"/>
              <w:spacing w:before="89"/>
              <w:ind w:left="141"/>
              <w:rPr>
                <w:b/>
                <w:sz w:val="21"/>
              </w:rPr>
            </w:pPr>
            <w:r>
              <w:rPr>
                <w:b/>
                <w:sz w:val="21"/>
              </w:rPr>
              <w:t>得分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</w:trPr>
        <w:tc>
          <w:tcPr>
            <w:tcW w:w="1611" w:type="dxa"/>
          </w:tcPr>
          <w:p>
            <w:pPr>
              <w:pStyle w:val="9"/>
              <w:spacing w:before="170"/>
              <w:ind w:left="106"/>
              <w:rPr>
                <w:sz w:val="21"/>
              </w:rPr>
            </w:pPr>
            <w:r>
              <w:rPr>
                <w:sz w:val="21"/>
              </w:rPr>
              <w:t>操作判断</w:t>
            </w:r>
          </w:p>
        </w:tc>
        <w:tc>
          <w:tcPr>
            <w:tcW w:w="5805" w:type="dxa"/>
            <w:gridSpan w:val="3"/>
          </w:tcPr>
          <w:p>
            <w:pPr>
              <w:pStyle w:val="9"/>
              <w:spacing w:before="33"/>
              <w:ind w:left="161"/>
              <w:rPr>
                <w:sz w:val="21"/>
              </w:rPr>
            </w:pPr>
            <w:r>
              <w:rPr>
                <w:sz w:val="21"/>
              </w:rPr>
              <w:t>根据题干判断该做何种技能操作，判断正确得5分，判断错误</w:t>
            </w:r>
          </w:p>
          <w:p>
            <w:pPr>
              <w:pStyle w:val="9"/>
              <w:spacing w:before="38" w:line="253" w:lineRule="exact"/>
              <w:ind w:left="161"/>
              <w:rPr>
                <w:sz w:val="21"/>
              </w:rPr>
            </w:pPr>
            <w:r>
              <w:rPr>
                <w:sz w:val="21"/>
              </w:rPr>
              <w:t>不得分，由考官告知其正确操作项目，考生进行技能操作</w:t>
            </w:r>
          </w:p>
        </w:tc>
        <w:tc>
          <w:tcPr>
            <w:tcW w:w="949" w:type="dxa"/>
          </w:tcPr>
          <w:p>
            <w:pPr>
              <w:pStyle w:val="9"/>
              <w:spacing w:before="170"/>
              <w:ind w:left="7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07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35" w:hRule="atLeast"/>
        </w:trPr>
        <w:tc>
          <w:tcPr>
            <w:tcW w:w="1611" w:type="dxa"/>
            <w:vMerge w:val="restart"/>
          </w:tcPr>
          <w:p>
            <w:pPr>
              <w:pStyle w:val="9"/>
              <w:rPr>
                <w:rFonts w:ascii="Times New Roman"/>
                <w:sz w:val="20"/>
              </w:rPr>
            </w:pPr>
          </w:p>
          <w:p>
            <w:pPr>
              <w:pStyle w:val="9"/>
              <w:rPr>
                <w:rFonts w:ascii="Times New Roman"/>
                <w:sz w:val="20"/>
              </w:rPr>
            </w:pPr>
          </w:p>
          <w:p>
            <w:pPr>
              <w:pStyle w:val="9"/>
              <w:rPr>
                <w:rFonts w:ascii="Times New Roman"/>
                <w:sz w:val="20"/>
              </w:rPr>
            </w:pPr>
          </w:p>
          <w:p>
            <w:pPr>
              <w:pStyle w:val="9"/>
              <w:rPr>
                <w:rFonts w:ascii="Times New Roman"/>
                <w:sz w:val="20"/>
              </w:rPr>
            </w:pPr>
          </w:p>
          <w:p>
            <w:pPr>
              <w:pStyle w:val="9"/>
              <w:spacing w:before="6"/>
              <w:rPr>
                <w:rFonts w:ascii="Times New Roman"/>
                <w:sz w:val="19"/>
              </w:rPr>
            </w:pPr>
          </w:p>
          <w:p>
            <w:pPr>
              <w:pStyle w:val="9"/>
              <w:ind w:left="106"/>
              <w:rPr>
                <w:sz w:val="21"/>
              </w:rPr>
            </w:pPr>
            <w:r>
              <w:rPr>
                <w:sz w:val="21"/>
              </w:rPr>
              <w:t>操作前准备</w:t>
            </w:r>
          </w:p>
        </w:tc>
        <w:tc>
          <w:tcPr>
            <w:tcW w:w="5805" w:type="dxa"/>
            <w:gridSpan w:val="3"/>
          </w:tcPr>
          <w:p>
            <w:pPr>
              <w:pStyle w:val="9"/>
              <w:spacing w:before="33" w:line="273" w:lineRule="auto"/>
              <w:ind w:left="161" w:right="99"/>
              <w:jc w:val="both"/>
              <w:rPr>
                <w:sz w:val="21"/>
              </w:rPr>
            </w:pPr>
            <w:r>
              <w:rPr>
                <w:sz w:val="21"/>
              </w:rPr>
              <w:t>患者准备：向患者及家属解释操作的目的及必要性、可能的风险和需配合的事项，安慰患者，消除紧张情绪。评估患者全身情况及一般状态。评估膝关节的局部情况。有无皮肤溃</w:t>
            </w:r>
            <w:r>
              <w:rPr>
                <w:w w:val="95"/>
                <w:sz w:val="21"/>
              </w:rPr>
              <w:t>烂及窦道。判断肢端感觉、运动及血供情况。口述，缺1项扣</w:t>
            </w:r>
          </w:p>
          <w:p>
            <w:pPr>
              <w:pStyle w:val="9"/>
              <w:spacing w:before="2" w:line="253" w:lineRule="exact"/>
              <w:ind w:left="161"/>
              <w:rPr>
                <w:sz w:val="21"/>
              </w:rPr>
            </w:pPr>
            <w:r>
              <w:rPr>
                <w:sz w:val="21"/>
              </w:rPr>
              <w:t>2分</w:t>
            </w:r>
          </w:p>
        </w:tc>
        <w:tc>
          <w:tcPr>
            <w:tcW w:w="949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  <w:p>
            <w:pPr>
              <w:pStyle w:val="9"/>
              <w:rPr>
                <w:rFonts w:ascii="Times New Roman"/>
                <w:sz w:val="20"/>
              </w:rPr>
            </w:pPr>
          </w:p>
          <w:p>
            <w:pPr>
              <w:pStyle w:val="9"/>
              <w:spacing w:before="171"/>
              <w:ind w:left="134" w:right="127"/>
              <w:jc w:val="center"/>
              <w:rPr>
                <w:sz w:val="21"/>
              </w:rPr>
            </w:pPr>
            <w:r>
              <w:rPr>
                <w:sz w:val="21"/>
              </w:rPr>
              <w:t>10</w:t>
            </w:r>
          </w:p>
        </w:tc>
        <w:tc>
          <w:tcPr>
            <w:tcW w:w="707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</w:trPr>
        <w:tc>
          <w:tcPr>
            <w:tcW w:w="1611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805" w:type="dxa"/>
            <w:gridSpan w:val="3"/>
          </w:tcPr>
          <w:p>
            <w:pPr>
              <w:pStyle w:val="9"/>
              <w:spacing w:before="34"/>
              <w:ind w:left="161"/>
              <w:rPr>
                <w:sz w:val="21"/>
              </w:rPr>
            </w:pPr>
            <w:r>
              <w:rPr>
                <w:sz w:val="21"/>
              </w:rPr>
              <w:t>操作者准备：根据病情准备器材，协助患者取卧位，充分暴</w:t>
            </w:r>
          </w:p>
          <w:p>
            <w:pPr>
              <w:pStyle w:val="9"/>
              <w:spacing w:before="38" w:line="253" w:lineRule="exact"/>
              <w:ind w:left="161"/>
              <w:rPr>
                <w:sz w:val="21"/>
              </w:rPr>
            </w:pPr>
            <w:r>
              <w:rPr>
                <w:sz w:val="21"/>
              </w:rPr>
              <w:t>露膝关节</w:t>
            </w:r>
          </w:p>
        </w:tc>
        <w:tc>
          <w:tcPr>
            <w:tcW w:w="949" w:type="dxa"/>
          </w:tcPr>
          <w:p>
            <w:pPr>
              <w:pStyle w:val="9"/>
              <w:spacing w:before="170"/>
              <w:ind w:left="7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3</w:t>
            </w:r>
          </w:p>
        </w:tc>
        <w:tc>
          <w:tcPr>
            <w:tcW w:w="707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5" w:hRule="atLeast"/>
        </w:trPr>
        <w:tc>
          <w:tcPr>
            <w:tcW w:w="1611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805" w:type="dxa"/>
            <w:gridSpan w:val="3"/>
          </w:tcPr>
          <w:p>
            <w:pPr>
              <w:pStyle w:val="9"/>
              <w:spacing w:before="77"/>
              <w:ind w:left="161"/>
              <w:rPr>
                <w:sz w:val="21"/>
              </w:rPr>
            </w:pPr>
            <w:r>
              <w:rPr>
                <w:sz w:val="21"/>
              </w:rPr>
              <w:t>物品准备：消毒棉签、无菌针筒、无菌辅料</w:t>
            </w:r>
          </w:p>
        </w:tc>
        <w:tc>
          <w:tcPr>
            <w:tcW w:w="949" w:type="dxa"/>
          </w:tcPr>
          <w:p>
            <w:pPr>
              <w:pStyle w:val="9"/>
              <w:spacing w:before="60"/>
              <w:ind w:left="7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2</w:t>
            </w:r>
          </w:p>
        </w:tc>
        <w:tc>
          <w:tcPr>
            <w:tcW w:w="707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atLeast"/>
        </w:trPr>
        <w:tc>
          <w:tcPr>
            <w:tcW w:w="1611" w:type="dxa"/>
            <w:vMerge w:val="restart"/>
          </w:tcPr>
          <w:p>
            <w:pPr>
              <w:pStyle w:val="9"/>
              <w:rPr>
                <w:rFonts w:ascii="Times New Roman"/>
                <w:sz w:val="20"/>
              </w:rPr>
            </w:pPr>
          </w:p>
          <w:p>
            <w:pPr>
              <w:pStyle w:val="9"/>
              <w:rPr>
                <w:rFonts w:ascii="Times New Roman"/>
                <w:sz w:val="20"/>
              </w:rPr>
            </w:pPr>
          </w:p>
          <w:p>
            <w:pPr>
              <w:pStyle w:val="9"/>
              <w:rPr>
                <w:rFonts w:ascii="Times New Roman"/>
                <w:sz w:val="20"/>
              </w:rPr>
            </w:pPr>
          </w:p>
          <w:p>
            <w:pPr>
              <w:pStyle w:val="9"/>
              <w:rPr>
                <w:rFonts w:ascii="Times New Roman"/>
                <w:sz w:val="20"/>
              </w:rPr>
            </w:pPr>
          </w:p>
          <w:p>
            <w:pPr>
              <w:pStyle w:val="9"/>
              <w:rPr>
                <w:rFonts w:ascii="Times New Roman"/>
                <w:sz w:val="20"/>
              </w:rPr>
            </w:pPr>
          </w:p>
          <w:p>
            <w:pPr>
              <w:pStyle w:val="9"/>
              <w:rPr>
                <w:rFonts w:ascii="Times New Roman"/>
                <w:sz w:val="20"/>
              </w:rPr>
            </w:pPr>
          </w:p>
          <w:p>
            <w:pPr>
              <w:pStyle w:val="9"/>
              <w:spacing w:before="9"/>
              <w:rPr>
                <w:rFonts w:ascii="Times New Roman"/>
                <w:sz w:val="26"/>
              </w:rPr>
            </w:pPr>
          </w:p>
          <w:p>
            <w:pPr>
              <w:pStyle w:val="9"/>
              <w:ind w:left="106"/>
              <w:rPr>
                <w:sz w:val="21"/>
              </w:rPr>
            </w:pPr>
            <w:r>
              <w:rPr>
                <w:sz w:val="21"/>
              </w:rPr>
              <w:t>操作过程</w:t>
            </w:r>
          </w:p>
        </w:tc>
        <w:tc>
          <w:tcPr>
            <w:tcW w:w="5805" w:type="dxa"/>
            <w:gridSpan w:val="3"/>
          </w:tcPr>
          <w:p>
            <w:pPr>
              <w:pStyle w:val="9"/>
              <w:spacing w:before="87"/>
              <w:ind w:left="161"/>
              <w:rPr>
                <w:sz w:val="21"/>
              </w:rPr>
            </w:pPr>
            <w:r>
              <w:rPr>
                <w:spacing w:val="1"/>
                <w:w w:val="99"/>
                <w:sz w:val="21"/>
              </w:rPr>
              <w:t>1</w:t>
            </w:r>
            <w:r>
              <w:rPr>
                <w:spacing w:val="-1"/>
                <w:w w:val="99"/>
                <w:sz w:val="21"/>
              </w:rPr>
              <w:t>.消毒</w:t>
            </w:r>
            <w:r>
              <w:rPr>
                <w:spacing w:val="2"/>
                <w:w w:val="99"/>
                <w:sz w:val="21"/>
              </w:rPr>
              <w:t>（</w:t>
            </w:r>
            <w:r>
              <w:rPr>
                <w:spacing w:val="-2"/>
                <w:w w:val="99"/>
                <w:sz w:val="21"/>
              </w:rPr>
              <w:t>5</w:t>
            </w:r>
            <w:r>
              <w:rPr>
                <w:spacing w:val="2"/>
                <w:w w:val="99"/>
                <w:sz w:val="21"/>
              </w:rPr>
              <w:t>分</w:t>
            </w:r>
            <w:r>
              <w:rPr>
                <w:spacing w:val="-104"/>
                <w:w w:val="99"/>
                <w:sz w:val="21"/>
              </w:rPr>
              <w:t>）</w:t>
            </w:r>
            <w:r>
              <w:rPr>
                <w:spacing w:val="-1"/>
                <w:w w:val="99"/>
                <w:sz w:val="21"/>
              </w:rPr>
              <w:t>，铺巾</w:t>
            </w:r>
            <w:r>
              <w:rPr>
                <w:spacing w:val="2"/>
                <w:w w:val="99"/>
                <w:sz w:val="21"/>
              </w:rPr>
              <w:t>（</w:t>
            </w:r>
            <w:r>
              <w:rPr>
                <w:spacing w:val="-2"/>
                <w:w w:val="99"/>
                <w:sz w:val="21"/>
              </w:rPr>
              <w:t>5</w:t>
            </w:r>
            <w:r>
              <w:rPr>
                <w:spacing w:val="-1"/>
                <w:w w:val="99"/>
                <w:sz w:val="21"/>
              </w:rPr>
              <w:t>分</w:t>
            </w:r>
            <w:r>
              <w:rPr>
                <w:w w:val="99"/>
                <w:sz w:val="21"/>
              </w:rPr>
              <w:t>）</w:t>
            </w:r>
          </w:p>
        </w:tc>
        <w:tc>
          <w:tcPr>
            <w:tcW w:w="949" w:type="dxa"/>
          </w:tcPr>
          <w:p>
            <w:pPr>
              <w:pStyle w:val="9"/>
              <w:spacing w:before="70"/>
              <w:ind w:left="134" w:right="127"/>
              <w:jc w:val="center"/>
              <w:rPr>
                <w:sz w:val="21"/>
              </w:rPr>
            </w:pPr>
            <w:r>
              <w:rPr>
                <w:sz w:val="21"/>
              </w:rPr>
              <w:t>10</w:t>
            </w:r>
          </w:p>
        </w:tc>
        <w:tc>
          <w:tcPr>
            <w:tcW w:w="707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1" w:hRule="atLeast"/>
        </w:trPr>
        <w:tc>
          <w:tcPr>
            <w:tcW w:w="1611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805" w:type="dxa"/>
            <w:gridSpan w:val="3"/>
          </w:tcPr>
          <w:p>
            <w:pPr>
              <w:pStyle w:val="9"/>
              <w:spacing w:before="92"/>
              <w:ind w:left="161"/>
              <w:rPr>
                <w:sz w:val="21"/>
              </w:rPr>
            </w:pPr>
            <w:r>
              <w:rPr>
                <w:sz w:val="21"/>
              </w:rPr>
              <w:t>2.膝关节平放于操作台上，微屈</w:t>
            </w:r>
          </w:p>
        </w:tc>
        <w:tc>
          <w:tcPr>
            <w:tcW w:w="949" w:type="dxa"/>
          </w:tcPr>
          <w:p>
            <w:pPr>
              <w:pStyle w:val="9"/>
              <w:spacing w:before="75"/>
              <w:ind w:left="7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07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</w:trPr>
        <w:tc>
          <w:tcPr>
            <w:tcW w:w="1611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805" w:type="dxa"/>
            <w:gridSpan w:val="3"/>
          </w:tcPr>
          <w:p>
            <w:pPr>
              <w:pStyle w:val="9"/>
              <w:spacing w:before="33"/>
              <w:ind w:left="161"/>
              <w:rPr>
                <w:sz w:val="21"/>
              </w:rPr>
            </w:pPr>
            <w:r>
              <w:rPr>
                <w:spacing w:val="1"/>
                <w:w w:val="99"/>
                <w:sz w:val="21"/>
              </w:rPr>
              <w:t>3</w:t>
            </w:r>
            <w:r>
              <w:rPr>
                <w:spacing w:val="-1"/>
                <w:w w:val="99"/>
                <w:sz w:val="21"/>
              </w:rPr>
              <w:t>.操作者用手指触摸关节间隙</w:t>
            </w:r>
            <w:r>
              <w:rPr>
                <w:spacing w:val="2"/>
                <w:w w:val="99"/>
                <w:sz w:val="21"/>
              </w:rPr>
              <w:t>（</w:t>
            </w:r>
            <w:r>
              <w:rPr>
                <w:spacing w:val="-2"/>
                <w:w w:val="99"/>
                <w:sz w:val="21"/>
              </w:rPr>
              <w:t>5</w:t>
            </w:r>
            <w:r>
              <w:rPr>
                <w:spacing w:val="2"/>
                <w:w w:val="99"/>
                <w:sz w:val="21"/>
              </w:rPr>
              <w:t>分</w:t>
            </w:r>
            <w:r>
              <w:rPr>
                <w:spacing w:val="-104"/>
                <w:w w:val="99"/>
                <w:sz w:val="21"/>
              </w:rPr>
              <w:t>）</w:t>
            </w:r>
            <w:r>
              <w:rPr>
                <w:spacing w:val="-1"/>
                <w:w w:val="99"/>
                <w:sz w:val="21"/>
              </w:rPr>
              <w:t>，髌骨内侧、外侧的上</w:t>
            </w:r>
          </w:p>
          <w:p>
            <w:pPr>
              <w:pStyle w:val="9"/>
              <w:spacing w:before="38" w:line="254" w:lineRule="exact"/>
              <w:ind w:left="161"/>
              <w:rPr>
                <w:sz w:val="21"/>
              </w:rPr>
            </w:pPr>
            <w:r>
              <w:rPr>
                <w:sz w:val="21"/>
              </w:rPr>
              <w:t>下方均可进针（口述即可5分）</w:t>
            </w:r>
          </w:p>
        </w:tc>
        <w:tc>
          <w:tcPr>
            <w:tcW w:w="949" w:type="dxa"/>
          </w:tcPr>
          <w:p>
            <w:pPr>
              <w:pStyle w:val="9"/>
              <w:spacing w:before="169"/>
              <w:ind w:left="134" w:right="127"/>
              <w:jc w:val="center"/>
              <w:rPr>
                <w:sz w:val="21"/>
              </w:rPr>
            </w:pPr>
            <w:r>
              <w:rPr>
                <w:sz w:val="21"/>
              </w:rPr>
              <w:t>10</w:t>
            </w:r>
          </w:p>
        </w:tc>
        <w:tc>
          <w:tcPr>
            <w:tcW w:w="707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</w:trPr>
        <w:tc>
          <w:tcPr>
            <w:tcW w:w="1611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805" w:type="dxa"/>
            <w:gridSpan w:val="3"/>
          </w:tcPr>
          <w:p>
            <w:pPr>
              <w:pStyle w:val="9"/>
              <w:spacing w:before="33"/>
              <w:ind w:left="161"/>
              <w:rPr>
                <w:sz w:val="21"/>
              </w:rPr>
            </w:pPr>
            <w:r>
              <w:rPr>
                <w:sz w:val="21"/>
              </w:rPr>
              <w:t>4.最常选用穿刺点：髌骨上缘切线与髌骨外缘切线的交点处</w:t>
            </w:r>
          </w:p>
          <w:p>
            <w:pPr>
              <w:pStyle w:val="9"/>
              <w:spacing w:before="38" w:line="254" w:lineRule="exact"/>
              <w:ind w:left="161"/>
              <w:rPr>
                <w:sz w:val="21"/>
              </w:rPr>
            </w:pPr>
            <w:r>
              <w:rPr>
                <w:sz w:val="21"/>
              </w:rPr>
              <w:t>（口述即可得5分，后面操作以该点为准）</w:t>
            </w:r>
          </w:p>
        </w:tc>
        <w:tc>
          <w:tcPr>
            <w:tcW w:w="949" w:type="dxa"/>
          </w:tcPr>
          <w:p>
            <w:pPr>
              <w:pStyle w:val="9"/>
              <w:spacing w:before="170"/>
              <w:ind w:left="134" w:right="127"/>
              <w:jc w:val="center"/>
              <w:rPr>
                <w:sz w:val="21"/>
              </w:rPr>
            </w:pPr>
            <w:r>
              <w:rPr>
                <w:sz w:val="21"/>
              </w:rPr>
              <w:t>10</w:t>
            </w:r>
          </w:p>
        </w:tc>
        <w:tc>
          <w:tcPr>
            <w:tcW w:w="707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1" w:hRule="atLeast"/>
        </w:trPr>
        <w:tc>
          <w:tcPr>
            <w:tcW w:w="1611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805" w:type="dxa"/>
            <w:gridSpan w:val="3"/>
          </w:tcPr>
          <w:p>
            <w:pPr>
              <w:pStyle w:val="9"/>
              <w:spacing w:before="33"/>
              <w:ind w:left="161"/>
              <w:rPr>
                <w:sz w:val="21"/>
              </w:rPr>
            </w:pPr>
            <w:r>
              <w:rPr>
                <w:spacing w:val="1"/>
                <w:w w:val="99"/>
                <w:sz w:val="21"/>
              </w:rPr>
              <w:t>5</w:t>
            </w:r>
            <w:r>
              <w:rPr>
                <w:spacing w:val="-1"/>
                <w:w w:val="99"/>
                <w:sz w:val="21"/>
              </w:rPr>
              <w:t>.针头直向下内侧</w:t>
            </w:r>
            <w:r>
              <w:rPr>
                <w:spacing w:val="2"/>
                <w:w w:val="99"/>
                <w:sz w:val="21"/>
              </w:rPr>
              <w:t>（</w:t>
            </w:r>
            <w:r>
              <w:rPr>
                <w:spacing w:val="1"/>
                <w:w w:val="99"/>
                <w:sz w:val="21"/>
              </w:rPr>
              <w:t>5</w:t>
            </w:r>
            <w:r>
              <w:rPr>
                <w:spacing w:val="-1"/>
                <w:w w:val="99"/>
                <w:sz w:val="21"/>
              </w:rPr>
              <w:t>分</w:t>
            </w:r>
            <w:r>
              <w:rPr>
                <w:spacing w:val="-104"/>
                <w:w w:val="99"/>
                <w:sz w:val="21"/>
              </w:rPr>
              <w:t>）</w:t>
            </w:r>
            <w:r>
              <w:rPr>
                <w:spacing w:val="-1"/>
                <w:w w:val="99"/>
                <w:sz w:val="21"/>
              </w:rPr>
              <w:t>，进针后回抽</w:t>
            </w:r>
            <w:r>
              <w:rPr>
                <w:spacing w:val="2"/>
                <w:w w:val="99"/>
                <w:sz w:val="21"/>
              </w:rPr>
              <w:t>（</w:t>
            </w:r>
            <w:r>
              <w:rPr>
                <w:spacing w:val="-2"/>
                <w:w w:val="99"/>
                <w:sz w:val="21"/>
              </w:rPr>
              <w:t>5</w:t>
            </w:r>
            <w:r>
              <w:rPr>
                <w:spacing w:val="2"/>
                <w:w w:val="99"/>
                <w:sz w:val="21"/>
              </w:rPr>
              <w:t>分</w:t>
            </w:r>
            <w:r>
              <w:rPr>
                <w:spacing w:val="-104"/>
                <w:w w:val="99"/>
                <w:sz w:val="21"/>
              </w:rPr>
              <w:t>）</w:t>
            </w:r>
            <w:r>
              <w:rPr>
                <w:spacing w:val="-1"/>
                <w:w w:val="99"/>
                <w:sz w:val="21"/>
              </w:rPr>
              <w:t>，查看回抽液</w:t>
            </w:r>
          </w:p>
          <w:p>
            <w:pPr>
              <w:pStyle w:val="9"/>
              <w:spacing w:before="7" w:line="300" w:lineRule="atLeast"/>
              <w:ind w:left="161" w:right="173"/>
              <w:rPr>
                <w:sz w:val="21"/>
              </w:rPr>
            </w:pPr>
            <w:r>
              <w:rPr>
                <w:spacing w:val="-1"/>
                <w:w w:val="99"/>
                <w:sz w:val="21"/>
              </w:rPr>
              <w:t>体是否是关节液</w:t>
            </w:r>
            <w:r>
              <w:rPr>
                <w:spacing w:val="2"/>
                <w:w w:val="99"/>
                <w:sz w:val="21"/>
              </w:rPr>
              <w:t>（</w:t>
            </w:r>
            <w:r>
              <w:rPr>
                <w:spacing w:val="-2"/>
                <w:w w:val="99"/>
                <w:sz w:val="21"/>
              </w:rPr>
              <w:t>5</w:t>
            </w:r>
            <w:r>
              <w:rPr>
                <w:spacing w:val="2"/>
                <w:w w:val="99"/>
                <w:sz w:val="21"/>
              </w:rPr>
              <w:t>分</w:t>
            </w:r>
            <w:r>
              <w:rPr>
                <w:spacing w:val="-104"/>
                <w:w w:val="99"/>
                <w:sz w:val="21"/>
              </w:rPr>
              <w:t>）</w:t>
            </w:r>
            <w:r>
              <w:rPr>
                <w:spacing w:val="-1"/>
                <w:w w:val="99"/>
                <w:sz w:val="21"/>
              </w:rPr>
              <w:t>，是否含血性液体，避免穿刺进入血</w:t>
            </w:r>
            <w:r>
              <w:rPr>
                <w:spacing w:val="-1"/>
                <w:sz w:val="21"/>
              </w:rPr>
              <w:t>管（口述，5分）</w:t>
            </w:r>
          </w:p>
        </w:tc>
        <w:tc>
          <w:tcPr>
            <w:tcW w:w="949" w:type="dxa"/>
          </w:tcPr>
          <w:p>
            <w:pPr>
              <w:pStyle w:val="9"/>
              <w:spacing w:before="1"/>
              <w:rPr>
                <w:rFonts w:ascii="Times New Roman"/>
                <w:sz w:val="28"/>
              </w:rPr>
            </w:pPr>
          </w:p>
          <w:p>
            <w:pPr>
              <w:pStyle w:val="9"/>
              <w:ind w:left="134" w:right="127"/>
              <w:jc w:val="center"/>
              <w:rPr>
                <w:sz w:val="21"/>
              </w:rPr>
            </w:pPr>
            <w:r>
              <w:rPr>
                <w:sz w:val="21"/>
              </w:rPr>
              <w:t>20</w:t>
            </w:r>
          </w:p>
        </w:tc>
        <w:tc>
          <w:tcPr>
            <w:tcW w:w="707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4" w:hRule="atLeast"/>
        </w:trPr>
        <w:tc>
          <w:tcPr>
            <w:tcW w:w="1611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805" w:type="dxa"/>
            <w:gridSpan w:val="3"/>
          </w:tcPr>
          <w:p>
            <w:pPr>
              <w:pStyle w:val="9"/>
              <w:spacing w:before="33"/>
              <w:ind w:left="161"/>
              <w:rPr>
                <w:sz w:val="21"/>
              </w:rPr>
            </w:pPr>
            <w:r>
              <w:rPr>
                <w:spacing w:val="1"/>
                <w:w w:val="99"/>
                <w:sz w:val="21"/>
              </w:rPr>
              <w:t>6</w:t>
            </w:r>
            <w:r>
              <w:rPr>
                <w:spacing w:val="-1"/>
                <w:w w:val="99"/>
                <w:sz w:val="21"/>
              </w:rPr>
              <w:t>.询问患者有何感觉，是否有不适（</w:t>
            </w:r>
            <w:r>
              <w:rPr>
                <w:w w:val="99"/>
                <w:sz w:val="21"/>
              </w:rPr>
              <w:t>口述得</w:t>
            </w:r>
            <w:r>
              <w:rPr>
                <w:spacing w:val="1"/>
                <w:w w:val="99"/>
                <w:sz w:val="21"/>
              </w:rPr>
              <w:t>5</w:t>
            </w:r>
            <w:r>
              <w:rPr>
                <w:spacing w:val="-1"/>
                <w:w w:val="99"/>
                <w:sz w:val="21"/>
              </w:rPr>
              <w:t>分</w:t>
            </w:r>
            <w:r>
              <w:rPr>
                <w:spacing w:val="-104"/>
                <w:w w:val="99"/>
                <w:sz w:val="21"/>
              </w:rPr>
              <w:t>）</w:t>
            </w:r>
            <w:r>
              <w:rPr>
                <w:spacing w:val="-1"/>
                <w:w w:val="99"/>
                <w:sz w:val="21"/>
              </w:rPr>
              <w:t>，是否疼痛</w:t>
            </w:r>
          </w:p>
          <w:p>
            <w:pPr>
              <w:pStyle w:val="9"/>
              <w:spacing w:before="38" w:line="254" w:lineRule="exact"/>
              <w:ind w:left="161"/>
              <w:rPr>
                <w:sz w:val="21"/>
              </w:rPr>
            </w:pPr>
            <w:r>
              <w:rPr>
                <w:sz w:val="21"/>
              </w:rPr>
              <w:t>明显，安慰患者情绪（口述得5分）</w:t>
            </w:r>
          </w:p>
        </w:tc>
        <w:tc>
          <w:tcPr>
            <w:tcW w:w="949" w:type="dxa"/>
          </w:tcPr>
          <w:p>
            <w:pPr>
              <w:pStyle w:val="9"/>
              <w:spacing w:before="170"/>
              <w:ind w:left="134" w:right="127"/>
              <w:jc w:val="center"/>
              <w:rPr>
                <w:sz w:val="21"/>
              </w:rPr>
            </w:pPr>
            <w:r>
              <w:rPr>
                <w:sz w:val="21"/>
              </w:rPr>
              <w:t>10</w:t>
            </w:r>
          </w:p>
        </w:tc>
        <w:tc>
          <w:tcPr>
            <w:tcW w:w="707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3" w:hRule="atLeast"/>
        </w:trPr>
        <w:tc>
          <w:tcPr>
            <w:tcW w:w="1611" w:type="dxa"/>
            <w:vMerge w:val="restart"/>
          </w:tcPr>
          <w:p>
            <w:pPr>
              <w:pStyle w:val="9"/>
              <w:spacing w:before="9"/>
              <w:rPr>
                <w:rFonts w:ascii="Times New Roman"/>
                <w:sz w:val="25"/>
              </w:rPr>
            </w:pPr>
          </w:p>
          <w:p>
            <w:pPr>
              <w:pStyle w:val="9"/>
              <w:ind w:left="106"/>
              <w:rPr>
                <w:sz w:val="21"/>
              </w:rPr>
            </w:pPr>
            <w:r>
              <w:rPr>
                <w:sz w:val="21"/>
              </w:rPr>
              <w:t>操作后处理</w:t>
            </w:r>
          </w:p>
        </w:tc>
        <w:tc>
          <w:tcPr>
            <w:tcW w:w="5805" w:type="dxa"/>
            <w:gridSpan w:val="3"/>
          </w:tcPr>
          <w:p>
            <w:pPr>
              <w:pStyle w:val="9"/>
              <w:spacing w:before="107"/>
              <w:ind w:left="161"/>
              <w:rPr>
                <w:sz w:val="21"/>
              </w:rPr>
            </w:pPr>
            <w:r>
              <w:rPr>
                <w:sz w:val="21"/>
              </w:rPr>
              <w:t>安置患者，告知患者及家属注意事项</w:t>
            </w:r>
          </w:p>
        </w:tc>
        <w:tc>
          <w:tcPr>
            <w:tcW w:w="949" w:type="dxa"/>
          </w:tcPr>
          <w:p>
            <w:pPr>
              <w:pStyle w:val="9"/>
              <w:spacing w:before="90"/>
              <w:ind w:left="7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07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3" w:hRule="atLeast"/>
        </w:trPr>
        <w:tc>
          <w:tcPr>
            <w:tcW w:w="1611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805" w:type="dxa"/>
            <w:gridSpan w:val="3"/>
          </w:tcPr>
          <w:p>
            <w:pPr>
              <w:pStyle w:val="9"/>
              <w:spacing w:before="82"/>
              <w:ind w:left="161"/>
              <w:rPr>
                <w:sz w:val="21"/>
              </w:rPr>
            </w:pPr>
            <w:r>
              <w:rPr>
                <w:sz w:val="21"/>
              </w:rPr>
              <w:t>物品复原整理</w:t>
            </w:r>
          </w:p>
        </w:tc>
        <w:tc>
          <w:tcPr>
            <w:tcW w:w="949" w:type="dxa"/>
          </w:tcPr>
          <w:p>
            <w:pPr>
              <w:pStyle w:val="9"/>
              <w:spacing w:before="66"/>
              <w:ind w:left="7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07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3" w:hRule="atLeast"/>
        </w:trPr>
        <w:tc>
          <w:tcPr>
            <w:tcW w:w="1611" w:type="dxa"/>
            <w:vMerge w:val="restart"/>
          </w:tcPr>
          <w:p>
            <w:pPr>
              <w:pStyle w:val="9"/>
              <w:spacing w:before="1"/>
              <w:rPr>
                <w:rFonts w:ascii="Times New Roman"/>
                <w:sz w:val="25"/>
              </w:rPr>
            </w:pPr>
          </w:p>
          <w:p>
            <w:pPr>
              <w:pStyle w:val="9"/>
              <w:ind w:left="106"/>
              <w:rPr>
                <w:sz w:val="21"/>
              </w:rPr>
            </w:pPr>
            <w:r>
              <w:rPr>
                <w:sz w:val="21"/>
              </w:rPr>
              <w:t>总体评价</w:t>
            </w:r>
          </w:p>
        </w:tc>
        <w:tc>
          <w:tcPr>
            <w:tcW w:w="5805" w:type="dxa"/>
            <w:gridSpan w:val="3"/>
          </w:tcPr>
          <w:p>
            <w:pPr>
              <w:pStyle w:val="9"/>
              <w:spacing w:before="106"/>
              <w:ind w:left="161"/>
              <w:rPr>
                <w:sz w:val="21"/>
              </w:rPr>
            </w:pPr>
            <w:r>
              <w:rPr>
                <w:sz w:val="21"/>
              </w:rPr>
              <w:t>整个操作过程体现人文关怀</w:t>
            </w:r>
          </w:p>
        </w:tc>
        <w:tc>
          <w:tcPr>
            <w:tcW w:w="949" w:type="dxa"/>
          </w:tcPr>
          <w:p>
            <w:pPr>
              <w:pStyle w:val="9"/>
              <w:spacing w:before="89"/>
              <w:ind w:left="7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07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7" w:hRule="atLeast"/>
        </w:trPr>
        <w:tc>
          <w:tcPr>
            <w:tcW w:w="1611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805" w:type="dxa"/>
            <w:gridSpan w:val="3"/>
          </w:tcPr>
          <w:p>
            <w:pPr>
              <w:pStyle w:val="9"/>
              <w:spacing w:before="74"/>
              <w:ind w:left="161"/>
              <w:rPr>
                <w:sz w:val="21"/>
              </w:rPr>
            </w:pPr>
            <w:r>
              <w:rPr>
                <w:sz w:val="21"/>
              </w:rPr>
              <w:t>操作规范熟练，在规定时间内完成</w:t>
            </w:r>
          </w:p>
        </w:tc>
        <w:tc>
          <w:tcPr>
            <w:tcW w:w="949" w:type="dxa"/>
          </w:tcPr>
          <w:p>
            <w:pPr>
              <w:pStyle w:val="9"/>
              <w:spacing w:before="58"/>
              <w:ind w:left="7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07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4" w:hRule="atLeast"/>
        </w:trPr>
        <w:tc>
          <w:tcPr>
            <w:tcW w:w="1611" w:type="dxa"/>
          </w:tcPr>
          <w:p>
            <w:pPr>
              <w:pStyle w:val="9"/>
              <w:spacing w:before="169"/>
              <w:ind w:left="106"/>
              <w:rPr>
                <w:sz w:val="21"/>
              </w:rPr>
            </w:pPr>
            <w:r>
              <w:rPr>
                <w:sz w:val="21"/>
              </w:rPr>
              <w:t>操作后提问</w:t>
            </w:r>
          </w:p>
        </w:tc>
        <w:tc>
          <w:tcPr>
            <w:tcW w:w="5805" w:type="dxa"/>
            <w:gridSpan w:val="3"/>
          </w:tcPr>
          <w:p>
            <w:pPr>
              <w:pStyle w:val="9"/>
              <w:spacing w:before="2" w:line="304" w:lineRule="exact"/>
              <w:ind w:left="161" w:right="173"/>
              <w:rPr>
                <w:sz w:val="21"/>
              </w:rPr>
            </w:pPr>
            <w:r>
              <w:rPr>
                <w:w w:val="95"/>
                <w:sz w:val="21"/>
              </w:rPr>
              <w:t xml:space="preserve">穿刺液的后续检查：常规生化、涂片细胞计数、细菌培养及 </w:t>
            </w:r>
            <w:r>
              <w:rPr>
                <w:sz w:val="21"/>
              </w:rPr>
              <w:t>药物敏感试验，任选2项提问</w:t>
            </w:r>
          </w:p>
        </w:tc>
        <w:tc>
          <w:tcPr>
            <w:tcW w:w="949" w:type="dxa"/>
          </w:tcPr>
          <w:p>
            <w:pPr>
              <w:pStyle w:val="9"/>
              <w:spacing w:before="169"/>
              <w:ind w:left="7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07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</w:trPr>
        <w:tc>
          <w:tcPr>
            <w:tcW w:w="7416" w:type="dxa"/>
            <w:gridSpan w:val="4"/>
          </w:tcPr>
          <w:p>
            <w:pPr>
              <w:pStyle w:val="9"/>
              <w:tabs>
                <w:tab w:val="left" w:pos="427"/>
              </w:tabs>
              <w:spacing w:before="59"/>
              <w:ind w:left="7"/>
              <w:jc w:val="center"/>
              <w:rPr>
                <w:sz w:val="21"/>
              </w:rPr>
            </w:pPr>
            <w:r>
              <w:rPr>
                <w:sz w:val="21"/>
              </w:rPr>
              <w:t>合</w:t>
            </w:r>
            <w:r>
              <w:rPr>
                <w:sz w:val="21"/>
              </w:rPr>
              <w:tab/>
            </w:r>
            <w:r>
              <w:rPr>
                <w:sz w:val="21"/>
              </w:rPr>
              <w:t>计</w:t>
            </w:r>
          </w:p>
        </w:tc>
        <w:tc>
          <w:tcPr>
            <w:tcW w:w="949" w:type="dxa"/>
          </w:tcPr>
          <w:p>
            <w:pPr>
              <w:pStyle w:val="9"/>
              <w:spacing w:before="59"/>
              <w:ind w:left="134" w:right="127"/>
              <w:jc w:val="center"/>
              <w:rPr>
                <w:sz w:val="21"/>
              </w:rPr>
            </w:pPr>
            <w:r>
              <w:rPr>
                <w:sz w:val="21"/>
              </w:rPr>
              <w:t>110</w:t>
            </w:r>
          </w:p>
        </w:tc>
        <w:tc>
          <w:tcPr>
            <w:tcW w:w="707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</w:tbl>
    <w:p>
      <w:pPr>
        <w:spacing w:after="0"/>
        <w:rPr>
          <w:rFonts w:ascii="Times New Roman"/>
          <w:sz w:val="20"/>
        </w:rPr>
        <w:sectPr>
          <w:headerReference r:id="rId23" w:type="default"/>
          <w:footerReference r:id="rId24" w:type="default"/>
          <w:pgSz w:w="11910" w:h="16840"/>
          <w:pgMar w:top="2100" w:right="700" w:bottom="2240" w:left="700" w:header="1470" w:footer="2042" w:gutter="0"/>
          <w:cols w:space="720" w:num="1"/>
        </w:sectPr>
      </w:pPr>
    </w:p>
    <w:p>
      <w:pPr>
        <w:pStyle w:val="2"/>
        <w:spacing w:before="9"/>
        <w:jc w:val="center"/>
        <w:rPr>
          <w:rFonts w:ascii="Times New Roman"/>
          <w:b w:val="0"/>
          <w:sz w:val="4"/>
        </w:rPr>
      </w:pPr>
      <w:r>
        <w:rPr>
          <w:w w:val="95"/>
        </w:rPr>
        <w:t>肩关节肩峰下穿刺封闭术</w:t>
      </w:r>
    </w:p>
    <w:tbl>
      <w:tblPr>
        <w:tblStyle w:val="5"/>
        <w:tblW w:w="0" w:type="auto"/>
        <w:tblInd w:w="72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21"/>
        <w:gridCol w:w="2820"/>
        <w:gridCol w:w="1420"/>
        <w:gridCol w:w="1640"/>
        <w:gridCol w:w="964"/>
        <w:gridCol w:w="7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521" w:type="dxa"/>
          </w:tcPr>
          <w:p>
            <w:pPr>
              <w:pStyle w:val="9"/>
              <w:spacing w:before="34"/>
              <w:ind w:right="331"/>
              <w:jc w:val="right"/>
              <w:rPr>
                <w:sz w:val="21"/>
              </w:rPr>
            </w:pPr>
            <w:r>
              <w:rPr>
                <w:w w:val="95"/>
                <w:sz w:val="21"/>
              </w:rPr>
              <w:t>考生姓名</w:t>
            </w:r>
          </w:p>
        </w:tc>
        <w:tc>
          <w:tcPr>
            <w:tcW w:w="2820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  <w:tc>
          <w:tcPr>
            <w:tcW w:w="1420" w:type="dxa"/>
          </w:tcPr>
          <w:p>
            <w:pPr>
              <w:pStyle w:val="9"/>
              <w:spacing w:before="34"/>
              <w:ind w:left="268" w:right="261"/>
              <w:jc w:val="center"/>
              <w:rPr>
                <w:rFonts w:hint="eastAsia" w:eastAsia="宋体"/>
                <w:sz w:val="21"/>
                <w:lang w:eastAsia="zh-CN"/>
              </w:rPr>
            </w:pPr>
            <w:r>
              <w:rPr>
                <w:rFonts w:hint="eastAsia"/>
                <w:sz w:val="21"/>
                <w:lang w:eastAsia="zh-CN"/>
              </w:rPr>
              <w:t>终身码</w:t>
            </w:r>
          </w:p>
        </w:tc>
        <w:tc>
          <w:tcPr>
            <w:tcW w:w="3311" w:type="dxa"/>
            <w:gridSpan w:val="3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521" w:type="dxa"/>
          </w:tcPr>
          <w:p>
            <w:pPr>
              <w:pStyle w:val="9"/>
              <w:spacing w:before="32"/>
              <w:ind w:right="331"/>
              <w:jc w:val="right"/>
              <w:rPr>
                <w:sz w:val="21"/>
              </w:rPr>
            </w:pPr>
            <w:r>
              <w:rPr>
                <w:w w:val="95"/>
                <w:sz w:val="21"/>
              </w:rPr>
              <w:t>培训学科</w:t>
            </w:r>
          </w:p>
        </w:tc>
        <w:tc>
          <w:tcPr>
            <w:tcW w:w="2820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  <w:tc>
          <w:tcPr>
            <w:tcW w:w="1420" w:type="dxa"/>
          </w:tcPr>
          <w:p>
            <w:pPr>
              <w:pStyle w:val="9"/>
              <w:spacing w:before="32"/>
              <w:ind w:left="268" w:right="261"/>
              <w:jc w:val="center"/>
              <w:rPr>
                <w:sz w:val="21"/>
              </w:rPr>
            </w:pPr>
            <w:r>
              <w:rPr>
                <w:sz w:val="21"/>
              </w:rPr>
              <w:t>考核基地</w:t>
            </w:r>
          </w:p>
        </w:tc>
        <w:tc>
          <w:tcPr>
            <w:tcW w:w="3311" w:type="dxa"/>
            <w:gridSpan w:val="3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521" w:type="dxa"/>
          </w:tcPr>
          <w:p>
            <w:pPr>
              <w:pStyle w:val="9"/>
              <w:spacing w:before="32"/>
              <w:ind w:right="331"/>
              <w:jc w:val="right"/>
              <w:rPr>
                <w:sz w:val="21"/>
              </w:rPr>
            </w:pPr>
            <w:r>
              <w:rPr>
                <w:w w:val="95"/>
                <w:sz w:val="21"/>
              </w:rPr>
              <w:t>考核时间</w:t>
            </w:r>
          </w:p>
        </w:tc>
        <w:tc>
          <w:tcPr>
            <w:tcW w:w="7551" w:type="dxa"/>
            <w:gridSpan w:val="5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521" w:type="dxa"/>
          </w:tcPr>
          <w:p>
            <w:pPr>
              <w:pStyle w:val="9"/>
              <w:spacing w:before="33"/>
              <w:ind w:right="326"/>
              <w:jc w:val="right"/>
              <w:rPr>
                <w:b/>
                <w:sz w:val="21"/>
              </w:rPr>
            </w:pPr>
            <w:r>
              <w:rPr>
                <w:b/>
                <w:w w:val="95"/>
                <w:sz w:val="21"/>
              </w:rPr>
              <w:t>评分项目</w:t>
            </w:r>
          </w:p>
        </w:tc>
        <w:tc>
          <w:tcPr>
            <w:tcW w:w="5880" w:type="dxa"/>
            <w:gridSpan w:val="3"/>
          </w:tcPr>
          <w:p>
            <w:pPr>
              <w:pStyle w:val="9"/>
              <w:spacing w:before="33"/>
              <w:ind w:left="2498" w:right="2487"/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>评分要素</w:t>
            </w:r>
          </w:p>
        </w:tc>
        <w:tc>
          <w:tcPr>
            <w:tcW w:w="964" w:type="dxa"/>
          </w:tcPr>
          <w:p>
            <w:pPr>
              <w:pStyle w:val="9"/>
              <w:spacing w:before="33"/>
              <w:ind w:left="146" w:right="134"/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>标准分</w:t>
            </w:r>
          </w:p>
        </w:tc>
        <w:tc>
          <w:tcPr>
            <w:tcW w:w="707" w:type="dxa"/>
          </w:tcPr>
          <w:p>
            <w:pPr>
              <w:pStyle w:val="9"/>
              <w:spacing w:before="33"/>
              <w:ind w:left="141"/>
              <w:rPr>
                <w:b/>
                <w:sz w:val="21"/>
              </w:rPr>
            </w:pPr>
            <w:r>
              <w:rPr>
                <w:b/>
                <w:sz w:val="21"/>
              </w:rPr>
              <w:t>得分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14" w:hRule="atLeast"/>
        </w:trPr>
        <w:tc>
          <w:tcPr>
            <w:tcW w:w="1521" w:type="dxa"/>
          </w:tcPr>
          <w:p>
            <w:pPr>
              <w:pStyle w:val="9"/>
              <w:spacing w:before="170"/>
              <w:ind w:left="106"/>
              <w:rPr>
                <w:sz w:val="21"/>
              </w:rPr>
            </w:pPr>
            <w:r>
              <w:rPr>
                <w:sz w:val="21"/>
              </w:rPr>
              <w:t>操作判断</w:t>
            </w:r>
          </w:p>
        </w:tc>
        <w:tc>
          <w:tcPr>
            <w:tcW w:w="5880" w:type="dxa"/>
            <w:gridSpan w:val="3"/>
          </w:tcPr>
          <w:p>
            <w:pPr>
              <w:pStyle w:val="9"/>
              <w:spacing w:before="33"/>
              <w:ind w:left="160"/>
              <w:rPr>
                <w:sz w:val="21"/>
              </w:rPr>
            </w:pPr>
            <w:r>
              <w:rPr>
                <w:sz w:val="21"/>
              </w:rPr>
              <w:t>根据题干判断该做何种技能操作，判断正确得5分，判断错误</w:t>
            </w:r>
          </w:p>
          <w:p>
            <w:pPr>
              <w:pStyle w:val="9"/>
              <w:spacing w:before="38" w:line="253" w:lineRule="exact"/>
              <w:ind w:left="160"/>
              <w:rPr>
                <w:sz w:val="21"/>
              </w:rPr>
            </w:pPr>
            <w:r>
              <w:rPr>
                <w:sz w:val="21"/>
              </w:rPr>
              <w:t>不得分，由考官告知其正确操作项目，考生进行技能操作</w:t>
            </w:r>
          </w:p>
        </w:tc>
        <w:tc>
          <w:tcPr>
            <w:tcW w:w="964" w:type="dxa"/>
          </w:tcPr>
          <w:p>
            <w:pPr>
              <w:pStyle w:val="9"/>
              <w:spacing w:before="170"/>
              <w:ind w:left="8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07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28" w:hRule="atLeast"/>
        </w:trPr>
        <w:tc>
          <w:tcPr>
            <w:tcW w:w="1521" w:type="dxa"/>
            <w:vMerge w:val="restart"/>
          </w:tcPr>
          <w:p>
            <w:pPr>
              <w:pStyle w:val="9"/>
              <w:rPr>
                <w:rFonts w:ascii="Times New Roman"/>
                <w:sz w:val="20"/>
              </w:rPr>
            </w:pPr>
          </w:p>
          <w:p>
            <w:pPr>
              <w:pStyle w:val="9"/>
              <w:rPr>
                <w:rFonts w:ascii="Times New Roman"/>
                <w:sz w:val="20"/>
              </w:rPr>
            </w:pPr>
          </w:p>
          <w:p>
            <w:pPr>
              <w:pStyle w:val="9"/>
              <w:rPr>
                <w:rFonts w:ascii="Times New Roman"/>
                <w:sz w:val="20"/>
              </w:rPr>
            </w:pPr>
          </w:p>
          <w:p>
            <w:pPr>
              <w:pStyle w:val="9"/>
              <w:rPr>
                <w:rFonts w:ascii="Times New Roman"/>
                <w:sz w:val="20"/>
              </w:rPr>
            </w:pPr>
          </w:p>
          <w:p>
            <w:pPr>
              <w:pStyle w:val="9"/>
              <w:spacing w:before="8"/>
              <w:rPr>
                <w:rFonts w:ascii="Times New Roman"/>
                <w:sz w:val="15"/>
              </w:rPr>
            </w:pPr>
          </w:p>
          <w:p>
            <w:pPr>
              <w:pStyle w:val="9"/>
              <w:spacing w:before="1"/>
              <w:ind w:left="106"/>
              <w:rPr>
                <w:sz w:val="21"/>
              </w:rPr>
            </w:pPr>
            <w:r>
              <w:rPr>
                <w:sz w:val="21"/>
              </w:rPr>
              <w:t>操作前准备</w:t>
            </w:r>
          </w:p>
        </w:tc>
        <w:tc>
          <w:tcPr>
            <w:tcW w:w="5880" w:type="dxa"/>
            <w:gridSpan w:val="3"/>
          </w:tcPr>
          <w:p>
            <w:pPr>
              <w:pStyle w:val="9"/>
              <w:spacing w:before="33" w:line="273" w:lineRule="auto"/>
              <w:ind w:left="160" w:right="98"/>
              <w:jc w:val="both"/>
              <w:rPr>
                <w:sz w:val="21"/>
              </w:rPr>
            </w:pPr>
            <w:r>
              <w:rPr>
                <w:spacing w:val="-7"/>
                <w:w w:val="95"/>
                <w:sz w:val="21"/>
              </w:rPr>
              <w:t xml:space="preserve">患者准备：向患者及家属解释操作的目的及必要性、可能的风 </w:t>
            </w:r>
            <w:r>
              <w:rPr>
                <w:spacing w:val="-11"/>
                <w:w w:val="95"/>
                <w:sz w:val="21"/>
              </w:rPr>
              <w:t xml:space="preserve">险和需配合的事项，安慰患者，消除紧张情绪。评估患者全身 </w:t>
            </w:r>
            <w:r>
              <w:rPr>
                <w:spacing w:val="-12"/>
                <w:w w:val="95"/>
                <w:sz w:val="21"/>
              </w:rPr>
              <w:t>情况及一般状态。评估肩关节局部软组织情况，判断有无操作</w:t>
            </w:r>
          </w:p>
          <w:p>
            <w:pPr>
              <w:pStyle w:val="9"/>
              <w:spacing w:before="2" w:line="253" w:lineRule="exact"/>
              <w:ind w:left="160"/>
              <w:rPr>
                <w:sz w:val="21"/>
              </w:rPr>
            </w:pPr>
            <w:r>
              <w:rPr>
                <w:sz w:val="21"/>
              </w:rPr>
              <w:t>禁忌。口述，缺1项扣3分</w:t>
            </w:r>
          </w:p>
        </w:tc>
        <w:tc>
          <w:tcPr>
            <w:tcW w:w="964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  <w:p>
            <w:pPr>
              <w:pStyle w:val="9"/>
              <w:spacing w:before="5"/>
              <w:rPr>
                <w:rFonts w:ascii="Times New Roman"/>
                <w:sz w:val="21"/>
              </w:rPr>
            </w:pPr>
          </w:p>
          <w:p>
            <w:pPr>
              <w:pStyle w:val="9"/>
              <w:spacing w:before="1"/>
              <w:ind w:left="142" w:right="134"/>
              <w:jc w:val="center"/>
              <w:rPr>
                <w:sz w:val="21"/>
              </w:rPr>
            </w:pPr>
            <w:r>
              <w:rPr>
                <w:sz w:val="21"/>
              </w:rPr>
              <w:t>10</w:t>
            </w:r>
          </w:p>
        </w:tc>
        <w:tc>
          <w:tcPr>
            <w:tcW w:w="707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</w:trPr>
        <w:tc>
          <w:tcPr>
            <w:tcW w:w="1521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880" w:type="dxa"/>
            <w:gridSpan w:val="3"/>
          </w:tcPr>
          <w:p>
            <w:pPr>
              <w:pStyle w:val="9"/>
              <w:spacing w:before="34"/>
              <w:ind w:left="160"/>
              <w:rPr>
                <w:sz w:val="21"/>
              </w:rPr>
            </w:pPr>
            <w:r>
              <w:rPr>
                <w:sz w:val="21"/>
              </w:rPr>
              <w:t>操作者准备：根据病情准备器材，协助患者取坐位，充分暴露</w:t>
            </w:r>
          </w:p>
          <w:p>
            <w:pPr>
              <w:pStyle w:val="9"/>
              <w:spacing w:before="38" w:line="253" w:lineRule="exact"/>
              <w:ind w:left="160"/>
              <w:rPr>
                <w:sz w:val="21"/>
              </w:rPr>
            </w:pPr>
            <w:r>
              <w:rPr>
                <w:sz w:val="21"/>
              </w:rPr>
              <w:t>肩关节及邻近部位</w:t>
            </w:r>
          </w:p>
        </w:tc>
        <w:tc>
          <w:tcPr>
            <w:tcW w:w="964" w:type="dxa"/>
          </w:tcPr>
          <w:p>
            <w:pPr>
              <w:pStyle w:val="9"/>
              <w:spacing w:before="170"/>
              <w:ind w:left="8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3</w:t>
            </w:r>
          </w:p>
        </w:tc>
        <w:tc>
          <w:tcPr>
            <w:tcW w:w="707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</w:trPr>
        <w:tc>
          <w:tcPr>
            <w:tcW w:w="1521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880" w:type="dxa"/>
            <w:gridSpan w:val="3"/>
          </w:tcPr>
          <w:p>
            <w:pPr>
              <w:pStyle w:val="9"/>
              <w:spacing w:before="33"/>
              <w:ind w:left="160"/>
              <w:rPr>
                <w:sz w:val="21"/>
              </w:rPr>
            </w:pPr>
            <w:r>
              <w:rPr>
                <w:sz w:val="21"/>
              </w:rPr>
              <w:t>物品准备：适宜规格的穿刺针、注射药物、消毒物品、无菌手</w:t>
            </w:r>
          </w:p>
          <w:p>
            <w:pPr>
              <w:pStyle w:val="9"/>
              <w:spacing w:before="39" w:line="253" w:lineRule="exact"/>
              <w:ind w:left="160"/>
              <w:rPr>
                <w:sz w:val="21"/>
              </w:rPr>
            </w:pPr>
            <w:r>
              <w:rPr>
                <w:sz w:val="21"/>
              </w:rPr>
              <w:t>套、纱布、外用敷贴等</w:t>
            </w:r>
          </w:p>
        </w:tc>
        <w:tc>
          <w:tcPr>
            <w:tcW w:w="964" w:type="dxa"/>
          </w:tcPr>
          <w:p>
            <w:pPr>
              <w:pStyle w:val="9"/>
              <w:spacing w:before="170"/>
              <w:ind w:left="8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2</w:t>
            </w:r>
          </w:p>
        </w:tc>
        <w:tc>
          <w:tcPr>
            <w:tcW w:w="707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</w:trPr>
        <w:tc>
          <w:tcPr>
            <w:tcW w:w="1521" w:type="dxa"/>
            <w:vMerge w:val="restart"/>
          </w:tcPr>
          <w:p>
            <w:pPr>
              <w:pStyle w:val="9"/>
              <w:rPr>
                <w:rFonts w:ascii="Times New Roman"/>
                <w:sz w:val="20"/>
              </w:rPr>
            </w:pPr>
          </w:p>
          <w:p>
            <w:pPr>
              <w:pStyle w:val="9"/>
              <w:rPr>
                <w:rFonts w:ascii="Times New Roman"/>
                <w:sz w:val="20"/>
              </w:rPr>
            </w:pPr>
          </w:p>
          <w:p>
            <w:pPr>
              <w:pStyle w:val="9"/>
              <w:rPr>
                <w:rFonts w:ascii="Times New Roman"/>
                <w:sz w:val="20"/>
              </w:rPr>
            </w:pPr>
          </w:p>
          <w:p>
            <w:pPr>
              <w:pStyle w:val="9"/>
              <w:rPr>
                <w:rFonts w:ascii="Times New Roman"/>
                <w:sz w:val="20"/>
              </w:rPr>
            </w:pPr>
          </w:p>
          <w:p>
            <w:pPr>
              <w:pStyle w:val="9"/>
              <w:rPr>
                <w:rFonts w:ascii="Times New Roman"/>
                <w:sz w:val="20"/>
              </w:rPr>
            </w:pPr>
          </w:p>
          <w:p>
            <w:pPr>
              <w:pStyle w:val="9"/>
              <w:rPr>
                <w:rFonts w:ascii="Times New Roman"/>
                <w:sz w:val="20"/>
              </w:rPr>
            </w:pPr>
          </w:p>
          <w:p>
            <w:pPr>
              <w:pStyle w:val="9"/>
              <w:rPr>
                <w:rFonts w:ascii="Times New Roman"/>
                <w:sz w:val="20"/>
              </w:rPr>
            </w:pPr>
          </w:p>
          <w:p>
            <w:pPr>
              <w:pStyle w:val="9"/>
              <w:rPr>
                <w:rFonts w:ascii="Times New Roman"/>
                <w:sz w:val="20"/>
              </w:rPr>
            </w:pPr>
          </w:p>
          <w:p>
            <w:pPr>
              <w:pStyle w:val="9"/>
              <w:rPr>
                <w:rFonts w:ascii="Times New Roman"/>
                <w:sz w:val="20"/>
              </w:rPr>
            </w:pPr>
          </w:p>
          <w:p>
            <w:pPr>
              <w:pStyle w:val="9"/>
              <w:spacing w:before="116"/>
              <w:ind w:left="106"/>
              <w:rPr>
                <w:sz w:val="21"/>
              </w:rPr>
            </w:pPr>
            <w:r>
              <w:rPr>
                <w:sz w:val="21"/>
              </w:rPr>
              <w:t>操作过程</w:t>
            </w:r>
          </w:p>
        </w:tc>
        <w:tc>
          <w:tcPr>
            <w:tcW w:w="5880" w:type="dxa"/>
            <w:gridSpan w:val="3"/>
          </w:tcPr>
          <w:p>
            <w:pPr>
              <w:pStyle w:val="9"/>
              <w:spacing w:before="34"/>
              <w:ind w:left="160"/>
              <w:rPr>
                <w:sz w:val="21"/>
              </w:rPr>
            </w:pPr>
            <w:r>
              <w:rPr>
                <w:sz w:val="21"/>
              </w:rPr>
              <w:t>1.进行穿刺点体表定位，肩峰前、外或后向肩峰下刺入，均可</w:t>
            </w:r>
          </w:p>
          <w:p>
            <w:pPr>
              <w:pStyle w:val="9"/>
              <w:spacing w:before="38" w:line="253" w:lineRule="exact"/>
              <w:ind w:left="160"/>
              <w:rPr>
                <w:sz w:val="21"/>
              </w:rPr>
            </w:pPr>
            <w:r>
              <w:rPr>
                <w:sz w:val="21"/>
              </w:rPr>
              <w:t>进入关节腔。穿刺点选择错误扣5分</w:t>
            </w:r>
          </w:p>
        </w:tc>
        <w:tc>
          <w:tcPr>
            <w:tcW w:w="964" w:type="dxa"/>
          </w:tcPr>
          <w:p>
            <w:pPr>
              <w:pStyle w:val="9"/>
              <w:spacing w:before="170"/>
              <w:ind w:left="142" w:right="134"/>
              <w:jc w:val="center"/>
              <w:rPr>
                <w:sz w:val="21"/>
              </w:rPr>
            </w:pPr>
            <w:r>
              <w:rPr>
                <w:sz w:val="21"/>
              </w:rPr>
              <w:t>10</w:t>
            </w:r>
          </w:p>
        </w:tc>
        <w:tc>
          <w:tcPr>
            <w:tcW w:w="707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921" w:hRule="atLeast"/>
        </w:trPr>
        <w:tc>
          <w:tcPr>
            <w:tcW w:w="1521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880" w:type="dxa"/>
            <w:gridSpan w:val="3"/>
          </w:tcPr>
          <w:p>
            <w:pPr>
              <w:pStyle w:val="9"/>
              <w:spacing w:before="33"/>
              <w:ind w:left="160"/>
              <w:rPr>
                <w:sz w:val="21"/>
              </w:rPr>
            </w:pPr>
            <w:r>
              <w:rPr>
                <w:sz w:val="21"/>
              </w:rPr>
              <w:t>2.以选择好的穿刺点为中心，进行消毒铺巾。抽取准备注射的</w:t>
            </w:r>
          </w:p>
          <w:p>
            <w:pPr>
              <w:pStyle w:val="9"/>
              <w:spacing w:before="8" w:line="300" w:lineRule="atLeast"/>
              <w:ind w:left="160" w:right="248"/>
              <w:rPr>
                <w:sz w:val="21"/>
              </w:rPr>
            </w:pPr>
            <w:r>
              <w:rPr>
                <w:w w:val="95"/>
                <w:sz w:val="21"/>
              </w:rPr>
              <w:t xml:space="preserve">药物。消毒范围不足扣3分，抽取药物过程违反无菌原则扣5 </w:t>
            </w:r>
            <w:r>
              <w:rPr>
                <w:sz w:val="21"/>
              </w:rPr>
              <w:t>分</w:t>
            </w:r>
          </w:p>
        </w:tc>
        <w:tc>
          <w:tcPr>
            <w:tcW w:w="964" w:type="dxa"/>
          </w:tcPr>
          <w:p>
            <w:pPr>
              <w:pStyle w:val="9"/>
              <w:spacing w:before="2"/>
              <w:rPr>
                <w:rFonts w:ascii="Times New Roman"/>
                <w:sz w:val="28"/>
              </w:rPr>
            </w:pPr>
          </w:p>
          <w:p>
            <w:pPr>
              <w:pStyle w:val="9"/>
              <w:ind w:left="142" w:right="134"/>
              <w:jc w:val="center"/>
              <w:rPr>
                <w:sz w:val="21"/>
              </w:rPr>
            </w:pPr>
            <w:r>
              <w:rPr>
                <w:sz w:val="21"/>
              </w:rPr>
              <w:t>15</w:t>
            </w:r>
          </w:p>
        </w:tc>
        <w:tc>
          <w:tcPr>
            <w:tcW w:w="707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1227" w:hRule="atLeast"/>
        </w:trPr>
        <w:tc>
          <w:tcPr>
            <w:tcW w:w="1521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880" w:type="dxa"/>
            <w:gridSpan w:val="3"/>
          </w:tcPr>
          <w:p>
            <w:pPr>
              <w:pStyle w:val="9"/>
              <w:spacing w:before="34"/>
              <w:ind w:left="160"/>
              <w:rPr>
                <w:sz w:val="21"/>
              </w:rPr>
            </w:pPr>
            <w:r>
              <w:rPr>
                <w:sz w:val="21"/>
              </w:rPr>
              <w:t>3.进行肩峰下穿刺，穿刺过程中注意患者的疼痛反应（口述得</w:t>
            </w:r>
          </w:p>
          <w:p>
            <w:pPr>
              <w:pStyle w:val="9"/>
              <w:spacing w:before="7" w:line="300" w:lineRule="atLeast"/>
              <w:ind w:left="160" w:right="96"/>
              <w:jc w:val="both"/>
              <w:rPr>
                <w:sz w:val="21"/>
              </w:rPr>
            </w:pPr>
            <w:r>
              <w:rPr>
                <w:w w:val="95"/>
                <w:sz w:val="21"/>
              </w:rPr>
              <w:t>5分</w:t>
            </w:r>
            <w:r>
              <w:rPr>
                <w:spacing w:val="-62"/>
                <w:w w:val="95"/>
                <w:sz w:val="21"/>
              </w:rPr>
              <w:t>）</w:t>
            </w:r>
            <w:r>
              <w:rPr>
                <w:spacing w:val="-10"/>
                <w:w w:val="95"/>
                <w:sz w:val="21"/>
              </w:rPr>
              <w:t xml:space="preserve">，需要回抽观察有无误入血管、肩峰下积液情况，如有积 </w:t>
            </w:r>
            <w:r>
              <w:rPr>
                <w:spacing w:val="-9"/>
                <w:w w:val="95"/>
                <w:sz w:val="21"/>
              </w:rPr>
              <w:t>液抽出，则进行必要的标本送检</w:t>
            </w:r>
            <w:r>
              <w:rPr>
                <w:w w:val="95"/>
                <w:sz w:val="21"/>
              </w:rPr>
              <w:t>（口述得5分</w:t>
            </w:r>
            <w:r>
              <w:rPr>
                <w:spacing w:val="-104"/>
                <w:w w:val="95"/>
                <w:sz w:val="21"/>
              </w:rPr>
              <w:t>）</w:t>
            </w:r>
            <w:r>
              <w:rPr>
                <w:spacing w:val="-5"/>
                <w:w w:val="95"/>
                <w:sz w:val="21"/>
              </w:rPr>
              <w:t xml:space="preserve">。确认针尖位于 </w:t>
            </w:r>
            <w:r>
              <w:rPr>
                <w:spacing w:val="-5"/>
                <w:sz w:val="21"/>
              </w:rPr>
              <w:t>肩峰下间隙后缓慢注射药物，边注射边观察患者反应（5分）</w:t>
            </w:r>
          </w:p>
        </w:tc>
        <w:tc>
          <w:tcPr>
            <w:tcW w:w="964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  <w:p>
            <w:pPr>
              <w:pStyle w:val="9"/>
              <w:spacing w:before="6"/>
              <w:rPr>
                <w:rFonts w:ascii="Times New Roman"/>
                <w:sz w:val="21"/>
              </w:rPr>
            </w:pPr>
          </w:p>
          <w:p>
            <w:pPr>
              <w:pStyle w:val="9"/>
              <w:ind w:left="142" w:right="134"/>
              <w:jc w:val="center"/>
              <w:rPr>
                <w:sz w:val="21"/>
              </w:rPr>
            </w:pPr>
            <w:r>
              <w:rPr>
                <w:sz w:val="21"/>
              </w:rPr>
              <w:t>15</w:t>
            </w:r>
          </w:p>
        </w:tc>
        <w:tc>
          <w:tcPr>
            <w:tcW w:w="707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1" w:hRule="atLeast"/>
        </w:trPr>
        <w:tc>
          <w:tcPr>
            <w:tcW w:w="1521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880" w:type="dxa"/>
            <w:gridSpan w:val="3"/>
          </w:tcPr>
          <w:p>
            <w:pPr>
              <w:pStyle w:val="9"/>
              <w:spacing w:before="34" w:line="273" w:lineRule="auto"/>
              <w:ind w:left="160" w:right="143"/>
              <w:rPr>
                <w:sz w:val="21"/>
              </w:rPr>
            </w:pPr>
            <w:r>
              <w:rPr>
                <w:w w:val="95"/>
                <w:sz w:val="21"/>
              </w:rPr>
              <w:t xml:space="preserve">4.注射完毕，抽出注射针，观察针尖有无变形，是否完整（5 </w:t>
            </w:r>
            <w:r>
              <w:rPr>
                <w:spacing w:val="2"/>
                <w:w w:val="99"/>
                <w:sz w:val="21"/>
              </w:rPr>
              <w:t>分</w:t>
            </w:r>
            <w:r>
              <w:rPr>
                <w:spacing w:val="-106"/>
                <w:w w:val="99"/>
                <w:sz w:val="21"/>
              </w:rPr>
              <w:t>）</w:t>
            </w:r>
            <w:r>
              <w:rPr>
                <w:spacing w:val="-1"/>
                <w:w w:val="99"/>
                <w:sz w:val="21"/>
              </w:rPr>
              <w:t>。穿刺点消毒</w:t>
            </w:r>
            <w:r>
              <w:rPr>
                <w:spacing w:val="2"/>
                <w:w w:val="99"/>
                <w:sz w:val="21"/>
              </w:rPr>
              <w:t>（</w:t>
            </w:r>
            <w:r>
              <w:rPr>
                <w:spacing w:val="1"/>
                <w:w w:val="99"/>
                <w:sz w:val="21"/>
              </w:rPr>
              <w:t>5</w:t>
            </w:r>
            <w:r>
              <w:rPr>
                <w:spacing w:val="-1"/>
                <w:w w:val="99"/>
                <w:sz w:val="21"/>
              </w:rPr>
              <w:t>分</w:t>
            </w:r>
            <w:r>
              <w:rPr>
                <w:spacing w:val="-104"/>
                <w:w w:val="99"/>
                <w:sz w:val="21"/>
              </w:rPr>
              <w:t>）</w:t>
            </w:r>
            <w:r>
              <w:rPr>
                <w:spacing w:val="-1"/>
                <w:w w:val="99"/>
                <w:sz w:val="21"/>
              </w:rPr>
              <w:t>，如有出血进行适当压迫止血，无菌</w:t>
            </w:r>
          </w:p>
          <w:p>
            <w:pPr>
              <w:pStyle w:val="9"/>
              <w:spacing w:before="1" w:line="252" w:lineRule="exact"/>
              <w:ind w:left="160"/>
              <w:rPr>
                <w:sz w:val="21"/>
              </w:rPr>
            </w:pPr>
            <w:r>
              <w:rPr>
                <w:sz w:val="21"/>
              </w:rPr>
              <w:t>敷贴包扎（5分）</w:t>
            </w:r>
          </w:p>
        </w:tc>
        <w:tc>
          <w:tcPr>
            <w:tcW w:w="964" w:type="dxa"/>
          </w:tcPr>
          <w:p>
            <w:pPr>
              <w:pStyle w:val="9"/>
              <w:spacing w:before="4"/>
              <w:rPr>
                <w:rFonts w:ascii="Times New Roman"/>
                <w:sz w:val="16"/>
              </w:rPr>
            </w:pPr>
          </w:p>
          <w:p>
            <w:pPr>
              <w:pStyle w:val="9"/>
              <w:ind w:left="142" w:right="134"/>
              <w:jc w:val="center"/>
              <w:rPr>
                <w:sz w:val="21"/>
              </w:rPr>
            </w:pPr>
            <w:r>
              <w:rPr>
                <w:sz w:val="21"/>
              </w:rPr>
              <w:t>15</w:t>
            </w:r>
          </w:p>
        </w:tc>
        <w:tc>
          <w:tcPr>
            <w:tcW w:w="707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1" w:hRule="atLeast"/>
        </w:trPr>
        <w:tc>
          <w:tcPr>
            <w:tcW w:w="1521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880" w:type="dxa"/>
            <w:gridSpan w:val="3"/>
          </w:tcPr>
          <w:p>
            <w:pPr>
              <w:pStyle w:val="9"/>
              <w:spacing w:before="34" w:line="273" w:lineRule="auto"/>
              <w:ind w:left="160" w:right="98"/>
              <w:rPr>
                <w:sz w:val="21"/>
              </w:rPr>
            </w:pPr>
            <w:r>
              <w:rPr>
                <w:w w:val="95"/>
                <w:sz w:val="21"/>
              </w:rPr>
              <w:t>5</w:t>
            </w:r>
            <w:r>
              <w:rPr>
                <w:spacing w:val="-5"/>
                <w:w w:val="95"/>
                <w:sz w:val="21"/>
              </w:rPr>
              <w:t xml:space="preserve">.包扎固定完毕后，再次确认有无出血、渗液，注意患者有无 </w:t>
            </w:r>
            <w:r>
              <w:rPr>
                <w:spacing w:val="-8"/>
                <w:w w:val="95"/>
                <w:sz w:val="21"/>
              </w:rPr>
              <w:t>明显不适</w:t>
            </w:r>
            <w:r>
              <w:rPr>
                <w:w w:val="95"/>
                <w:sz w:val="21"/>
              </w:rPr>
              <w:t>（口述得5分</w:t>
            </w:r>
            <w:r>
              <w:rPr>
                <w:spacing w:val="-104"/>
                <w:w w:val="95"/>
                <w:sz w:val="21"/>
              </w:rPr>
              <w:t>）</w:t>
            </w:r>
            <w:r>
              <w:rPr>
                <w:spacing w:val="-7"/>
                <w:w w:val="95"/>
                <w:sz w:val="21"/>
              </w:rPr>
              <w:t>。如一般情况良好，予肩关节适当活动</w:t>
            </w:r>
          </w:p>
          <w:p>
            <w:pPr>
              <w:pStyle w:val="9"/>
              <w:spacing w:before="1" w:line="252" w:lineRule="exact"/>
              <w:ind w:left="160"/>
              <w:rPr>
                <w:sz w:val="21"/>
              </w:rPr>
            </w:pPr>
            <w:r>
              <w:rPr>
                <w:sz w:val="21"/>
              </w:rPr>
              <w:t>（5分）</w:t>
            </w:r>
          </w:p>
        </w:tc>
        <w:tc>
          <w:tcPr>
            <w:tcW w:w="964" w:type="dxa"/>
          </w:tcPr>
          <w:p>
            <w:pPr>
              <w:pStyle w:val="9"/>
              <w:spacing w:before="3"/>
              <w:rPr>
                <w:rFonts w:ascii="Times New Roman"/>
                <w:sz w:val="28"/>
              </w:rPr>
            </w:pPr>
          </w:p>
          <w:p>
            <w:pPr>
              <w:pStyle w:val="9"/>
              <w:ind w:left="142" w:right="134"/>
              <w:jc w:val="center"/>
              <w:rPr>
                <w:sz w:val="21"/>
              </w:rPr>
            </w:pPr>
            <w:r>
              <w:rPr>
                <w:sz w:val="21"/>
              </w:rPr>
              <w:t>10</w:t>
            </w:r>
          </w:p>
        </w:tc>
        <w:tc>
          <w:tcPr>
            <w:tcW w:w="707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521" w:type="dxa"/>
            <w:vMerge w:val="restart"/>
          </w:tcPr>
          <w:p>
            <w:pPr>
              <w:pStyle w:val="9"/>
              <w:rPr>
                <w:rFonts w:ascii="Times New Roman"/>
                <w:sz w:val="18"/>
              </w:rPr>
            </w:pPr>
          </w:p>
          <w:p>
            <w:pPr>
              <w:pStyle w:val="9"/>
              <w:ind w:left="106"/>
              <w:rPr>
                <w:sz w:val="21"/>
              </w:rPr>
            </w:pPr>
            <w:r>
              <w:rPr>
                <w:sz w:val="21"/>
              </w:rPr>
              <w:t>操作后处理</w:t>
            </w:r>
          </w:p>
        </w:tc>
        <w:tc>
          <w:tcPr>
            <w:tcW w:w="5880" w:type="dxa"/>
            <w:gridSpan w:val="3"/>
          </w:tcPr>
          <w:p>
            <w:pPr>
              <w:pStyle w:val="9"/>
              <w:spacing w:before="49"/>
              <w:ind w:left="160"/>
              <w:rPr>
                <w:sz w:val="21"/>
              </w:rPr>
            </w:pPr>
            <w:r>
              <w:rPr>
                <w:sz w:val="21"/>
              </w:rPr>
              <w:t>安置患者，告知患者及家属固定后注意事项</w:t>
            </w:r>
          </w:p>
        </w:tc>
        <w:tc>
          <w:tcPr>
            <w:tcW w:w="964" w:type="dxa"/>
          </w:tcPr>
          <w:p>
            <w:pPr>
              <w:pStyle w:val="9"/>
              <w:spacing w:before="32"/>
              <w:ind w:left="8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07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521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880" w:type="dxa"/>
            <w:gridSpan w:val="3"/>
          </w:tcPr>
          <w:p>
            <w:pPr>
              <w:pStyle w:val="9"/>
              <w:spacing w:before="49"/>
              <w:ind w:left="160"/>
              <w:rPr>
                <w:sz w:val="21"/>
              </w:rPr>
            </w:pPr>
            <w:r>
              <w:rPr>
                <w:sz w:val="21"/>
              </w:rPr>
              <w:t>物品复原整理，污物的处理</w:t>
            </w:r>
          </w:p>
        </w:tc>
        <w:tc>
          <w:tcPr>
            <w:tcW w:w="964" w:type="dxa"/>
          </w:tcPr>
          <w:p>
            <w:pPr>
              <w:pStyle w:val="9"/>
              <w:spacing w:before="32"/>
              <w:ind w:left="8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07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1521" w:type="dxa"/>
            <w:vMerge w:val="restart"/>
          </w:tcPr>
          <w:p>
            <w:pPr>
              <w:pStyle w:val="9"/>
              <w:spacing w:before="1"/>
              <w:rPr>
                <w:rFonts w:ascii="Times New Roman"/>
                <w:sz w:val="18"/>
              </w:rPr>
            </w:pPr>
          </w:p>
          <w:p>
            <w:pPr>
              <w:pStyle w:val="9"/>
              <w:ind w:left="106"/>
              <w:rPr>
                <w:sz w:val="21"/>
              </w:rPr>
            </w:pPr>
            <w:r>
              <w:rPr>
                <w:sz w:val="21"/>
              </w:rPr>
              <w:t>总体评价</w:t>
            </w:r>
          </w:p>
        </w:tc>
        <w:tc>
          <w:tcPr>
            <w:tcW w:w="5880" w:type="dxa"/>
            <w:gridSpan w:val="3"/>
          </w:tcPr>
          <w:p>
            <w:pPr>
              <w:pStyle w:val="9"/>
              <w:spacing w:before="50"/>
              <w:ind w:left="160"/>
              <w:rPr>
                <w:sz w:val="21"/>
              </w:rPr>
            </w:pPr>
            <w:r>
              <w:rPr>
                <w:sz w:val="21"/>
              </w:rPr>
              <w:t>整个操作过程体现人文关怀</w:t>
            </w:r>
          </w:p>
        </w:tc>
        <w:tc>
          <w:tcPr>
            <w:tcW w:w="964" w:type="dxa"/>
          </w:tcPr>
          <w:p>
            <w:pPr>
              <w:pStyle w:val="9"/>
              <w:spacing w:before="33"/>
              <w:ind w:left="8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07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40" w:hRule="atLeast"/>
        </w:trPr>
        <w:tc>
          <w:tcPr>
            <w:tcW w:w="1521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880" w:type="dxa"/>
            <w:gridSpan w:val="3"/>
          </w:tcPr>
          <w:p>
            <w:pPr>
              <w:pStyle w:val="9"/>
              <w:spacing w:before="50"/>
              <w:ind w:left="160"/>
              <w:rPr>
                <w:sz w:val="21"/>
              </w:rPr>
            </w:pPr>
            <w:r>
              <w:rPr>
                <w:sz w:val="21"/>
              </w:rPr>
              <w:t>操作规范熟练，在规定时间内完成</w:t>
            </w:r>
          </w:p>
        </w:tc>
        <w:tc>
          <w:tcPr>
            <w:tcW w:w="964" w:type="dxa"/>
          </w:tcPr>
          <w:p>
            <w:pPr>
              <w:pStyle w:val="9"/>
              <w:spacing w:before="33"/>
              <w:ind w:left="8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07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13" w:hRule="atLeast"/>
        </w:trPr>
        <w:tc>
          <w:tcPr>
            <w:tcW w:w="1521" w:type="dxa"/>
          </w:tcPr>
          <w:p>
            <w:pPr>
              <w:pStyle w:val="9"/>
              <w:spacing w:before="171"/>
              <w:ind w:left="106"/>
              <w:rPr>
                <w:sz w:val="21"/>
              </w:rPr>
            </w:pPr>
            <w:r>
              <w:rPr>
                <w:sz w:val="21"/>
              </w:rPr>
              <w:t>操作后提问</w:t>
            </w:r>
          </w:p>
        </w:tc>
        <w:tc>
          <w:tcPr>
            <w:tcW w:w="5880" w:type="dxa"/>
            <w:gridSpan w:val="3"/>
          </w:tcPr>
          <w:p>
            <w:pPr>
              <w:pStyle w:val="9"/>
              <w:spacing w:before="34"/>
              <w:ind w:left="160"/>
              <w:rPr>
                <w:sz w:val="21"/>
              </w:rPr>
            </w:pPr>
            <w:r>
              <w:rPr>
                <w:sz w:val="21"/>
              </w:rPr>
              <w:t>该项操作的适应证、禁忌证、并发症和操作后宣教事项中任选</w:t>
            </w:r>
          </w:p>
          <w:p>
            <w:pPr>
              <w:pStyle w:val="9"/>
              <w:spacing w:before="38" w:line="253" w:lineRule="exact"/>
              <w:ind w:left="160"/>
              <w:rPr>
                <w:sz w:val="21"/>
              </w:rPr>
            </w:pPr>
            <w:r>
              <w:rPr>
                <w:sz w:val="21"/>
              </w:rPr>
              <w:t>2项提问</w:t>
            </w:r>
          </w:p>
        </w:tc>
        <w:tc>
          <w:tcPr>
            <w:tcW w:w="964" w:type="dxa"/>
          </w:tcPr>
          <w:p>
            <w:pPr>
              <w:pStyle w:val="9"/>
              <w:spacing w:before="171"/>
              <w:ind w:left="8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07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7401" w:type="dxa"/>
            <w:gridSpan w:val="4"/>
          </w:tcPr>
          <w:p>
            <w:pPr>
              <w:pStyle w:val="9"/>
              <w:tabs>
                <w:tab w:val="left" w:pos="428"/>
              </w:tabs>
              <w:spacing w:before="34"/>
              <w:ind w:left="8"/>
              <w:jc w:val="center"/>
              <w:rPr>
                <w:sz w:val="21"/>
              </w:rPr>
            </w:pPr>
            <w:r>
              <w:rPr>
                <w:sz w:val="21"/>
              </w:rPr>
              <w:t>合</w:t>
            </w:r>
            <w:r>
              <w:rPr>
                <w:sz w:val="21"/>
              </w:rPr>
              <w:tab/>
            </w:r>
            <w:r>
              <w:rPr>
                <w:sz w:val="21"/>
              </w:rPr>
              <w:t>计</w:t>
            </w:r>
          </w:p>
        </w:tc>
        <w:tc>
          <w:tcPr>
            <w:tcW w:w="964" w:type="dxa"/>
          </w:tcPr>
          <w:p>
            <w:pPr>
              <w:pStyle w:val="9"/>
              <w:spacing w:before="34"/>
              <w:ind w:left="142" w:right="134"/>
              <w:jc w:val="center"/>
              <w:rPr>
                <w:sz w:val="21"/>
              </w:rPr>
            </w:pPr>
            <w:r>
              <w:rPr>
                <w:sz w:val="21"/>
              </w:rPr>
              <w:t>110</w:t>
            </w:r>
          </w:p>
        </w:tc>
        <w:tc>
          <w:tcPr>
            <w:tcW w:w="707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</w:tbl>
    <w:p>
      <w:pPr>
        <w:spacing w:after="0"/>
        <w:rPr>
          <w:rFonts w:ascii="Times New Roman"/>
          <w:sz w:val="20"/>
        </w:rPr>
        <w:sectPr>
          <w:headerReference r:id="rId25" w:type="default"/>
          <w:pgSz w:w="11910" w:h="16840"/>
          <w:pgMar w:top="2100" w:right="700" w:bottom="2260" w:left="700" w:header="1470" w:footer="2042" w:gutter="0"/>
          <w:cols w:space="720" w:num="1"/>
        </w:sectPr>
      </w:pPr>
    </w:p>
    <w:p>
      <w:pPr>
        <w:pStyle w:val="2"/>
        <w:spacing w:before="9"/>
        <w:jc w:val="center"/>
        <w:rPr>
          <w:rFonts w:ascii="Times New Roman"/>
          <w:b w:val="0"/>
          <w:sz w:val="4"/>
        </w:rPr>
      </w:pPr>
      <w:r>
        <w:rPr>
          <w:w w:val="95"/>
        </w:rPr>
        <w:t>下肢弹力绷带加压包扎术</w:t>
      </w:r>
    </w:p>
    <w:tbl>
      <w:tblPr>
        <w:tblStyle w:val="5"/>
        <w:tblW w:w="0" w:type="auto"/>
        <w:tblInd w:w="72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24"/>
        <w:gridCol w:w="2827"/>
        <w:gridCol w:w="1435"/>
        <w:gridCol w:w="1702"/>
        <w:gridCol w:w="960"/>
        <w:gridCol w:w="72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" w:hRule="atLeast"/>
        </w:trPr>
        <w:tc>
          <w:tcPr>
            <w:tcW w:w="1424" w:type="dxa"/>
          </w:tcPr>
          <w:p>
            <w:pPr>
              <w:pStyle w:val="9"/>
              <w:spacing w:before="75"/>
              <w:ind w:right="283"/>
              <w:jc w:val="right"/>
              <w:rPr>
                <w:sz w:val="21"/>
              </w:rPr>
            </w:pPr>
            <w:r>
              <w:rPr>
                <w:w w:val="95"/>
                <w:sz w:val="21"/>
              </w:rPr>
              <w:t>考生姓名</w:t>
            </w:r>
          </w:p>
        </w:tc>
        <w:tc>
          <w:tcPr>
            <w:tcW w:w="2827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  <w:tc>
          <w:tcPr>
            <w:tcW w:w="1435" w:type="dxa"/>
          </w:tcPr>
          <w:p>
            <w:pPr>
              <w:pStyle w:val="9"/>
              <w:spacing w:before="75"/>
              <w:ind w:left="276" w:right="268"/>
              <w:jc w:val="center"/>
              <w:rPr>
                <w:rFonts w:hint="eastAsia" w:eastAsia="宋体"/>
                <w:sz w:val="21"/>
                <w:lang w:eastAsia="zh-CN"/>
              </w:rPr>
            </w:pPr>
            <w:r>
              <w:rPr>
                <w:rFonts w:hint="eastAsia"/>
                <w:sz w:val="21"/>
                <w:lang w:eastAsia="zh-CN"/>
              </w:rPr>
              <w:t>终身码</w:t>
            </w:r>
          </w:p>
        </w:tc>
        <w:tc>
          <w:tcPr>
            <w:tcW w:w="3390" w:type="dxa"/>
            <w:gridSpan w:val="3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" w:hRule="atLeast"/>
        </w:trPr>
        <w:tc>
          <w:tcPr>
            <w:tcW w:w="1424" w:type="dxa"/>
          </w:tcPr>
          <w:p>
            <w:pPr>
              <w:pStyle w:val="9"/>
              <w:spacing w:before="77"/>
              <w:ind w:right="283"/>
              <w:jc w:val="right"/>
              <w:rPr>
                <w:sz w:val="21"/>
              </w:rPr>
            </w:pPr>
            <w:r>
              <w:rPr>
                <w:w w:val="95"/>
                <w:sz w:val="21"/>
              </w:rPr>
              <w:t>培训学科</w:t>
            </w:r>
          </w:p>
        </w:tc>
        <w:tc>
          <w:tcPr>
            <w:tcW w:w="2827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  <w:tc>
          <w:tcPr>
            <w:tcW w:w="1435" w:type="dxa"/>
          </w:tcPr>
          <w:p>
            <w:pPr>
              <w:pStyle w:val="9"/>
              <w:spacing w:before="77"/>
              <w:ind w:left="276" w:right="268"/>
              <w:jc w:val="center"/>
              <w:rPr>
                <w:sz w:val="21"/>
              </w:rPr>
            </w:pPr>
            <w:r>
              <w:rPr>
                <w:sz w:val="21"/>
              </w:rPr>
              <w:t>考核基地</w:t>
            </w:r>
          </w:p>
        </w:tc>
        <w:tc>
          <w:tcPr>
            <w:tcW w:w="3390" w:type="dxa"/>
            <w:gridSpan w:val="3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" w:hRule="atLeast"/>
        </w:trPr>
        <w:tc>
          <w:tcPr>
            <w:tcW w:w="1424" w:type="dxa"/>
          </w:tcPr>
          <w:p>
            <w:pPr>
              <w:pStyle w:val="9"/>
              <w:spacing w:before="76"/>
              <w:ind w:right="283"/>
              <w:jc w:val="right"/>
              <w:rPr>
                <w:sz w:val="21"/>
              </w:rPr>
            </w:pPr>
            <w:r>
              <w:rPr>
                <w:w w:val="95"/>
                <w:sz w:val="21"/>
              </w:rPr>
              <w:t>考核时间</w:t>
            </w:r>
          </w:p>
        </w:tc>
        <w:tc>
          <w:tcPr>
            <w:tcW w:w="7652" w:type="dxa"/>
            <w:gridSpan w:val="5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0" w:hRule="atLeast"/>
        </w:trPr>
        <w:tc>
          <w:tcPr>
            <w:tcW w:w="1424" w:type="dxa"/>
          </w:tcPr>
          <w:p>
            <w:pPr>
              <w:pStyle w:val="9"/>
              <w:spacing w:before="49"/>
              <w:ind w:right="278"/>
              <w:jc w:val="right"/>
              <w:rPr>
                <w:b/>
                <w:sz w:val="21"/>
              </w:rPr>
            </w:pPr>
            <w:r>
              <w:rPr>
                <w:b/>
                <w:w w:val="95"/>
                <w:sz w:val="21"/>
              </w:rPr>
              <w:t>评分项目</w:t>
            </w:r>
          </w:p>
        </w:tc>
        <w:tc>
          <w:tcPr>
            <w:tcW w:w="5964" w:type="dxa"/>
            <w:gridSpan w:val="3"/>
          </w:tcPr>
          <w:p>
            <w:pPr>
              <w:pStyle w:val="9"/>
              <w:spacing w:before="49"/>
              <w:ind w:left="2540" w:right="2530"/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>评分要素</w:t>
            </w:r>
          </w:p>
        </w:tc>
        <w:tc>
          <w:tcPr>
            <w:tcW w:w="960" w:type="dxa"/>
          </w:tcPr>
          <w:p>
            <w:pPr>
              <w:pStyle w:val="9"/>
              <w:spacing w:before="49"/>
              <w:ind w:left="144" w:right="132"/>
              <w:jc w:val="center"/>
              <w:rPr>
                <w:b/>
                <w:sz w:val="21"/>
              </w:rPr>
            </w:pPr>
            <w:r>
              <w:rPr>
                <w:b/>
                <w:sz w:val="21"/>
              </w:rPr>
              <w:t>标准分</w:t>
            </w:r>
          </w:p>
        </w:tc>
        <w:tc>
          <w:tcPr>
            <w:tcW w:w="728" w:type="dxa"/>
          </w:tcPr>
          <w:p>
            <w:pPr>
              <w:pStyle w:val="9"/>
              <w:spacing w:before="49"/>
              <w:ind w:left="153"/>
              <w:rPr>
                <w:b/>
                <w:sz w:val="21"/>
              </w:rPr>
            </w:pPr>
            <w:r>
              <w:rPr>
                <w:b/>
                <w:sz w:val="21"/>
              </w:rPr>
              <w:t>得分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63" w:hRule="atLeast"/>
        </w:trPr>
        <w:tc>
          <w:tcPr>
            <w:tcW w:w="1424" w:type="dxa"/>
          </w:tcPr>
          <w:p>
            <w:pPr>
              <w:pStyle w:val="9"/>
              <w:spacing w:before="10"/>
              <w:rPr>
                <w:rFonts w:ascii="Times New Roman"/>
                <w:sz w:val="16"/>
              </w:rPr>
            </w:pPr>
          </w:p>
          <w:p>
            <w:pPr>
              <w:pStyle w:val="9"/>
              <w:spacing w:before="1"/>
              <w:ind w:left="108"/>
              <w:rPr>
                <w:sz w:val="21"/>
              </w:rPr>
            </w:pPr>
            <w:r>
              <w:rPr>
                <w:sz w:val="21"/>
              </w:rPr>
              <w:t>操作判断</w:t>
            </w:r>
          </w:p>
        </w:tc>
        <w:tc>
          <w:tcPr>
            <w:tcW w:w="5964" w:type="dxa"/>
            <w:gridSpan w:val="3"/>
          </w:tcPr>
          <w:p>
            <w:pPr>
              <w:pStyle w:val="9"/>
              <w:spacing w:before="58" w:line="244" w:lineRule="auto"/>
              <w:ind w:left="107" w:right="93"/>
              <w:rPr>
                <w:sz w:val="21"/>
              </w:rPr>
            </w:pPr>
            <w:r>
              <w:rPr>
                <w:spacing w:val="-17"/>
                <w:sz w:val="21"/>
              </w:rPr>
              <w:t xml:space="preserve">根据题干判断该做何种技能操作，判断正确得 </w:t>
            </w:r>
            <w:r>
              <w:rPr>
                <w:sz w:val="21"/>
              </w:rPr>
              <w:t>5</w:t>
            </w:r>
            <w:r>
              <w:rPr>
                <w:spacing w:val="-19"/>
                <w:sz w:val="21"/>
              </w:rPr>
              <w:t xml:space="preserve"> 分，判断错误不得</w:t>
            </w:r>
            <w:r>
              <w:rPr>
                <w:spacing w:val="-13"/>
                <w:sz w:val="21"/>
              </w:rPr>
              <w:t>分，由考官告知其正确操作项目，考生进行技能操作</w:t>
            </w:r>
          </w:p>
        </w:tc>
        <w:tc>
          <w:tcPr>
            <w:tcW w:w="960" w:type="dxa"/>
          </w:tcPr>
          <w:p>
            <w:pPr>
              <w:pStyle w:val="9"/>
              <w:spacing w:before="10"/>
              <w:rPr>
                <w:rFonts w:ascii="Times New Roman"/>
                <w:sz w:val="16"/>
              </w:rPr>
            </w:pPr>
          </w:p>
          <w:p>
            <w:pPr>
              <w:pStyle w:val="9"/>
              <w:spacing w:before="1"/>
              <w:ind w:left="8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28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60" w:hRule="atLeast"/>
        </w:trPr>
        <w:tc>
          <w:tcPr>
            <w:tcW w:w="1424" w:type="dxa"/>
            <w:vMerge w:val="restart"/>
          </w:tcPr>
          <w:p>
            <w:pPr>
              <w:pStyle w:val="9"/>
              <w:rPr>
                <w:rFonts w:ascii="Times New Roman"/>
                <w:sz w:val="20"/>
              </w:rPr>
            </w:pPr>
          </w:p>
          <w:p>
            <w:pPr>
              <w:pStyle w:val="9"/>
              <w:rPr>
                <w:rFonts w:ascii="Times New Roman"/>
                <w:sz w:val="20"/>
              </w:rPr>
            </w:pPr>
          </w:p>
          <w:p>
            <w:pPr>
              <w:pStyle w:val="9"/>
              <w:rPr>
                <w:rFonts w:ascii="Times New Roman"/>
                <w:sz w:val="20"/>
              </w:rPr>
            </w:pPr>
          </w:p>
          <w:p>
            <w:pPr>
              <w:pStyle w:val="9"/>
              <w:rPr>
                <w:rFonts w:ascii="Times New Roman"/>
                <w:sz w:val="20"/>
              </w:rPr>
            </w:pPr>
          </w:p>
          <w:p>
            <w:pPr>
              <w:pStyle w:val="9"/>
              <w:spacing w:before="169"/>
              <w:ind w:left="108"/>
              <w:rPr>
                <w:sz w:val="21"/>
              </w:rPr>
            </w:pPr>
            <w:r>
              <w:rPr>
                <w:sz w:val="21"/>
              </w:rPr>
              <w:t>操作前准备</w:t>
            </w:r>
          </w:p>
        </w:tc>
        <w:tc>
          <w:tcPr>
            <w:tcW w:w="5964" w:type="dxa"/>
            <w:gridSpan w:val="3"/>
          </w:tcPr>
          <w:p>
            <w:pPr>
              <w:pStyle w:val="9"/>
              <w:spacing w:line="242" w:lineRule="auto"/>
              <w:ind w:left="107" w:right="95"/>
              <w:jc w:val="both"/>
              <w:rPr>
                <w:sz w:val="21"/>
              </w:rPr>
            </w:pPr>
            <w:r>
              <w:rPr>
                <w:sz w:val="21"/>
              </w:rPr>
              <w:t>1.患者准备：向患者及家属解释操作的目的及必要性、可能的</w:t>
            </w:r>
            <w:r>
              <w:rPr>
                <w:w w:val="95"/>
                <w:sz w:val="21"/>
              </w:rPr>
              <w:t>风险和需配合的事项，安慰患者，消除紧张情绪。评估患者全 身情况及一般状态。评估下肢局部肿胀情况，判断肢端感觉、</w:t>
            </w:r>
          </w:p>
          <w:p>
            <w:pPr>
              <w:pStyle w:val="9"/>
              <w:spacing w:before="1" w:line="270" w:lineRule="atLeast"/>
              <w:ind w:left="107" w:right="37"/>
              <w:rPr>
                <w:sz w:val="21"/>
              </w:rPr>
            </w:pPr>
            <w:r>
              <w:rPr>
                <w:w w:val="95"/>
                <w:sz w:val="21"/>
              </w:rPr>
              <w:t xml:space="preserve">运动及血供情况，判断伤口有无消毒后辅料包扎。口述，缺1项 </w:t>
            </w:r>
            <w:r>
              <w:rPr>
                <w:sz w:val="21"/>
              </w:rPr>
              <w:t>扣3分</w:t>
            </w:r>
          </w:p>
        </w:tc>
        <w:tc>
          <w:tcPr>
            <w:tcW w:w="960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  <w:p>
            <w:pPr>
              <w:pStyle w:val="9"/>
              <w:spacing w:before="3"/>
              <w:rPr>
                <w:rFonts w:ascii="Times New Roman"/>
                <w:sz w:val="27"/>
              </w:rPr>
            </w:pPr>
          </w:p>
          <w:p>
            <w:pPr>
              <w:pStyle w:val="9"/>
              <w:ind w:left="140" w:right="132"/>
              <w:jc w:val="center"/>
              <w:rPr>
                <w:sz w:val="21"/>
              </w:rPr>
            </w:pPr>
            <w:r>
              <w:rPr>
                <w:sz w:val="21"/>
              </w:rPr>
              <w:t>10</w:t>
            </w:r>
          </w:p>
        </w:tc>
        <w:tc>
          <w:tcPr>
            <w:tcW w:w="728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3" w:hRule="atLeast"/>
        </w:trPr>
        <w:tc>
          <w:tcPr>
            <w:tcW w:w="1424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964" w:type="dxa"/>
            <w:gridSpan w:val="3"/>
          </w:tcPr>
          <w:p>
            <w:pPr>
              <w:pStyle w:val="9"/>
              <w:spacing w:before="49" w:line="244" w:lineRule="auto"/>
              <w:ind w:left="107" w:right="95"/>
              <w:rPr>
                <w:sz w:val="21"/>
              </w:rPr>
            </w:pPr>
            <w:r>
              <w:rPr>
                <w:sz w:val="21"/>
              </w:rPr>
              <w:t>2.操作者准备：根据病情准备器材，协助患者取卧位，充分暴露左下肢需要包扎的部位</w:t>
            </w:r>
          </w:p>
        </w:tc>
        <w:tc>
          <w:tcPr>
            <w:tcW w:w="960" w:type="dxa"/>
          </w:tcPr>
          <w:p>
            <w:pPr>
              <w:pStyle w:val="9"/>
              <w:spacing w:before="2"/>
              <w:rPr>
                <w:rFonts w:ascii="Times New Roman"/>
                <w:sz w:val="16"/>
              </w:rPr>
            </w:pPr>
          </w:p>
          <w:p>
            <w:pPr>
              <w:pStyle w:val="9"/>
              <w:ind w:left="8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3</w:t>
            </w:r>
          </w:p>
        </w:tc>
        <w:tc>
          <w:tcPr>
            <w:tcW w:w="728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" w:hRule="atLeast"/>
        </w:trPr>
        <w:tc>
          <w:tcPr>
            <w:tcW w:w="1424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964" w:type="dxa"/>
            <w:gridSpan w:val="3"/>
          </w:tcPr>
          <w:p>
            <w:pPr>
              <w:pStyle w:val="9"/>
              <w:spacing w:before="77"/>
              <w:ind w:left="107"/>
              <w:rPr>
                <w:sz w:val="21"/>
              </w:rPr>
            </w:pPr>
            <w:r>
              <w:rPr>
                <w:sz w:val="21"/>
              </w:rPr>
              <w:t>3.物品准备：弹力绷带，胶布，下肢垫</w:t>
            </w:r>
          </w:p>
        </w:tc>
        <w:tc>
          <w:tcPr>
            <w:tcW w:w="960" w:type="dxa"/>
          </w:tcPr>
          <w:p>
            <w:pPr>
              <w:pStyle w:val="9"/>
              <w:spacing w:before="77"/>
              <w:ind w:left="8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2</w:t>
            </w:r>
          </w:p>
        </w:tc>
        <w:tc>
          <w:tcPr>
            <w:tcW w:w="728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887" w:hRule="atLeast"/>
        </w:trPr>
        <w:tc>
          <w:tcPr>
            <w:tcW w:w="1424" w:type="dxa"/>
            <w:vMerge w:val="restart"/>
          </w:tcPr>
          <w:p>
            <w:pPr>
              <w:pStyle w:val="9"/>
              <w:rPr>
                <w:rFonts w:ascii="Times New Roman"/>
                <w:sz w:val="20"/>
              </w:rPr>
            </w:pPr>
          </w:p>
          <w:p>
            <w:pPr>
              <w:pStyle w:val="9"/>
              <w:rPr>
                <w:rFonts w:ascii="Times New Roman"/>
                <w:sz w:val="20"/>
              </w:rPr>
            </w:pPr>
          </w:p>
          <w:p>
            <w:pPr>
              <w:pStyle w:val="9"/>
              <w:rPr>
                <w:rFonts w:ascii="Times New Roman"/>
                <w:sz w:val="20"/>
              </w:rPr>
            </w:pPr>
          </w:p>
          <w:p>
            <w:pPr>
              <w:pStyle w:val="9"/>
              <w:rPr>
                <w:rFonts w:ascii="Times New Roman"/>
                <w:sz w:val="20"/>
              </w:rPr>
            </w:pPr>
          </w:p>
          <w:p>
            <w:pPr>
              <w:pStyle w:val="9"/>
              <w:rPr>
                <w:rFonts w:ascii="Times New Roman"/>
                <w:sz w:val="20"/>
              </w:rPr>
            </w:pPr>
          </w:p>
          <w:p>
            <w:pPr>
              <w:pStyle w:val="9"/>
              <w:rPr>
                <w:rFonts w:ascii="Times New Roman"/>
                <w:sz w:val="20"/>
              </w:rPr>
            </w:pPr>
          </w:p>
          <w:p>
            <w:pPr>
              <w:pStyle w:val="9"/>
              <w:rPr>
                <w:rFonts w:ascii="Times New Roman"/>
                <w:sz w:val="20"/>
              </w:rPr>
            </w:pPr>
          </w:p>
          <w:p>
            <w:pPr>
              <w:pStyle w:val="9"/>
              <w:spacing w:before="2"/>
              <w:rPr>
                <w:rFonts w:ascii="Times New Roman"/>
                <w:sz w:val="17"/>
              </w:rPr>
            </w:pPr>
          </w:p>
          <w:p>
            <w:pPr>
              <w:pStyle w:val="9"/>
              <w:ind w:left="108"/>
              <w:rPr>
                <w:sz w:val="21"/>
              </w:rPr>
            </w:pPr>
            <w:r>
              <w:rPr>
                <w:sz w:val="21"/>
              </w:rPr>
              <w:t>操作过程</w:t>
            </w:r>
          </w:p>
        </w:tc>
        <w:tc>
          <w:tcPr>
            <w:tcW w:w="5964" w:type="dxa"/>
            <w:gridSpan w:val="3"/>
          </w:tcPr>
          <w:p>
            <w:pPr>
              <w:pStyle w:val="9"/>
              <w:spacing w:before="36"/>
              <w:ind w:left="107"/>
              <w:rPr>
                <w:sz w:val="21"/>
              </w:rPr>
            </w:pPr>
            <w:r>
              <w:rPr>
                <w:sz w:val="21"/>
              </w:rPr>
              <w:t>1.用弹力绷带环绕包扎左下肢，注意每一圈覆盖上一圈的1/3～</w:t>
            </w:r>
          </w:p>
          <w:p>
            <w:pPr>
              <w:pStyle w:val="9"/>
              <w:spacing w:before="2" w:line="244" w:lineRule="auto"/>
              <w:ind w:left="107" w:right="34"/>
              <w:rPr>
                <w:sz w:val="21"/>
              </w:rPr>
            </w:pPr>
            <w:r>
              <w:rPr>
                <w:w w:val="95"/>
                <w:sz w:val="21"/>
              </w:rPr>
              <w:t xml:space="preserve">1/2（5分），包扎时避免拉扯绷带（口述得5分），包扎后检查 </w:t>
            </w:r>
            <w:r>
              <w:rPr>
                <w:sz w:val="21"/>
              </w:rPr>
              <w:t>松紧度（5分）</w:t>
            </w:r>
          </w:p>
        </w:tc>
        <w:tc>
          <w:tcPr>
            <w:tcW w:w="960" w:type="dxa"/>
          </w:tcPr>
          <w:p>
            <w:pPr>
              <w:pStyle w:val="9"/>
              <w:spacing w:before="8"/>
              <w:rPr>
                <w:rFonts w:ascii="Times New Roman"/>
                <w:sz w:val="26"/>
              </w:rPr>
            </w:pPr>
          </w:p>
          <w:p>
            <w:pPr>
              <w:pStyle w:val="9"/>
              <w:ind w:left="140" w:right="132"/>
              <w:jc w:val="center"/>
              <w:rPr>
                <w:sz w:val="21"/>
              </w:rPr>
            </w:pPr>
            <w:r>
              <w:rPr>
                <w:sz w:val="21"/>
              </w:rPr>
              <w:t>15</w:t>
            </w:r>
          </w:p>
        </w:tc>
        <w:tc>
          <w:tcPr>
            <w:tcW w:w="728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90" w:hRule="atLeast"/>
        </w:trPr>
        <w:tc>
          <w:tcPr>
            <w:tcW w:w="1424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964" w:type="dxa"/>
            <w:gridSpan w:val="3"/>
          </w:tcPr>
          <w:p>
            <w:pPr>
              <w:pStyle w:val="9"/>
              <w:spacing w:line="242" w:lineRule="auto"/>
              <w:ind w:left="107" w:right="94"/>
              <w:jc w:val="both"/>
              <w:rPr>
                <w:sz w:val="21"/>
              </w:rPr>
            </w:pPr>
            <w:r>
              <w:rPr>
                <w:spacing w:val="1"/>
                <w:w w:val="99"/>
                <w:sz w:val="21"/>
              </w:rPr>
              <w:t>2</w:t>
            </w:r>
            <w:r>
              <w:rPr>
                <w:spacing w:val="-1"/>
                <w:w w:val="99"/>
                <w:sz w:val="21"/>
              </w:rPr>
              <w:t>.弹力绷带包扎左下肢必须从足底末梢开始</w:t>
            </w:r>
            <w:r>
              <w:rPr>
                <w:spacing w:val="4"/>
                <w:w w:val="99"/>
                <w:sz w:val="21"/>
              </w:rPr>
              <w:t>（</w:t>
            </w:r>
            <w:r>
              <w:rPr>
                <w:w w:val="99"/>
                <w:sz w:val="21"/>
              </w:rPr>
              <w:t>5</w:t>
            </w:r>
            <w:r>
              <w:rPr>
                <w:spacing w:val="-52"/>
                <w:sz w:val="21"/>
              </w:rPr>
              <w:t xml:space="preserve"> </w:t>
            </w:r>
            <w:r>
              <w:rPr>
                <w:spacing w:val="2"/>
                <w:w w:val="99"/>
                <w:sz w:val="21"/>
              </w:rPr>
              <w:t>分</w:t>
            </w:r>
            <w:r>
              <w:rPr>
                <w:spacing w:val="-104"/>
                <w:w w:val="99"/>
                <w:sz w:val="21"/>
              </w:rPr>
              <w:t>）</w:t>
            </w:r>
            <w:r>
              <w:rPr>
                <w:spacing w:val="1"/>
                <w:w w:val="99"/>
                <w:sz w:val="21"/>
              </w:rPr>
              <w:t>，到左大腿</w:t>
            </w:r>
            <w:r>
              <w:rPr>
                <w:spacing w:val="-5"/>
                <w:w w:val="99"/>
                <w:sz w:val="21"/>
              </w:rPr>
              <w:t>中段结束</w:t>
            </w:r>
            <w:r>
              <w:rPr>
                <w:spacing w:val="-1"/>
                <w:w w:val="99"/>
                <w:sz w:val="21"/>
              </w:rPr>
              <w:t>（高过膝关节</w:t>
            </w:r>
            <w:r>
              <w:rPr>
                <w:spacing w:val="-125"/>
                <w:w w:val="99"/>
                <w:sz w:val="21"/>
              </w:rPr>
              <w:t>）</w:t>
            </w:r>
            <w:r>
              <w:rPr>
                <w:spacing w:val="2"/>
                <w:w w:val="99"/>
                <w:sz w:val="21"/>
              </w:rPr>
              <w:t>（</w:t>
            </w:r>
            <w:r>
              <w:rPr>
                <w:w w:val="99"/>
                <w:sz w:val="21"/>
              </w:rPr>
              <w:t>5</w:t>
            </w:r>
            <w:r>
              <w:rPr>
                <w:spacing w:val="-54"/>
                <w:sz w:val="21"/>
              </w:rPr>
              <w:t xml:space="preserve"> </w:t>
            </w:r>
            <w:r>
              <w:rPr>
                <w:spacing w:val="2"/>
                <w:w w:val="99"/>
                <w:sz w:val="21"/>
              </w:rPr>
              <w:t>分</w:t>
            </w:r>
            <w:r>
              <w:rPr>
                <w:spacing w:val="-104"/>
                <w:w w:val="99"/>
                <w:sz w:val="21"/>
              </w:rPr>
              <w:t>）</w:t>
            </w:r>
            <w:r>
              <w:rPr>
                <w:spacing w:val="-4"/>
                <w:w w:val="99"/>
                <w:sz w:val="21"/>
              </w:rPr>
              <w:t>。包扎开始位置不对扣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w w:val="99"/>
                <w:sz w:val="21"/>
              </w:rPr>
              <w:t>5</w:t>
            </w:r>
            <w:r>
              <w:rPr>
                <w:spacing w:val="-54"/>
                <w:sz w:val="21"/>
              </w:rPr>
              <w:t xml:space="preserve"> </w:t>
            </w:r>
            <w:r>
              <w:rPr>
                <w:spacing w:val="-6"/>
                <w:w w:val="99"/>
                <w:sz w:val="21"/>
              </w:rPr>
              <w:t>分，包</w:t>
            </w:r>
            <w:r>
              <w:rPr>
                <w:spacing w:val="-4"/>
                <w:sz w:val="21"/>
              </w:rPr>
              <w:t xml:space="preserve">扎结束位置不对扣 </w:t>
            </w:r>
            <w:r>
              <w:rPr>
                <w:sz w:val="21"/>
              </w:rPr>
              <w:t>5</w:t>
            </w:r>
            <w:r>
              <w:rPr>
                <w:spacing w:val="-5"/>
                <w:sz w:val="21"/>
              </w:rPr>
              <w:t xml:space="preserve"> 分，包扎结束未用胶带或固定扣固定扣 </w:t>
            </w:r>
            <w:r>
              <w:rPr>
                <w:sz w:val="21"/>
              </w:rPr>
              <w:t>5</w:t>
            </w:r>
          </w:p>
          <w:p>
            <w:pPr>
              <w:pStyle w:val="9"/>
              <w:spacing w:before="3" w:line="252" w:lineRule="exact"/>
              <w:ind w:left="107"/>
              <w:rPr>
                <w:sz w:val="21"/>
              </w:rPr>
            </w:pPr>
            <w:r>
              <w:rPr>
                <w:w w:val="99"/>
                <w:sz w:val="21"/>
              </w:rPr>
              <w:t>分</w:t>
            </w:r>
          </w:p>
        </w:tc>
        <w:tc>
          <w:tcPr>
            <w:tcW w:w="960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  <w:p>
            <w:pPr>
              <w:pStyle w:val="9"/>
              <w:spacing w:before="178"/>
              <w:ind w:left="140" w:right="132"/>
              <w:jc w:val="center"/>
              <w:rPr>
                <w:sz w:val="21"/>
              </w:rPr>
            </w:pPr>
            <w:r>
              <w:rPr>
                <w:sz w:val="21"/>
              </w:rPr>
              <w:t>15</w:t>
            </w:r>
          </w:p>
        </w:tc>
        <w:tc>
          <w:tcPr>
            <w:tcW w:w="728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3" w:hRule="atLeast"/>
        </w:trPr>
        <w:tc>
          <w:tcPr>
            <w:tcW w:w="1424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964" w:type="dxa"/>
            <w:gridSpan w:val="3"/>
          </w:tcPr>
          <w:p>
            <w:pPr>
              <w:pStyle w:val="9"/>
              <w:spacing w:before="49" w:line="242" w:lineRule="auto"/>
              <w:ind w:left="107" w:right="98"/>
              <w:rPr>
                <w:sz w:val="21"/>
              </w:rPr>
            </w:pPr>
            <w:r>
              <w:rPr>
                <w:spacing w:val="1"/>
                <w:w w:val="99"/>
                <w:sz w:val="21"/>
              </w:rPr>
              <w:t>3</w:t>
            </w:r>
            <w:r>
              <w:rPr>
                <w:spacing w:val="-3"/>
                <w:w w:val="99"/>
                <w:sz w:val="21"/>
              </w:rPr>
              <w:t>.弹力绷带包扎踝关节处必须采用“</w:t>
            </w:r>
            <w:r>
              <w:rPr>
                <w:spacing w:val="-2"/>
                <w:w w:val="99"/>
                <w:sz w:val="21"/>
              </w:rPr>
              <w:t>8</w:t>
            </w:r>
            <w:r>
              <w:rPr>
                <w:spacing w:val="-8"/>
                <w:w w:val="99"/>
                <w:sz w:val="21"/>
              </w:rPr>
              <w:t>”字法包扎</w:t>
            </w:r>
            <w:r>
              <w:rPr>
                <w:spacing w:val="-1"/>
                <w:w w:val="99"/>
                <w:sz w:val="21"/>
              </w:rPr>
              <w:t>（</w:t>
            </w:r>
            <w:r>
              <w:rPr>
                <w:w w:val="99"/>
                <w:sz w:val="21"/>
              </w:rPr>
              <w:t>5</w:t>
            </w:r>
            <w:r>
              <w:rPr>
                <w:spacing w:val="-54"/>
                <w:sz w:val="21"/>
              </w:rPr>
              <w:t xml:space="preserve"> </w:t>
            </w:r>
            <w:r>
              <w:rPr>
                <w:spacing w:val="2"/>
                <w:w w:val="99"/>
                <w:sz w:val="21"/>
              </w:rPr>
              <w:t>分</w:t>
            </w:r>
            <w:r>
              <w:rPr>
                <w:spacing w:val="-106"/>
                <w:w w:val="99"/>
                <w:sz w:val="21"/>
              </w:rPr>
              <w:t>）</w:t>
            </w:r>
            <w:r>
              <w:rPr>
                <w:spacing w:val="-6"/>
                <w:w w:val="99"/>
                <w:sz w:val="21"/>
              </w:rPr>
              <w:t>，维持</w:t>
            </w:r>
            <w:r>
              <w:rPr>
                <w:sz w:val="21"/>
              </w:rPr>
              <w:t>踝关节在功能位（5</w:t>
            </w:r>
            <w:r>
              <w:rPr>
                <w:spacing w:val="-28"/>
                <w:sz w:val="21"/>
              </w:rPr>
              <w:t xml:space="preserve"> 分</w:t>
            </w:r>
            <w:r>
              <w:rPr>
                <w:sz w:val="21"/>
              </w:rPr>
              <w:t>）</w:t>
            </w:r>
          </w:p>
        </w:tc>
        <w:tc>
          <w:tcPr>
            <w:tcW w:w="960" w:type="dxa"/>
          </w:tcPr>
          <w:p>
            <w:pPr>
              <w:pStyle w:val="9"/>
              <w:rPr>
                <w:rFonts w:ascii="Times New Roman"/>
                <w:sz w:val="16"/>
              </w:rPr>
            </w:pPr>
          </w:p>
          <w:p>
            <w:pPr>
              <w:pStyle w:val="9"/>
              <w:ind w:left="140" w:right="132"/>
              <w:jc w:val="center"/>
              <w:rPr>
                <w:sz w:val="21"/>
              </w:rPr>
            </w:pPr>
            <w:r>
              <w:rPr>
                <w:sz w:val="21"/>
              </w:rPr>
              <w:t>10</w:t>
            </w:r>
          </w:p>
        </w:tc>
        <w:tc>
          <w:tcPr>
            <w:tcW w:w="728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2" w:hRule="atLeast"/>
        </w:trPr>
        <w:tc>
          <w:tcPr>
            <w:tcW w:w="1424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964" w:type="dxa"/>
            <w:gridSpan w:val="3"/>
          </w:tcPr>
          <w:p>
            <w:pPr>
              <w:pStyle w:val="9"/>
              <w:spacing w:before="49" w:line="242" w:lineRule="auto"/>
              <w:ind w:left="107" w:right="95"/>
              <w:rPr>
                <w:sz w:val="21"/>
              </w:rPr>
            </w:pPr>
            <w:r>
              <w:rPr>
                <w:spacing w:val="1"/>
                <w:w w:val="99"/>
                <w:sz w:val="21"/>
              </w:rPr>
              <w:t>4</w:t>
            </w:r>
            <w:r>
              <w:rPr>
                <w:spacing w:val="-1"/>
                <w:w w:val="99"/>
                <w:sz w:val="21"/>
              </w:rPr>
              <w:t>.弹力绷带包扎完左下肢后将下肢垫放入</w:t>
            </w:r>
            <w:r>
              <w:rPr>
                <w:spacing w:val="4"/>
                <w:w w:val="99"/>
                <w:sz w:val="21"/>
              </w:rPr>
              <w:t>（</w:t>
            </w:r>
            <w:r>
              <w:rPr>
                <w:w w:val="99"/>
                <w:sz w:val="21"/>
              </w:rPr>
              <w:t>5</w:t>
            </w:r>
            <w:r>
              <w:rPr>
                <w:spacing w:val="-52"/>
                <w:sz w:val="21"/>
              </w:rPr>
              <w:t xml:space="preserve"> </w:t>
            </w:r>
            <w:r>
              <w:rPr>
                <w:spacing w:val="2"/>
                <w:w w:val="99"/>
                <w:sz w:val="21"/>
              </w:rPr>
              <w:t>分</w:t>
            </w:r>
            <w:r>
              <w:rPr>
                <w:spacing w:val="-104"/>
                <w:w w:val="99"/>
                <w:sz w:val="21"/>
              </w:rPr>
              <w:t>）</w:t>
            </w:r>
            <w:r>
              <w:rPr>
                <w:spacing w:val="1"/>
                <w:w w:val="99"/>
                <w:sz w:val="21"/>
              </w:rPr>
              <w:t>，同时询问患</w:t>
            </w:r>
            <w:r>
              <w:rPr>
                <w:sz w:val="21"/>
              </w:rPr>
              <w:t>者舒适度（5</w:t>
            </w:r>
            <w:r>
              <w:rPr>
                <w:spacing w:val="-27"/>
                <w:sz w:val="21"/>
              </w:rPr>
              <w:t xml:space="preserve"> 分</w:t>
            </w:r>
            <w:r>
              <w:rPr>
                <w:sz w:val="21"/>
              </w:rPr>
              <w:t>）</w:t>
            </w:r>
          </w:p>
        </w:tc>
        <w:tc>
          <w:tcPr>
            <w:tcW w:w="960" w:type="dxa"/>
          </w:tcPr>
          <w:p>
            <w:pPr>
              <w:pStyle w:val="9"/>
              <w:spacing w:before="2"/>
              <w:rPr>
                <w:rFonts w:ascii="Times New Roman"/>
                <w:sz w:val="16"/>
              </w:rPr>
            </w:pPr>
          </w:p>
          <w:p>
            <w:pPr>
              <w:pStyle w:val="9"/>
              <w:ind w:left="140" w:right="132"/>
              <w:jc w:val="center"/>
              <w:rPr>
                <w:sz w:val="21"/>
              </w:rPr>
            </w:pPr>
            <w:r>
              <w:rPr>
                <w:sz w:val="21"/>
              </w:rPr>
              <w:t>10</w:t>
            </w:r>
          </w:p>
        </w:tc>
        <w:tc>
          <w:tcPr>
            <w:tcW w:w="728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2" w:hRule="atLeast"/>
        </w:trPr>
        <w:tc>
          <w:tcPr>
            <w:tcW w:w="1424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964" w:type="dxa"/>
            <w:gridSpan w:val="3"/>
          </w:tcPr>
          <w:p>
            <w:pPr>
              <w:pStyle w:val="9"/>
              <w:spacing w:before="17" w:line="270" w:lineRule="atLeast"/>
              <w:ind w:left="107" w:right="98"/>
              <w:rPr>
                <w:sz w:val="21"/>
              </w:rPr>
            </w:pPr>
            <w:r>
              <w:rPr>
                <w:spacing w:val="1"/>
                <w:w w:val="99"/>
                <w:sz w:val="21"/>
              </w:rPr>
              <w:t>5</w:t>
            </w:r>
            <w:r>
              <w:rPr>
                <w:spacing w:val="-1"/>
                <w:w w:val="99"/>
                <w:sz w:val="21"/>
              </w:rPr>
              <w:t>.包扎完毕后，检查有无皮肤受压部位</w:t>
            </w:r>
            <w:r>
              <w:rPr>
                <w:spacing w:val="4"/>
                <w:w w:val="99"/>
                <w:sz w:val="21"/>
              </w:rPr>
              <w:t>（</w:t>
            </w:r>
            <w:r>
              <w:rPr>
                <w:w w:val="99"/>
                <w:sz w:val="21"/>
              </w:rPr>
              <w:t>5</w:t>
            </w:r>
            <w:r>
              <w:rPr>
                <w:spacing w:val="-52"/>
                <w:sz w:val="21"/>
              </w:rPr>
              <w:t xml:space="preserve"> </w:t>
            </w:r>
            <w:r>
              <w:rPr>
                <w:spacing w:val="2"/>
                <w:w w:val="99"/>
                <w:sz w:val="21"/>
              </w:rPr>
              <w:t>分</w:t>
            </w:r>
            <w:r>
              <w:rPr>
                <w:spacing w:val="-104"/>
                <w:w w:val="99"/>
                <w:sz w:val="21"/>
              </w:rPr>
              <w:t>）</w:t>
            </w:r>
            <w:r>
              <w:rPr>
                <w:w w:val="99"/>
                <w:sz w:val="21"/>
              </w:rPr>
              <w:t>，肢端感觉、运</w:t>
            </w:r>
            <w:r>
              <w:rPr>
                <w:sz w:val="21"/>
              </w:rPr>
              <w:t>动（5</w:t>
            </w:r>
            <w:r>
              <w:rPr>
                <w:spacing w:val="-28"/>
                <w:sz w:val="21"/>
              </w:rPr>
              <w:t xml:space="preserve"> 分</w:t>
            </w:r>
            <w:r>
              <w:rPr>
                <w:sz w:val="21"/>
              </w:rPr>
              <w:t>）及血供（5</w:t>
            </w:r>
            <w:r>
              <w:rPr>
                <w:spacing w:val="-26"/>
                <w:sz w:val="21"/>
              </w:rPr>
              <w:t xml:space="preserve"> 分</w:t>
            </w:r>
            <w:r>
              <w:rPr>
                <w:spacing w:val="-106"/>
                <w:sz w:val="21"/>
              </w:rPr>
              <w:t>）</w:t>
            </w:r>
            <w:r>
              <w:rPr>
                <w:sz w:val="21"/>
              </w:rPr>
              <w:t>。口述即可</w:t>
            </w:r>
          </w:p>
        </w:tc>
        <w:tc>
          <w:tcPr>
            <w:tcW w:w="960" w:type="dxa"/>
          </w:tcPr>
          <w:p>
            <w:pPr>
              <w:pStyle w:val="9"/>
              <w:spacing w:before="154"/>
              <w:ind w:left="140" w:right="132"/>
              <w:jc w:val="center"/>
              <w:rPr>
                <w:sz w:val="21"/>
              </w:rPr>
            </w:pPr>
            <w:r>
              <w:rPr>
                <w:sz w:val="21"/>
              </w:rPr>
              <w:t>15</w:t>
            </w:r>
          </w:p>
        </w:tc>
        <w:tc>
          <w:tcPr>
            <w:tcW w:w="728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" w:hRule="atLeast"/>
        </w:trPr>
        <w:tc>
          <w:tcPr>
            <w:tcW w:w="1424" w:type="dxa"/>
            <w:vMerge w:val="restart"/>
          </w:tcPr>
          <w:p>
            <w:pPr>
              <w:pStyle w:val="9"/>
              <w:spacing w:before="6"/>
              <w:rPr>
                <w:rFonts w:ascii="Times New Roman"/>
                <w:sz w:val="25"/>
              </w:rPr>
            </w:pPr>
          </w:p>
          <w:p>
            <w:pPr>
              <w:pStyle w:val="9"/>
              <w:ind w:left="108"/>
              <w:rPr>
                <w:sz w:val="21"/>
              </w:rPr>
            </w:pPr>
            <w:r>
              <w:rPr>
                <w:sz w:val="21"/>
              </w:rPr>
              <w:t>操作后处理</w:t>
            </w:r>
          </w:p>
        </w:tc>
        <w:tc>
          <w:tcPr>
            <w:tcW w:w="5964" w:type="dxa"/>
            <w:gridSpan w:val="3"/>
          </w:tcPr>
          <w:p>
            <w:pPr>
              <w:pStyle w:val="9"/>
              <w:spacing w:before="75"/>
              <w:ind w:left="107"/>
              <w:rPr>
                <w:sz w:val="21"/>
              </w:rPr>
            </w:pPr>
            <w:r>
              <w:rPr>
                <w:sz w:val="21"/>
              </w:rPr>
              <w:t>安置患者，告知患者及家属包扎后注意事项</w:t>
            </w:r>
          </w:p>
        </w:tc>
        <w:tc>
          <w:tcPr>
            <w:tcW w:w="960" w:type="dxa"/>
          </w:tcPr>
          <w:p>
            <w:pPr>
              <w:pStyle w:val="9"/>
              <w:spacing w:before="75"/>
              <w:ind w:left="8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28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" w:hRule="atLeast"/>
        </w:trPr>
        <w:tc>
          <w:tcPr>
            <w:tcW w:w="1424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964" w:type="dxa"/>
            <w:gridSpan w:val="3"/>
          </w:tcPr>
          <w:p>
            <w:pPr>
              <w:pStyle w:val="9"/>
              <w:spacing w:before="77"/>
              <w:ind w:left="107"/>
              <w:rPr>
                <w:sz w:val="21"/>
              </w:rPr>
            </w:pPr>
            <w:r>
              <w:rPr>
                <w:sz w:val="21"/>
              </w:rPr>
              <w:t>物品复原整理，污物的处理</w:t>
            </w:r>
          </w:p>
        </w:tc>
        <w:tc>
          <w:tcPr>
            <w:tcW w:w="960" w:type="dxa"/>
          </w:tcPr>
          <w:p>
            <w:pPr>
              <w:pStyle w:val="9"/>
              <w:spacing w:before="77"/>
              <w:ind w:left="8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28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" w:hRule="atLeast"/>
        </w:trPr>
        <w:tc>
          <w:tcPr>
            <w:tcW w:w="1424" w:type="dxa"/>
            <w:vMerge w:val="restart"/>
          </w:tcPr>
          <w:p>
            <w:pPr>
              <w:pStyle w:val="9"/>
              <w:spacing w:before="5"/>
              <w:rPr>
                <w:rFonts w:ascii="Times New Roman"/>
                <w:sz w:val="25"/>
              </w:rPr>
            </w:pPr>
          </w:p>
          <w:p>
            <w:pPr>
              <w:pStyle w:val="9"/>
              <w:ind w:left="108"/>
              <w:rPr>
                <w:sz w:val="21"/>
              </w:rPr>
            </w:pPr>
            <w:r>
              <w:rPr>
                <w:sz w:val="21"/>
              </w:rPr>
              <w:t>总体评价</w:t>
            </w:r>
          </w:p>
        </w:tc>
        <w:tc>
          <w:tcPr>
            <w:tcW w:w="5964" w:type="dxa"/>
            <w:gridSpan w:val="3"/>
          </w:tcPr>
          <w:p>
            <w:pPr>
              <w:pStyle w:val="9"/>
              <w:spacing w:before="76"/>
              <w:ind w:left="107"/>
              <w:rPr>
                <w:sz w:val="21"/>
              </w:rPr>
            </w:pPr>
            <w:r>
              <w:rPr>
                <w:sz w:val="21"/>
              </w:rPr>
              <w:t>整个操作过程表现人文关怀</w:t>
            </w:r>
          </w:p>
        </w:tc>
        <w:tc>
          <w:tcPr>
            <w:tcW w:w="960" w:type="dxa"/>
          </w:tcPr>
          <w:p>
            <w:pPr>
              <w:pStyle w:val="9"/>
              <w:spacing w:before="76"/>
              <w:ind w:left="8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28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25" w:hRule="atLeast"/>
        </w:trPr>
        <w:tc>
          <w:tcPr>
            <w:tcW w:w="1424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964" w:type="dxa"/>
            <w:gridSpan w:val="3"/>
          </w:tcPr>
          <w:p>
            <w:pPr>
              <w:pStyle w:val="9"/>
              <w:spacing w:before="76"/>
              <w:ind w:left="107"/>
              <w:rPr>
                <w:sz w:val="21"/>
              </w:rPr>
            </w:pPr>
            <w:r>
              <w:rPr>
                <w:sz w:val="21"/>
              </w:rPr>
              <w:t>操作规范熟练，在规定时间内完成</w:t>
            </w:r>
          </w:p>
        </w:tc>
        <w:tc>
          <w:tcPr>
            <w:tcW w:w="960" w:type="dxa"/>
          </w:tcPr>
          <w:p>
            <w:pPr>
              <w:pStyle w:val="9"/>
              <w:spacing w:before="76"/>
              <w:ind w:left="8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28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12" w:hRule="atLeast"/>
        </w:trPr>
        <w:tc>
          <w:tcPr>
            <w:tcW w:w="1424" w:type="dxa"/>
          </w:tcPr>
          <w:p>
            <w:pPr>
              <w:pStyle w:val="9"/>
              <w:spacing w:before="169"/>
              <w:ind w:left="108"/>
              <w:rPr>
                <w:sz w:val="21"/>
              </w:rPr>
            </w:pPr>
            <w:r>
              <w:rPr>
                <w:sz w:val="21"/>
              </w:rPr>
              <w:t>操作后提问</w:t>
            </w:r>
          </w:p>
        </w:tc>
        <w:tc>
          <w:tcPr>
            <w:tcW w:w="5964" w:type="dxa"/>
            <w:gridSpan w:val="3"/>
          </w:tcPr>
          <w:p>
            <w:pPr>
              <w:pStyle w:val="9"/>
              <w:spacing w:before="34" w:line="242" w:lineRule="auto"/>
              <w:ind w:left="107" w:right="98"/>
              <w:rPr>
                <w:sz w:val="21"/>
              </w:rPr>
            </w:pPr>
            <w:r>
              <w:rPr>
                <w:w w:val="95"/>
                <w:sz w:val="21"/>
              </w:rPr>
              <w:t xml:space="preserve">该项操作的适应证、禁忌证、并发症和操作后宣教事项中任选 </w:t>
            </w:r>
            <w:r>
              <w:rPr>
                <w:sz w:val="21"/>
              </w:rPr>
              <w:t>两项提问</w:t>
            </w:r>
          </w:p>
        </w:tc>
        <w:tc>
          <w:tcPr>
            <w:tcW w:w="960" w:type="dxa"/>
          </w:tcPr>
          <w:p>
            <w:pPr>
              <w:pStyle w:val="9"/>
              <w:spacing w:before="169"/>
              <w:ind w:left="8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5</w:t>
            </w:r>
          </w:p>
        </w:tc>
        <w:tc>
          <w:tcPr>
            <w:tcW w:w="728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" w:hRule="atLeast"/>
        </w:trPr>
        <w:tc>
          <w:tcPr>
            <w:tcW w:w="7388" w:type="dxa"/>
            <w:gridSpan w:val="4"/>
          </w:tcPr>
          <w:p>
            <w:pPr>
              <w:pStyle w:val="9"/>
              <w:tabs>
                <w:tab w:val="left" w:pos="426"/>
              </w:tabs>
              <w:spacing w:before="76"/>
              <w:ind w:left="6"/>
              <w:jc w:val="center"/>
              <w:rPr>
                <w:sz w:val="21"/>
              </w:rPr>
            </w:pPr>
            <w:r>
              <w:rPr>
                <w:sz w:val="21"/>
              </w:rPr>
              <w:t>合</w:t>
            </w:r>
            <w:r>
              <w:rPr>
                <w:sz w:val="21"/>
              </w:rPr>
              <w:tab/>
            </w:r>
            <w:r>
              <w:rPr>
                <w:sz w:val="21"/>
              </w:rPr>
              <w:t>计</w:t>
            </w:r>
          </w:p>
        </w:tc>
        <w:tc>
          <w:tcPr>
            <w:tcW w:w="960" w:type="dxa"/>
          </w:tcPr>
          <w:p>
            <w:pPr>
              <w:pStyle w:val="9"/>
              <w:spacing w:before="76"/>
              <w:ind w:left="140" w:right="132"/>
              <w:jc w:val="center"/>
              <w:rPr>
                <w:sz w:val="21"/>
              </w:rPr>
            </w:pPr>
            <w:r>
              <w:rPr>
                <w:sz w:val="21"/>
              </w:rPr>
              <w:t>110</w:t>
            </w:r>
          </w:p>
        </w:tc>
        <w:tc>
          <w:tcPr>
            <w:tcW w:w="728" w:type="dxa"/>
          </w:tcPr>
          <w:p>
            <w:pPr>
              <w:pStyle w:val="9"/>
              <w:rPr>
                <w:rFonts w:ascii="Times New Roman"/>
                <w:sz w:val="20"/>
              </w:rPr>
            </w:pPr>
          </w:p>
        </w:tc>
      </w:tr>
    </w:tbl>
    <w:p>
      <w:bookmarkStart w:id="0" w:name="_GoBack"/>
      <w:bookmarkEnd w:id="0"/>
    </w:p>
    <w:sectPr>
      <w:headerReference r:id="rId26" w:type="default"/>
      <w:pgSz w:w="11910" w:h="16840"/>
      <w:pgMar w:top="2320" w:right="700" w:bottom="2240" w:left="700" w:header="1470" w:footer="2042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line="14" w:lineRule="auto"/>
      <w:rPr>
        <w:b w:val="0"/>
        <w:sz w:val="2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line="14" w:lineRule="auto"/>
      <w:rPr>
        <w:b w:val="0"/>
        <w:sz w:val="20"/>
      </w:rPr>
    </w:pPr>
    <w:r>
      <w:pict>
        <v:shape id="_x0000_s4101" o:spid="_x0000_s4101" o:spt="202" type="#_x0000_t202" style="position:absolute;left:0pt;margin-left:69.9pt;margin-top:718.7pt;height:12.45pt;width:54.6pt;mso-position-horizontal-relative:page;mso-position-vertical-relative:page;z-index:-251657216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>
            <w:txbxContent>
              <w:p>
                <w:pPr>
                  <w:spacing w:before="0" w:line="249" w:lineRule="exact"/>
                  <w:ind w:left="20" w:right="0" w:firstLine="0"/>
                  <w:jc w:val="left"/>
                  <w:rPr>
                    <w:b/>
                    <w:sz w:val="21"/>
                  </w:rPr>
                </w:pPr>
                <w:r>
                  <w:rPr>
                    <w:b/>
                    <w:sz w:val="21"/>
                  </w:rPr>
                  <w:t>考官签字：</w:t>
                </w:r>
              </w:p>
            </w:txbxContent>
          </v:textbox>
        </v:shape>
      </w:pic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line="14" w:lineRule="auto"/>
      <w:rPr>
        <w:b w:val="0"/>
        <w:sz w:val="20"/>
      </w:rPr>
    </w:pPr>
    <w:r>
      <w:pict>
        <v:shape id="_x0000_s4102" o:spid="_x0000_s4102" o:spt="202" type="#_x0000_t202" style="position:absolute;left:0pt;margin-left:69.9pt;margin-top:750.6pt;height:12.45pt;width:54.6pt;mso-position-horizontal-relative:page;mso-position-vertical-relative:page;z-index:-251656192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>
            <w:txbxContent>
              <w:p>
                <w:pPr>
                  <w:spacing w:before="0" w:line="249" w:lineRule="exact"/>
                  <w:ind w:left="20" w:right="0" w:firstLine="0"/>
                  <w:jc w:val="left"/>
                  <w:rPr>
                    <w:b/>
                    <w:sz w:val="21"/>
                  </w:rPr>
                </w:pPr>
                <w:r>
                  <w:rPr>
                    <w:b/>
                    <w:sz w:val="21"/>
                  </w:rPr>
                  <w:t>考官签字：</w:t>
                </w:r>
              </w:p>
            </w:txbxContent>
          </v:textbox>
        </v:shape>
      </w:pic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line="14" w:lineRule="auto"/>
      <w:rPr>
        <w:b w:val="0"/>
        <w:sz w:val="20"/>
      </w:rPr>
    </w:pPr>
    <w:r>
      <w:pict>
        <v:shape id="_x0000_s4103" o:spid="_x0000_s4103" o:spt="202" type="#_x0000_t202" style="position:absolute;left:0pt;margin-left:69.9pt;margin-top:733.2pt;height:12.45pt;width:54.6pt;mso-position-horizontal-relative:page;mso-position-vertical-relative:page;z-index:-251655168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>
            <w:txbxContent>
              <w:p>
                <w:pPr>
                  <w:spacing w:before="0" w:line="249" w:lineRule="exact"/>
                  <w:ind w:left="20" w:right="0" w:firstLine="0"/>
                  <w:jc w:val="left"/>
                  <w:rPr>
                    <w:b/>
                    <w:sz w:val="21"/>
                  </w:rPr>
                </w:pPr>
                <w:r>
                  <w:rPr>
                    <w:b/>
                    <w:sz w:val="21"/>
                  </w:rPr>
                  <w:t>考官签字：</w:t>
                </w:r>
              </w:p>
            </w:txbxContent>
          </v:textbox>
        </v:shape>
      </w:pic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line="14" w:lineRule="auto"/>
      <w:rPr>
        <w:b w:val="0"/>
        <w:sz w:val="20"/>
      </w:rPr>
    </w:pPr>
    <w:r>
      <w:pict>
        <v:shape id="_x0000_s4104" o:spid="_x0000_s4104" o:spt="202" type="#_x0000_t202" style="position:absolute;left:0pt;margin-left:69.9pt;margin-top:716.75pt;height:12.45pt;width:54.6pt;mso-position-horizontal-relative:page;mso-position-vertical-relative:page;z-index:-251654144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>
            <w:txbxContent>
              <w:p>
                <w:pPr>
                  <w:spacing w:before="0" w:line="249" w:lineRule="exact"/>
                  <w:ind w:left="20" w:right="0" w:firstLine="0"/>
                  <w:jc w:val="left"/>
                  <w:rPr>
                    <w:b/>
                    <w:sz w:val="21"/>
                  </w:rPr>
                </w:pPr>
                <w:r>
                  <w:rPr>
                    <w:b/>
                    <w:sz w:val="21"/>
                  </w:rPr>
                  <w:t>考官签字：</w:t>
                </w:r>
              </w:p>
            </w:txbxContent>
          </v:textbox>
        </v:shape>
      </w:pic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line="14" w:lineRule="auto"/>
      <w:rPr>
        <w:b w:val="0"/>
        <w:sz w:val="20"/>
      </w:rPr>
    </w:pPr>
    <w:r>
      <w:pict>
        <v:shape id="_x0000_s4105" o:spid="_x0000_s4105" o:spt="202" type="#_x0000_t202" style="position:absolute;left:0pt;margin-left:69.9pt;margin-top:738pt;height:12.45pt;width:54.6pt;mso-position-horizontal-relative:page;mso-position-vertical-relative:page;z-index:-251653120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>
            <w:txbxContent>
              <w:p>
                <w:pPr>
                  <w:spacing w:before="0" w:line="249" w:lineRule="exact"/>
                  <w:ind w:left="20" w:right="0" w:firstLine="0"/>
                  <w:jc w:val="left"/>
                  <w:rPr>
                    <w:b/>
                    <w:sz w:val="21"/>
                  </w:rPr>
                </w:pPr>
                <w:r>
                  <w:rPr>
                    <w:b/>
                    <w:sz w:val="21"/>
                  </w:rPr>
                  <w:t>考官签字：</w:t>
                </w:r>
              </w:p>
            </w:txbxContent>
          </v:textbox>
        </v:shape>
      </w:pict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line="14" w:lineRule="auto"/>
      <w:rPr>
        <w:b w:val="0"/>
        <w:sz w:val="12"/>
      </w:rPr>
    </w:pPr>
    <w:r>
      <w:pict>
        <v:shape id="_x0000_s4106" o:spid="_x0000_s4106" o:spt="202" type="#_x0000_t202" style="position:absolute;left:0pt;margin-left:69.9pt;margin-top:726.35pt;height:12.45pt;width:54.6pt;mso-position-horizontal-relative:page;mso-position-vertical-relative:page;z-index:-251652096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>
            <w:txbxContent>
              <w:p>
                <w:pPr>
                  <w:spacing w:before="0" w:line="249" w:lineRule="exact"/>
                  <w:ind w:left="20" w:right="0" w:firstLine="0"/>
                  <w:jc w:val="left"/>
                  <w:rPr>
                    <w:b/>
                    <w:sz w:val="21"/>
                  </w:rPr>
                </w:pPr>
                <w:r>
                  <w:rPr>
                    <w:b/>
                    <w:sz w:val="21"/>
                  </w:rPr>
                  <w:t>考官签字</w:t>
                </w:r>
              </w:p>
            </w:txbxContent>
          </v:textbox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1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1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1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line="14" w:lineRule="auto"/>
      <w:rPr>
        <w:b w:val="0"/>
        <w:sz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line="14" w:lineRule="auto"/>
      <w:rPr>
        <w:b w:val="0"/>
        <w:sz w:val="2"/>
      </w:rPr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line="14" w:lineRule="auto"/>
      <w:rPr>
        <w:b w:val="0"/>
        <w:sz w:val="2"/>
      </w:rPr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F092B84"/>
    <w:multiLevelType w:val="multilevel"/>
    <w:tmpl w:val="CF092B84"/>
    <w:lvl w:ilvl="0" w:tentative="0">
      <w:start w:val="1"/>
      <w:numFmt w:val="decimal"/>
      <w:lvlText w:val="（%1）"/>
      <w:lvlJc w:val="left"/>
      <w:pPr>
        <w:ind w:left="622" w:hanging="525"/>
        <w:jc w:val="left"/>
      </w:pPr>
      <w:rPr>
        <w:rFonts w:hint="default" w:ascii="宋体" w:hAnsi="宋体" w:eastAsia="宋体" w:cs="宋体"/>
        <w:spacing w:val="-1"/>
        <w:w w:val="99"/>
        <w:sz w:val="19"/>
        <w:szCs w:val="19"/>
        <w:lang w:val="zh-CN" w:eastAsia="zh-CN" w:bidi="zh-CN"/>
      </w:rPr>
    </w:lvl>
    <w:lvl w:ilvl="1" w:tentative="0">
      <w:start w:val="0"/>
      <w:numFmt w:val="bullet"/>
      <w:lvlText w:val="•"/>
      <w:lvlJc w:val="left"/>
      <w:pPr>
        <w:ind w:left="1212" w:hanging="525"/>
      </w:pPr>
      <w:rPr>
        <w:rFonts w:hint="default"/>
        <w:lang w:val="zh-CN" w:eastAsia="zh-CN" w:bidi="zh-CN"/>
      </w:rPr>
    </w:lvl>
    <w:lvl w:ilvl="2" w:tentative="0">
      <w:start w:val="0"/>
      <w:numFmt w:val="bullet"/>
      <w:lvlText w:val="•"/>
      <w:lvlJc w:val="left"/>
      <w:pPr>
        <w:ind w:left="1804" w:hanging="525"/>
      </w:pPr>
      <w:rPr>
        <w:rFonts w:hint="default"/>
        <w:lang w:val="zh-CN" w:eastAsia="zh-CN" w:bidi="zh-CN"/>
      </w:rPr>
    </w:lvl>
    <w:lvl w:ilvl="3" w:tentative="0">
      <w:start w:val="0"/>
      <w:numFmt w:val="bullet"/>
      <w:lvlText w:val="•"/>
      <w:lvlJc w:val="left"/>
      <w:pPr>
        <w:ind w:left="2396" w:hanging="525"/>
      </w:pPr>
      <w:rPr>
        <w:rFonts w:hint="default"/>
        <w:lang w:val="zh-CN" w:eastAsia="zh-CN" w:bidi="zh-CN"/>
      </w:rPr>
    </w:lvl>
    <w:lvl w:ilvl="4" w:tentative="0">
      <w:start w:val="0"/>
      <w:numFmt w:val="bullet"/>
      <w:lvlText w:val="•"/>
      <w:lvlJc w:val="left"/>
      <w:pPr>
        <w:ind w:left="2988" w:hanging="525"/>
      </w:pPr>
      <w:rPr>
        <w:rFonts w:hint="default"/>
        <w:lang w:val="zh-CN" w:eastAsia="zh-CN" w:bidi="zh-CN"/>
      </w:rPr>
    </w:lvl>
    <w:lvl w:ilvl="5" w:tentative="0">
      <w:start w:val="0"/>
      <w:numFmt w:val="bullet"/>
      <w:lvlText w:val="•"/>
      <w:lvlJc w:val="left"/>
      <w:pPr>
        <w:ind w:left="3581" w:hanging="525"/>
      </w:pPr>
      <w:rPr>
        <w:rFonts w:hint="default"/>
        <w:lang w:val="zh-CN" w:eastAsia="zh-CN" w:bidi="zh-CN"/>
      </w:rPr>
    </w:lvl>
    <w:lvl w:ilvl="6" w:tentative="0">
      <w:start w:val="0"/>
      <w:numFmt w:val="bullet"/>
      <w:lvlText w:val="•"/>
      <w:lvlJc w:val="left"/>
      <w:pPr>
        <w:ind w:left="4173" w:hanging="525"/>
      </w:pPr>
      <w:rPr>
        <w:rFonts w:hint="default"/>
        <w:lang w:val="zh-CN" w:eastAsia="zh-CN" w:bidi="zh-CN"/>
      </w:rPr>
    </w:lvl>
    <w:lvl w:ilvl="7" w:tentative="0">
      <w:start w:val="0"/>
      <w:numFmt w:val="bullet"/>
      <w:lvlText w:val="•"/>
      <w:lvlJc w:val="left"/>
      <w:pPr>
        <w:ind w:left="4765" w:hanging="525"/>
      </w:pPr>
      <w:rPr>
        <w:rFonts w:hint="default"/>
        <w:lang w:val="zh-CN" w:eastAsia="zh-CN" w:bidi="zh-CN"/>
      </w:rPr>
    </w:lvl>
    <w:lvl w:ilvl="8" w:tentative="0">
      <w:start w:val="0"/>
      <w:numFmt w:val="bullet"/>
      <w:lvlText w:val="•"/>
      <w:lvlJc w:val="left"/>
      <w:pPr>
        <w:ind w:left="5357" w:hanging="525"/>
      </w:pPr>
      <w:rPr>
        <w:rFonts w:hint="default"/>
        <w:lang w:val="zh-CN" w:eastAsia="zh-CN" w:bidi="zh-CN"/>
      </w:rPr>
    </w:lvl>
  </w:abstractNum>
  <w:abstractNum w:abstractNumId="1">
    <w:nsid w:val="0053208E"/>
    <w:multiLevelType w:val="multilevel"/>
    <w:tmpl w:val="0053208E"/>
    <w:lvl w:ilvl="0" w:tentative="0">
      <w:start w:val="1"/>
      <w:numFmt w:val="decimal"/>
      <w:lvlText w:val="（%1）"/>
      <w:lvlJc w:val="left"/>
      <w:pPr>
        <w:ind w:left="622" w:hanging="525"/>
        <w:jc w:val="left"/>
      </w:pPr>
      <w:rPr>
        <w:rFonts w:hint="default" w:ascii="宋体" w:hAnsi="宋体" w:eastAsia="宋体" w:cs="宋体"/>
        <w:spacing w:val="-1"/>
        <w:w w:val="99"/>
        <w:sz w:val="19"/>
        <w:szCs w:val="19"/>
        <w:lang w:val="zh-CN" w:eastAsia="zh-CN" w:bidi="zh-CN"/>
      </w:rPr>
    </w:lvl>
    <w:lvl w:ilvl="1" w:tentative="0">
      <w:start w:val="0"/>
      <w:numFmt w:val="bullet"/>
      <w:lvlText w:val="•"/>
      <w:lvlJc w:val="left"/>
      <w:pPr>
        <w:ind w:left="1212" w:hanging="525"/>
      </w:pPr>
      <w:rPr>
        <w:rFonts w:hint="default"/>
        <w:lang w:val="zh-CN" w:eastAsia="zh-CN" w:bidi="zh-CN"/>
      </w:rPr>
    </w:lvl>
    <w:lvl w:ilvl="2" w:tentative="0">
      <w:start w:val="0"/>
      <w:numFmt w:val="bullet"/>
      <w:lvlText w:val="•"/>
      <w:lvlJc w:val="left"/>
      <w:pPr>
        <w:ind w:left="1804" w:hanging="525"/>
      </w:pPr>
      <w:rPr>
        <w:rFonts w:hint="default"/>
        <w:lang w:val="zh-CN" w:eastAsia="zh-CN" w:bidi="zh-CN"/>
      </w:rPr>
    </w:lvl>
    <w:lvl w:ilvl="3" w:tentative="0">
      <w:start w:val="0"/>
      <w:numFmt w:val="bullet"/>
      <w:lvlText w:val="•"/>
      <w:lvlJc w:val="left"/>
      <w:pPr>
        <w:ind w:left="2396" w:hanging="525"/>
      </w:pPr>
      <w:rPr>
        <w:rFonts w:hint="default"/>
        <w:lang w:val="zh-CN" w:eastAsia="zh-CN" w:bidi="zh-CN"/>
      </w:rPr>
    </w:lvl>
    <w:lvl w:ilvl="4" w:tentative="0">
      <w:start w:val="0"/>
      <w:numFmt w:val="bullet"/>
      <w:lvlText w:val="•"/>
      <w:lvlJc w:val="left"/>
      <w:pPr>
        <w:ind w:left="2988" w:hanging="525"/>
      </w:pPr>
      <w:rPr>
        <w:rFonts w:hint="default"/>
        <w:lang w:val="zh-CN" w:eastAsia="zh-CN" w:bidi="zh-CN"/>
      </w:rPr>
    </w:lvl>
    <w:lvl w:ilvl="5" w:tentative="0">
      <w:start w:val="0"/>
      <w:numFmt w:val="bullet"/>
      <w:lvlText w:val="•"/>
      <w:lvlJc w:val="left"/>
      <w:pPr>
        <w:ind w:left="3581" w:hanging="525"/>
      </w:pPr>
      <w:rPr>
        <w:rFonts w:hint="default"/>
        <w:lang w:val="zh-CN" w:eastAsia="zh-CN" w:bidi="zh-CN"/>
      </w:rPr>
    </w:lvl>
    <w:lvl w:ilvl="6" w:tentative="0">
      <w:start w:val="0"/>
      <w:numFmt w:val="bullet"/>
      <w:lvlText w:val="•"/>
      <w:lvlJc w:val="left"/>
      <w:pPr>
        <w:ind w:left="4173" w:hanging="525"/>
      </w:pPr>
      <w:rPr>
        <w:rFonts w:hint="default"/>
        <w:lang w:val="zh-CN" w:eastAsia="zh-CN" w:bidi="zh-CN"/>
      </w:rPr>
    </w:lvl>
    <w:lvl w:ilvl="7" w:tentative="0">
      <w:start w:val="0"/>
      <w:numFmt w:val="bullet"/>
      <w:lvlText w:val="•"/>
      <w:lvlJc w:val="left"/>
      <w:pPr>
        <w:ind w:left="4765" w:hanging="525"/>
      </w:pPr>
      <w:rPr>
        <w:rFonts w:hint="default"/>
        <w:lang w:val="zh-CN" w:eastAsia="zh-CN" w:bidi="zh-CN"/>
      </w:rPr>
    </w:lvl>
    <w:lvl w:ilvl="8" w:tentative="0">
      <w:start w:val="0"/>
      <w:numFmt w:val="bullet"/>
      <w:lvlText w:val="•"/>
      <w:lvlJc w:val="left"/>
      <w:pPr>
        <w:ind w:left="5357" w:hanging="525"/>
      </w:pPr>
      <w:rPr>
        <w:rFonts w:hint="default"/>
        <w:lang w:val="zh-CN" w:eastAsia="zh-CN" w:bidi="zh-CN"/>
      </w:rPr>
    </w:lvl>
  </w:abstractNum>
  <w:abstractNum w:abstractNumId="2">
    <w:nsid w:val="59ADCABA"/>
    <w:multiLevelType w:val="multilevel"/>
    <w:tmpl w:val="59ADCABA"/>
    <w:lvl w:ilvl="0" w:tentative="0">
      <w:start w:val="1"/>
      <w:numFmt w:val="decimal"/>
      <w:lvlText w:val="（%1）"/>
      <w:lvlJc w:val="left"/>
      <w:pPr>
        <w:ind w:left="622" w:hanging="525"/>
        <w:jc w:val="left"/>
      </w:pPr>
      <w:rPr>
        <w:rFonts w:hint="default" w:ascii="宋体" w:hAnsi="宋体" w:eastAsia="宋体" w:cs="宋体"/>
        <w:spacing w:val="-1"/>
        <w:w w:val="99"/>
        <w:sz w:val="19"/>
        <w:szCs w:val="19"/>
        <w:lang w:val="zh-CN" w:eastAsia="zh-CN" w:bidi="zh-CN"/>
      </w:rPr>
    </w:lvl>
    <w:lvl w:ilvl="1" w:tentative="0">
      <w:start w:val="0"/>
      <w:numFmt w:val="bullet"/>
      <w:lvlText w:val="•"/>
      <w:lvlJc w:val="left"/>
      <w:pPr>
        <w:ind w:left="1212" w:hanging="525"/>
      </w:pPr>
      <w:rPr>
        <w:rFonts w:hint="default"/>
        <w:lang w:val="zh-CN" w:eastAsia="zh-CN" w:bidi="zh-CN"/>
      </w:rPr>
    </w:lvl>
    <w:lvl w:ilvl="2" w:tentative="0">
      <w:start w:val="0"/>
      <w:numFmt w:val="bullet"/>
      <w:lvlText w:val="•"/>
      <w:lvlJc w:val="left"/>
      <w:pPr>
        <w:ind w:left="1804" w:hanging="525"/>
      </w:pPr>
      <w:rPr>
        <w:rFonts w:hint="default"/>
        <w:lang w:val="zh-CN" w:eastAsia="zh-CN" w:bidi="zh-CN"/>
      </w:rPr>
    </w:lvl>
    <w:lvl w:ilvl="3" w:tentative="0">
      <w:start w:val="0"/>
      <w:numFmt w:val="bullet"/>
      <w:lvlText w:val="•"/>
      <w:lvlJc w:val="left"/>
      <w:pPr>
        <w:ind w:left="2396" w:hanging="525"/>
      </w:pPr>
      <w:rPr>
        <w:rFonts w:hint="default"/>
        <w:lang w:val="zh-CN" w:eastAsia="zh-CN" w:bidi="zh-CN"/>
      </w:rPr>
    </w:lvl>
    <w:lvl w:ilvl="4" w:tentative="0">
      <w:start w:val="0"/>
      <w:numFmt w:val="bullet"/>
      <w:lvlText w:val="•"/>
      <w:lvlJc w:val="left"/>
      <w:pPr>
        <w:ind w:left="2988" w:hanging="525"/>
      </w:pPr>
      <w:rPr>
        <w:rFonts w:hint="default"/>
        <w:lang w:val="zh-CN" w:eastAsia="zh-CN" w:bidi="zh-CN"/>
      </w:rPr>
    </w:lvl>
    <w:lvl w:ilvl="5" w:tentative="0">
      <w:start w:val="0"/>
      <w:numFmt w:val="bullet"/>
      <w:lvlText w:val="•"/>
      <w:lvlJc w:val="left"/>
      <w:pPr>
        <w:ind w:left="3581" w:hanging="525"/>
      </w:pPr>
      <w:rPr>
        <w:rFonts w:hint="default"/>
        <w:lang w:val="zh-CN" w:eastAsia="zh-CN" w:bidi="zh-CN"/>
      </w:rPr>
    </w:lvl>
    <w:lvl w:ilvl="6" w:tentative="0">
      <w:start w:val="0"/>
      <w:numFmt w:val="bullet"/>
      <w:lvlText w:val="•"/>
      <w:lvlJc w:val="left"/>
      <w:pPr>
        <w:ind w:left="4173" w:hanging="525"/>
      </w:pPr>
      <w:rPr>
        <w:rFonts w:hint="default"/>
        <w:lang w:val="zh-CN" w:eastAsia="zh-CN" w:bidi="zh-CN"/>
      </w:rPr>
    </w:lvl>
    <w:lvl w:ilvl="7" w:tentative="0">
      <w:start w:val="0"/>
      <w:numFmt w:val="bullet"/>
      <w:lvlText w:val="•"/>
      <w:lvlJc w:val="left"/>
      <w:pPr>
        <w:ind w:left="4765" w:hanging="525"/>
      </w:pPr>
      <w:rPr>
        <w:rFonts w:hint="default"/>
        <w:lang w:val="zh-CN" w:eastAsia="zh-CN" w:bidi="zh-CN"/>
      </w:rPr>
    </w:lvl>
    <w:lvl w:ilvl="8" w:tentative="0">
      <w:start w:val="0"/>
      <w:numFmt w:val="bullet"/>
      <w:lvlText w:val="•"/>
      <w:lvlJc w:val="left"/>
      <w:pPr>
        <w:ind w:left="5357" w:hanging="525"/>
      </w:pPr>
      <w:rPr>
        <w:rFonts w:hint="default"/>
        <w:lang w:val="zh-CN" w:eastAsia="zh-CN" w:bidi="zh-CN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cumentProtection w:enforcement="0"/>
  <w:defaultTabStop w:val="720"/>
  <w:drawingGridHorizontalSpacing w:val="110"/>
  <w:displayHorizontalDrawingGridEvery w:val="2"/>
  <w:characterSpacingControl w:val="doNotCompress"/>
  <w:hdrShapeDefaults>
    <o:shapelayout v:ext="edit">
      <o:idmap v:ext="edit" data="3,4"/>
    </o:shapelayout>
  </w:hdrShapeDefaults>
  <w:footnotePr>
    <w:footnote w:id="0"/>
    <w:footnote w:id="1"/>
  </w:footnotePr>
  <w:endnotePr>
    <w:endnote w:id="0"/>
    <w:endnote w:id="1"/>
  </w:endnotePr>
  <w:compat>
    <w:ulTrailSpace/>
    <w:shapeLayoutLikeWW8/>
    <w:useFELayout/>
    <w:compatSetting w:name="compatibilityMode" w:uri="http://schemas.microsoft.com/office/word" w:val="12"/>
  </w:compat>
  <w:docVars>
    <w:docVar w:name="commondata" w:val="eyJoZGlkIjoiOWYyY2Q0NDUzZWEzYTA1MzEyNjk5YjQ1MDU2NzE5YjgifQ=="/>
  </w:docVars>
  <w:rsids>
    <w:rsidRoot w:val="00000000"/>
    <w:rsid w:val="02CA409C"/>
    <w:rsid w:val="132B1CA8"/>
    <w:rsid w:val="2BC15B7F"/>
    <w:rsid w:val="3607518D"/>
    <w:rsid w:val="61815EF1"/>
    <w:rsid w:val="622743B1"/>
    <w:rsid w:val="7A9D2BC1"/>
    <w:rsid w:val="7DDB70F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宋体" w:hAnsi="宋体" w:eastAsia="宋体" w:cs="宋体"/>
      <w:sz w:val="22"/>
      <w:szCs w:val="22"/>
      <w:lang w:val="zh-CN" w:eastAsia="zh-CN" w:bidi="zh-CN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rPr>
      <w:rFonts w:ascii="宋体" w:hAnsi="宋体" w:eastAsia="宋体" w:cs="宋体"/>
      <w:b/>
      <w:bCs/>
      <w:sz w:val="36"/>
      <w:szCs w:val="36"/>
      <w:lang w:val="zh-CN" w:eastAsia="zh-CN" w:bidi="zh-CN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customStyle="1" w:styleId="7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8">
    <w:name w:val="List Paragraph"/>
    <w:basedOn w:val="1"/>
    <w:qFormat/>
    <w:uiPriority w:val="1"/>
    <w:rPr>
      <w:lang w:val="zh-CN" w:eastAsia="zh-CN" w:bidi="zh-CN"/>
    </w:rPr>
  </w:style>
  <w:style w:type="paragraph" w:customStyle="1" w:styleId="9">
    <w:name w:val="Table Paragraph"/>
    <w:basedOn w:val="1"/>
    <w:qFormat/>
    <w:uiPriority w:val="1"/>
    <w:rPr>
      <w:rFonts w:ascii="宋体" w:hAnsi="宋体" w:eastAsia="宋体" w:cs="宋体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header" Target="header4.xml"/><Relationship Id="rId8" Type="http://schemas.openxmlformats.org/officeDocument/2006/relationships/header" Target="header3.xml"/><Relationship Id="rId7" Type="http://schemas.openxmlformats.org/officeDocument/2006/relationships/header" Target="header2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0" Type="http://schemas.openxmlformats.org/officeDocument/2006/relationships/fontTable" Target="fontTable.xml"/><Relationship Id="rId3" Type="http://schemas.openxmlformats.org/officeDocument/2006/relationships/footnotes" Target="footnotes.xml"/><Relationship Id="rId29" Type="http://schemas.openxmlformats.org/officeDocument/2006/relationships/numbering" Target="numbering.xml"/><Relationship Id="rId28" Type="http://schemas.openxmlformats.org/officeDocument/2006/relationships/customXml" Target="../customXml/item1.xml"/><Relationship Id="rId27" Type="http://schemas.openxmlformats.org/officeDocument/2006/relationships/theme" Target="theme/theme1.xml"/><Relationship Id="rId26" Type="http://schemas.openxmlformats.org/officeDocument/2006/relationships/header" Target="header15.xml"/><Relationship Id="rId25" Type="http://schemas.openxmlformats.org/officeDocument/2006/relationships/header" Target="header14.xml"/><Relationship Id="rId24" Type="http://schemas.openxmlformats.org/officeDocument/2006/relationships/footer" Target="footer7.xml"/><Relationship Id="rId23" Type="http://schemas.openxmlformats.org/officeDocument/2006/relationships/header" Target="header13.xml"/><Relationship Id="rId22" Type="http://schemas.openxmlformats.org/officeDocument/2006/relationships/footer" Target="footer6.xml"/><Relationship Id="rId21" Type="http://schemas.openxmlformats.org/officeDocument/2006/relationships/header" Target="header12.xml"/><Relationship Id="rId20" Type="http://schemas.openxmlformats.org/officeDocument/2006/relationships/header" Target="header11.xml"/><Relationship Id="rId2" Type="http://schemas.openxmlformats.org/officeDocument/2006/relationships/settings" Target="settings.xml"/><Relationship Id="rId19" Type="http://schemas.openxmlformats.org/officeDocument/2006/relationships/footer" Target="footer5.xml"/><Relationship Id="rId18" Type="http://schemas.openxmlformats.org/officeDocument/2006/relationships/header" Target="header10.xml"/><Relationship Id="rId17" Type="http://schemas.openxmlformats.org/officeDocument/2006/relationships/footer" Target="footer4.xml"/><Relationship Id="rId16" Type="http://schemas.openxmlformats.org/officeDocument/2006/relationships/header" Target="header9.xml"/><Relationship Id="rId15" Type="http://schemas.openxmlformats.org/officeDocument/2006/relationships/footer" Target="footer3.xml"/><Relationship Id="rId14" Type="http://schemas.openxmlformats.org/officeDocument/2006/relationships/header" Target="header8.xml"/><Relationship Id="rId13" Type="http://schemas.openxmlformats.org/officeDocument/2006/relationships/footer" Target="footer2.xml"/><Relationship Id="rId12" Type="http://schemas.openxmlformats.org/officeDocument/2006/relationships/header" Target="header7.xml"/><Relationship Id="rId11" Type="http://schemas.openxmlformats.org/officeDocument/2006/relationships/header" Target="header6.xml"/><Relationship Id="rId10" Type="http://schemas.openxmlformats.org/officeDocument/2006/relationships/header" Target="header5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</customSectProps>
  <customShpExts>
    <customShpInfo spid="_x0000_s4101"/>
    <customShpInfo spid="_x0000_s4102"/>
    <customShpInfo spid="_x0000_s4103"/>
    <customShpInfo spid="_x0000_s4104"/>
    <customShpInfo spid="_x0000_s4105"/>
    <customShpInfo spid="_x0000_s410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21</Pages>
  <Words>10671</Words>
  <Characters>10950</Characters>
  <TotalTime>1</TotalTime>
  <ScaleCrop>false</ScaleCrop>
  <LinksUpToDate>false</LinksUpToDate>
  <CharactersWithSpaces>11338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2021-07-27T00:17:00Z</dcterms:created>
  <dc:creator>win7</dc:creator>
  <cp:lastModifiedBy>SHERRY</cp:lastModifiedBy>
  <dcterms:modified xsi:type="dcterms:W3CDTF">2023-09-27T04:01:25Z</dcterms:modified>
  <dc:title>浙江省住院医师规范化培训结业考核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2020-05-27T00:00:00Z</vt:filetime>
  </property>
  <property fmtid="{D5CDD505-2E9C-101B-9397-08002B2CF9AE}" pid="3" name="Creator">
    <vt:lpwstr>WPS Office</vt:lpwstr>
  </property>
  <property fmtid="{D5CDD505-2E9C-101B-9397-08002B2CF9AE}" pid="4" name="LastSaved">
    <vt:filetime>2021-07-27T00:00:00Z</vt:filetime>
  </property>
  <property fmtid="{D5CDD505-2E9C-101B-9397-08002B2CF9AE}" pid="5" name="KSOProductBuildVer">
    <vt:lpwstr>2052-12.1.0.15374</vt:lpwstr>
  </property>
  <property fmtid="{D5CDD505-2E9C-101B-9397-08002B2CF9AE}" pid="6" name="ICV">
    <vt:lpwstr>3A06D8873AFF4125840FBB5B550C5C1A</vt:lpwstr>
  </property>
</Properties>
</file>